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DE9" w:rsidRDefault="00250DE9" w:rsidP="008019C2">
      <w:pPr>
        <w:ind w:firstLine="851"/>
        <w:jc w:val="center"/>
        <w:rPr>
          <w:rFonts w:ascii="Times New Roman" w:hAnsi="Times New Roman"/>
          <w:b/>
          <w:spacing w:val="-6"/>
          <w:sz w:val="28"/>
          <w:szCs w:val="28"/>
        </w:rPr>
      </w:pPr>
    </w:p>
    <w:p w:rsidR="00C532B5" w:rsidRDefault="00C532B5" w:rsidP="008019C2">
      <w:pPr>
        <w:ind w:firstLine="851"/>
        <w:jc w:val="center"/>
        <w:rPr>
          <w:rFonts w:ascii="Times New Roman" w:hAnsi="Times New Roman"/>
          <w:b/>
          <w:spacing w:val="-6"/>
          <w:sz w:val="28"/>
          <w:szCs w:val="28"/>
        </w:rPr>
      </w:pPr>
    </w:p>
    <w:p w:rsidR="00C532B5" w:rsidRDefault="00C532B5" w:rsidP="008019C2">
      <w:pPr>
        <w:ind w:firstLine="851"/>
        <w:jc w:val="center"/>
        <w:rPr>
          <w:rFonts w:ascii="Times New Roman" w:hAnsi="Times New Roman"/>
          <w:b/>
          <w:spacing w:val="-6"/>
          <w:sz w:val="28"/>
          <w:szCs w:val="28"/>
        </w:rPr>
      </w:pPr>
    </w:p>
    <w:p w:rsidR="00C532B5" w:rsidRDefault="00C532B5" w:rsidP="008019C2">
      <w:pPr>
        <w:ind w:firstLine="851"/>
        <w:jc w:val="center"/>
        <w:rPr>
          <w:rFonts w:ascii="Times New Roman" w:hAnsi="Times New Roman"/>
          <w:b/>
          <w:spacing w:val="-6"/>
          <w:sz w:val="28"/>
          <w:szCs w:val="28"/>
        </w:rPr>
      </w:pPr>
    </w:p>
    <w:p w:rsidR="00C532B5" w:rsidRDefault="00E64C38" w:rsidP="00E64C38">
      <w:pPr>
        <w:ind w:firstLine="851"/>
        <w:jc w:val="right"/>
        <w:rPr>
          <w:rFonts w:ascii="Times New Roman" w:hAnsi="Times New Roman"/>
          <w:b/>
          <w:spacing w:val="-6"/>
          <w:sz w:val="28"/>
          <w:szCs w:val="28"/>
        </w:rPr>
      </w:pPr>
      <w:r>
        <w:rPr>
          <w:rFonts w:ascii="Times New Roman" w:hAnsi="Times New Roman"/>
          <w:b/>
          <w:spacing w:val="-6"/>
          <w:sz w:val="28"/>
          <w:szCs w:val="28"/>
        </w:rPr>
        <w:t xml:space="preserve">     ПРОЭКТ</w:t>
      </w:r>
    </w:p>
    <w:p w:rsidR="006164D0" w:rsidRDefault="006164D0" w:rsidP="008019C2">
      <w:pPr>
        <w:ind w:firstLine="851"/>
        <w:jc w:val="center"/>
        <w:rPr>
          <w:rFonts w:ascii="Times New Roman" w:hAnsi="Times New Roman"/>
          <w:b/>
          <w:spacing w:val="-6"/>
          <w:sz w:val="28"/>
          <w:szCs w:val="28"/>
        </w:rPr>
      </w:pPr>
    </w:p>
    <w:p w:rsidR="00560F0B" w:rsidRDefault="00560F0B" w:rsidP="008019C2">
      <w:pPr>
        <w:ind w:firstLine="851"/>
        <w:jc w:val="center"/>
        <w:rPr>
          <w:rFonts w:ascii="Times New Roman" w:hAnsi="Times New Roman"/>
          <w:b/>
          <w:spacing w:val="-6"/>
          <w:sz w:val="28"/>
          <w:szCs w:val="28"/>
        </w:rPr>
      </w:pPr>
    </w:p>
    <w:p w:rsidR="000E30B4" w:rsidRDefault="000E30B4" w:rsidP="008019C2">
      <w:pPr>
        <w:ind w:firstLine="851"/>
        <w:jc w:val="center"/>
        <w:rPr>
          <w:rFonts w:ascii="Times New Roman" w:hAnsi="Times New Roman"/>
          <w:b/>
          <w:spacing w:val="-6"/>
          <w:sz w:val="28"/>
          <w:szCs w:val="28"/>
        </w:rPr>
      </w:pPr>
    </w:p>
    <w:p w:rsidR="006164D0" w:rsidRDefault="006164D0" w:rsidP="008019C2">
      <w:pPr>
        <w:ind w:firstLine="851"/>
        <w:jc w:val="center"/>
        <w:rPr>
          <w:rFonts w:ascii="Times New Roman" w:hAnsi="Times New Roman"/>
          <w:b/>
          <w:spacing w:val="-6"/>
          <w:sz w:val="28"/>
          <w:szCs w:val="28"/>
        </w:rPr>
      </w:pPr>
    </w:p>
    <w:p w:rsidR="006164D0" w:rsidRDefault="006164D0" w:rsidP="008019C2">
      <w:pPr>
        <w:ind w:firstLine="851"/>
        <w:jc w:val="center"/>
        <w:rPr>
          <w:rFonts w:ascii="Times New Roman" w:hAnsi="Times New Roman"/>
          <w:b/>
          <w:spacing w:val="-6"/>
          <w:sz w:val="28"/>
          <w:szCs w:val="28"/>
        </w:rPr>
      </w:pPr>
      <w:bookmarkStart w:id="0" w:name="_GoBack"/>
      <w:bookmarkEnd w:id="0"/>
    </w:p>
    <w:p w:rsidR="00441E99" w:rsidRPr="008019C2" w:rsidRDefault="00CD649E" w:rsidP="002F4435">
      <w:pPr>
        <w:jc w:val="center"/>
        <w:rPr>
          <w:rFonts w:ascii="Times New Roman" w:hAnsi="Times New Roman"/>
          <w:b/>
          <w:spacing w:val="-6"/>
          <w:sz w:val="28"/>
          <w:szCs w:val="28"/>
        </w:rPr>
      </w:pPr>
      <w:r w:rsidRPr="002C5C45">
        <w:rPr>
          <w:rFonts w:ascii="Times New Roman" w:hAnsi="Times New Roman"/>
          <w:b/>
          <w:spacing w:val="-6"/>
          <w:sz w:val="28"/>
          <w:szCs w:val="28"/>
        </w:rPr>
        <w:t>Об</w:t>
      </w:r>
      <w:r w:rsidR="00441E99" w:rsidRPr="008019C2">
        <w:rPr>
          <w:rFonts w:ascii="Times New Roman" w:hAnsi="Times New Roman"/>
          <w:b/>
          <w:spacing w:val="-6"/>
          <w:sz w:val="28"/>
          <w:szCs w:val="28"/>
        </w:rPr>
        <w:t xml:space="preserve"> утверждении </w:t>
      </w:r>
      <w:r w:rsidR="002F4435">
        <w:rPr>
          <w:rFonts w:ascii="Times New Roman" w:hAnsi="Times New Roman"/>
          <w:b/>
          <w:spacing w:val="-6"/>
          <w:sz w:val="28"/>
          <w:szCs w:val="28"/>
        </w:rPr>
        <w:t>Инструкции о порядке рассмотрения обращений граждан</w:t>
      </w:r>
      <w:r w:rsidR="004E68BD">
        <w:rPr>
          <w:rFonts w:ascii="Times New Roman" w:hAnsi="Times New Roman"/>
          <w:b/>
          <w:spacing w:val="-6"/>
          <w:sz w:val="28"/>
          <w:szCs w:val="28"/>
        </w:rPr>
        <w:t xml:space="preserve"> в администрации </w:t>
      </w:r>
      <w:r w:rsidR="00105E49">
        <w:rPr>
          <w:rFonts w:ascii="Times New Roman" w:hAnsi="Times New Roman"/>
          <w:b/>
          <w:spacing w:val="-6"/>
          <w:sz w:val="28"/>
          <w:szCs w:val="28"/>
        </w:rPr>
        <w:t>Новокубанского городского поселения</w:t>
      </w:r>
    </w:p>
    <w:p w:rsidR="00250DE9" w:rsidRDefault="00250DE9" w:rsidP="00CD649E">
      <w:pPr>
        <w:ind w:left="142" w:right="-149" w:firstLine="567"/>
        <w:jc w:val="both"/>
        <w:rPr>
          <w:rFonts w:ascii="Times New Roman" w:hAnsi="Times New Roman"/>
          <w:spacing w:val="-6"/>
          <w:sz w:val="28"/>
          <w:szCs w:val="28"/>
        </w:rPr>
      </w:pPr>
    </w:p>
    <w:p w:rsidR="00441E99" w:rsidRPr="008019C2" w:rsidRDefault="005161D5" w:rsidP="008571CA">
      <w:pPr>
        <w:ind w:right="-7" w:firstLine="709"/>
        <w:jc w:val="both"/>
        <w:rPr>
          <w:rFonts w:ascii="Times New Roman" w:hAnsi="Times New Roman"/>
          <w:spacing w:val="-6"/>
          <w:sz w:val="28"/>
          <w:szCs w:val="28"/>
        </w:rPr>
      </w:pPr>
      <w:r>
        <w:rPr>
          <w:rFonts w:ascii="Times New Roman" w:hAnsi="Times New Roman"/>
          <w:spacing w:val="-6"/>
          <w:sz w:val="28"/>
          <w:szCs w:val="28"/>
        </w:rPr>
        <w:t xml:space="preserve">В соответствии с Федеральным законом от 2 мая 2006 года № 59-ФЗ «О порядке рассмотрения обращений граждан Российской Федерации», Законом Краснодарского края от 28 июня 2007 года № 1270-КЗ «О дополнительных гарантиях реализации права граждан на обращение в Краснодарском крае», в целях </w:t>
      </w:r>
      <w:r w:rsidR="009C3D4E">
        <w:rPr>
          <w:rFonts w:ascii="Times New Roman" w:hAnsi="Times New Roman"/>
          <w:spacing w:val="-6"/>
          <w:sz w:val="28"/>
          <w:szCs w:val="28"/>
        </w:rPr>
        <w:t xml:space="preserve">приведения в соответствие с законодательством нормативных правовых актов администрации </w:t>
      </w:r>
      <w:r w:rsidR="00105E49">
        <w:rPr>
          <w:rFonts w:ascii="Times New Roman" w:hAnsi="Times New Roman"/>
          <w:spacing w:val="-6"/>
          <w:sz w:val="28"/>
          <w:szCs w:val="28"/>
        </w:rPr>
        <w:t>Новокубанского городского поселения</w:t>
      </w:r>
      <w:r w:rsidR="009C3D4E">
        <w:rPr>
          <w:rFonts w:ascii="Times New Roman" w:hAnsi="Times New Roman"/>
          <w:spacing w:val="-6"/>
          <w:sz w:val="28"/>
          <w:szCs w:val="28"/>
        </w:rPr>
        <w:t xml:space="preserve"> Новокубанск</w:t>
      </w:r>
      <w:r w:rsidR="00105E49">
        <w:rPr>
          <w:rFonts w:ascii="Times New Roman" w:hAnsi="Times New Roman"/>
          <w:spacing w:val="-6"/>
          <w:sz w:val="28"/>
          <w:szCs w:val="28"/>
        </w:rPr>
        <w:t>ого</w:t>
      </w:r>
      <w:r w:rsidR="009C3D4E">
        <w:rPr>
          <w:rFonts w:ascii="Times New Roman" w:hAnsi="Times New Roman"/>
          <w:spacing w:val="-6"/>
          <w:sz w:val="28"/>
          <w:szCs w:val="28"/>
        </w:rPr>
        <w:t xml:space="preserve"> район</w:t>
      </w:r>
      <w:r w:rsidR="006E2673">
        <w:rPr>
          <w:rFonts w:ascii="Times New Roman" w:hAnsi="Times New Roman"/>
          <w:spacing w:val="-6"/>
          <w:sz w:val="28"/>
          <w:szCs w:val="28"/>
        </w:rPr>
        <w:t>,</w:t>
      </w:r>
      <w:r w:rsidR="002F4435">
        <w:rPr>
          <w:rFonts w:ascii="Times New Roman" w:hAnsi="Times New Roman"/>
          <w:spacing w:val="-6"/>
          <w:sz w:val="28"/>
          <w:szCs w:val="28"/>
        </w:rPr>
        <w:t xml:space="preserve"> </w:t>
      </w:r>
      <w:r w:rsidR="00105E49">
        <w:rPr>
          <w:rFonts w:ascii="Times New Roman" w:hAnsi="Times New Roman"/>
          <w:spacing w:val="-6"/>
          <w:sz w:val="28"/>
          <w:szCs w:val="28"/>
        </w:rPr>
        <w:t xml:space="preserve">       </w:t>
      </w:r>
      <w:r w:rsidR="002F4435">
        <w:rPr>
          <w:rFonts w:ascii="Times New Roman" w:hAnsi="Times New Roman"/>
          <w:spacing w:val="-6"/>
          <w:sz w:val="28"/>
          <w:szCs w:val="28"/>
        </w:rPr>
        <w:t>п о с т а н о в л я ю</w:t>
      </w:r>
      <w:r w:rsidR="00CD649E" w:rsidRPr="00D4474D">
        <w:rPr>
          <w:rFonts w:ascii="Times New Roman" w:hAnsi="Times New Roman"/>
          <w:spacing w:val="-6"/>
          <w:sz w:val="28"/>
          <w:szCs w:val="28"/>
        </w:rPr>
        <w:t>:</w:t>
      </w:r>
    </w:p>
    <w:p w:rsidR="009C3D4E" w:rsidRDefault="00D27FFD" w:rsidP="00572E93">
      <w:pPr>
        <w:pStyle w:val="affffb"/>
        <w:numPr>
          <w:ilvl w:val="0"/>
          <w:numId w:val="1"/>
        </w:numPr>
        <w:ind w:left="0" w:firstLine="709"/>
        <w:jc w:val="both"/>
        <w:rPr>
          <w:rFonts w:ascii="Times New Roman" w:hAnsi="Times New Roman"/>
          <w:spacing w:val="-6"/>
          <w:sz w:val="28"/>
          <w:szCs w:val="28"/>
        </w:rPr>
      </w:pPr>
      <w:bookmarkStart w:id="1" w:name="sub_200"/>
      <w:bookmarkStart w:id="2" w:name="sub_1"/>
      <w:r>
        <w:rPr>
          <w:rFonts w:ascii="Times New Roman" w:hAnsi="Times New Roman"/>
          <w:spacing w:val="-6"/>
          <w:sz w:val="28"/>
          <w:szCs w:val="28"/>
        </w:rPr>
        <w:t>Утвердить</w:t>
      </w:r>
      <w:r w:rsidR="009C3D4E" w:rsidRPr="009C3D4E">
        <w:rPr>
          <w:rFonts w:ascii="Times New Roman" w:hAnsi="Times New Roman"/>
          <w:spacing w:val="-6"/>
          <w:sz w:val="28"/>
          <w:szCs w:val="28"/>
        </w:rPr>
        <w:t xml:space="preserve"> Инструкци</w:t>
      </w:r>
      <w:r>
        <w:rPr>
          <w:rFonts w:ascii="Times New Roman" w:hAnsi="Times New Roman"/>
          <w:spacing w:val="-6"/>
          <w:sz w:val="28"/>
          <w:szCs w:val="28"/>
        </w:rPr>
        <w:t>ю</w:t>
      </w:r>
      <w:r w:rsidR="009C3D4E" w:rsidRPr="009C3D4E">
        <w:rPr>
          <w:rFonts w:ascii="Times New Roman" w:hAnsi="Times New Roman"/>
          <w:spacing w:val="-6"/>
          <w:sz w:val="28"/>
          <w:szCs w:val="28"/>
        </w:rPr>
        <w:t xml:space="preserve"> о порядке рассмотрения обращений граждан в администрации Новокубанск</w:t>
      </w:r>
      <w:r w:rsidR="00105E49">
        <w:rPr>
          <w:rFonts w:ascii="Times New Roman" w:hAnsi="Times New Roman"/>
          <w:spacing w:val="-6"/>
          <w:sz w:val="28"/>
          <w:szCs w:val="28"/>
        </w:rPr>
        <w:t xml:space="preserve">ого городского поселения Новокубанского </w:t>
      </w:r>
      <w:r w:rsidR="009C3D4E" w:rsidRPr="009C3D4E">
        <w:rPr>
          <w:rFonts w:ascii="Times New Roman" w:hAnsi="Times New Roman"/>
          <w:spacing w:val="-6"/>
          <w:sz w:val="28"/>
          <w:szCs w:val="28"/>
        </w:rPr>
        <w:t xml:space="preserve"> район</w:t>
      </w:r>
      <w:r w:rsidR="00105E49">
        <w:rPr>
          <w:rFonts w:ascii="Times New Roman" w:hAnsi="Times New Roman"/>
          <w:spacing w:val="-6"/>
          <w:sz w:val="28"/>
          <w:szCs w:val="28"/>
        </w:rPr>
        <w:t>а</w:t>
      </w:r>
      <w:r>
        <w:rPr>
          <w:rFonts w:ascii="Times New Roman" w:hAnsi="Times New Roman"/>
          <w:spacing w:val="-6"/>
          <w:sz w:val="28"/>
          <w:szCs w:val="28"/>
        </w:rPr>
        <w:t xml:space="preserve"> (приложение)</w:t>
      </w:r>
      <w:r w:rsidR="00DA7B2B">
        <w:rPr>
          <w:rFonts w:ascii="Times New Roman" w:hAnsi="Times New Roman"/>
          <w:spacing w:val="-6"/>
          <w:sz w:val="28"/>
          <w:szCs w:val="28"/>
        </w:rPr>
        <w:t>, согласно приложению к настоящему постановлению</w:t>
      </w:r>
      <w:r w:rsidR="005E3E8B">
        <w:rPr>
          <w:rFonts w:ascii="Times New Roman" w:hAnsi="Times New Roman"/>
          <w:spacing w:val="-6"/>
          <w:sz w:val="28"/>
          <w:szCs w:val="28"/>
        </w:rPr>
        <w:t>.</w:t>
      </w:r>
    </w:p>
    <w:p w:rsidR="00B16863" w:rsidRPr="009C3D4E" w:rsidRDefault="009F5926" w:rsidP="00572E93">
      <w:pPr>
        <w:pStyle w:val="affffb"/>
        <w:numPr>
          <w:ilvl w:val="0"/>
          <w:numId w:val="1"/>
        </w:numPr>
        <w:ind w:left="0" w:firstLine="709"/>
        <w:jc w:val="both"/>
        <w:rPr>
          <w:rFonts w:ascii="Times New Roman" w:hAnsi="Times New Roman"/>
          <w:spacing w:val="-6"/>
          <w:sz w:val="28"/>
          <w:szCs w:val="28"/>
        </w:rPr>
      </w:pPr>
      <w:r>
        <w:rPr>
          <w:rFonts w:ascii="Times New Roman" w:hAnsi="Times New Roman"/>
          <w:spacing w:val="-6"/>
          <w:sz w:val="28"/>
          <w:szCs w:val="28"/>
        </w:rPr>
        <w:t>П</w:t>
      </w:r>
      <w:r w:rsidR="00B16863">
        <w:rPr>
          <w:rFonts w:ascii="Times New Roman" w:hAnsi="Times New Roman"/>
          <w:spacing w:val="-6"/>
          <w:sz w:val="28"/>
          <w:szCs w:val="28"/>
        </w:rPr>
        <w:t>остановление администрации Новокубанского городского поселения Новокубанского района от 22 января 2022 года № 60 «Об утверждении Порядка работы с обращениями граждан в администрации Новокубанского городского поселения Новокубанского района»</w:t>
      </w:r>
      <w:r>
        <w:rPr>
          <w:rFonts w:ascii="Times New Roman" w:hAnsi="Times New Roman"/>
          <w:spacing w:val="-6"/>
          <w:sz w:val="28"/>
          <w:szCs w:val="28"/>
        </w:rPr>
        <w:t>, признать утратившим силу.</w:t>
      </w:r>
    </w:p>
    <w:p w:rsidR="00441E99" w:rsidRPr="00EC741F" w:rsidRDefault="00441E99" w:rsidP="00572E93">
      <w:pPr>
        <w:pStyle w:val="affffb"/>
        <w:numPr>
          <w:ilvl w:val="0"/>
          <w:numId w:val="1"/>
        </w:numPr>
        <w:ind w:left="0" w:firstLine="709"/>
        <w:jc w:val="both"/>
        <w:rPr>
          <w:rFonts w:ascii="Times New Roman" w:hAnsi="Times New Roman"/>
          <w:spacing w:val="-6"/>
          <w:sz w:val="28"/>
          <w:szCs w:val="28"/>
        </w:rPr>
      </w:pPr>
      <w:bookmarkStart w:id="3" w:name="sub_5"/>
      <w:bookmarkEnd w:id="1"/>
      <w:bookmarkEnd w:id="2"/>
      <w:r w:rsidRPr="008019C2">
        <w:rPr>
          <w:rFonts w:ascii="Times New Roman" w:hAnsi="Times New Roman"/>
          <w:spacing w:val="-6"/>
          <w:sz w:val="28"/>
          <w:szCs w:val="28"/>
        </w:rPr>
        <w:t xml:space="preserve">Контроль за </w:t>
      </w:r>
      <w:r w:rsidR="009F5926">
        <w:rPr>
          <w:rFonts w:ascii="Times New Roman" w:hAnsi="Times New Roman"/>
          <w:spacing w:val="-6"/>
          <w:sz w:val="28"/>
          <w:szCs w:val="28"/>
        </w:rPr>
        <w:t xml:space="preserve">исполнением </w:t>
      </w:r>
      <w:r w:rsidR="000F1725" w:rsidRPr="008019C2">
        <w:rPr>
          <w:rFonts w:ascii="Times New Roman" w:hAnsi="Times New Roman"/>
          <w:spacing w:val="-6"/>
          <w:sz w:val="28"/>
          <w:szCs w:val="28"/>
        </w:rPr>
        <w:t>настоящего</w:t>
      </w:r>
      <w:r w:rsidR="00105E49">
        <w:rPr>
          <w:rFonts w:ascii="Times New Roman" w:hAnsi="Times New Roman"/>
          <w:spacing w:val="-6"/>
          <w:sz w:val="28"/>
          <w:szCs w:val="28"/>
        </w:rPr>
        <w:t xml:space="preserve"> </w:t>
      </w:r>
      <w:r w:rsidR="002F4435">
        <w:rPr>
          <w:rFonts w:ascii="Times New Roman" w:hAnsi="Times New Roman"/>
          <w:spacing w:val="-6"/>
          <w:sz w:val="28"/>
          <w:szCs w:val="28"/>
        </w:rPr>
        <w:t>постановления</w:t>
      </w:r>
      <w:r w:rsidRPr="008019C2">
        <w:rPr>
          <w:rFonts w:ascii="Times New Roman" w:hAnsi="Times New Roman"/>
          <w:spacing w:val="-6"/>
          <w:sz w:val="28"/>
          <w:szCs w:val="28"/>
        </w:rPr>
        <w:t xml:space="preserve"> возложить на заместителя </w:t>
      </w:r>
      <w:r w:rsidRPr="00EC741F">
        <w:rPr>
          <w:rFonts w:ascii="Times New Roman" w:hAnsi="Times New Roman"/>
          <w:spacing w:val="-6"/>
          <w:sz w:val="28"/>
          <w:szCs w:val="28"/>
        </w:rPr>
        <w:t xml:space="preserve">главы </w:t>
      </w:r>
      <w:r w:rsidR="00105E49">
        <w:rPr>
          <w:rFonts w:ascii="Times New Roman" w:hAnsi="Times New Roman"/>
          <w:spacing w:val="-6"/>
          <w:sz w:val="28"/>
          <w:szCs w:val="28"/>
        </w:rPr>
        <w:t>Новокубанского городского поселения Новокубанского района</w:t>
      </w:r>
      <w:r w:rsidR="009F5926">
        <w:rPr>
          <w:rFonts w:ascii="Times New Roman" w:hAnsi="Times New Roman"/>
          <w:spacing w:val="-6"/>
          <w:sz w:val="28"/>
          <w:szCs w:val="28"/>
        </w:rPr>
        <w:t>, начальник отдела муниципального контроля</w:t>
      </w:r>
      <w:r w:rsidR="00105E49">
        <w:rPr>
          <w:rFonts w:ascii="Times New Roman" w:hAnsi="Times New Roman"/>
          <w:spacing w:val="-6"/>
          <w:sz w:val="28"/>
          <w:szCs w:val="28"/>
        </w:rPr>
        <w:t xml:space="preserve"> А.Е. Ворожко</w:t>
      </w:r>
      <w:r w:rsidRPr="00EC741F">
        <w:rPr>
          <w:rFonts w:ascii="Times New Roman" w:hAnsi="Times New Roman"/>
          <w:spacing w:val="-6"/>
          <w:sz w:val="28"/>
          <w:szCs w:val="28"/>
        </w:rPr>
        <w:t>.</w:t>
      </w:r>
    </w:p>
    <w:p w:rsidR="00D76828" w:rsidRPr="009F5926" w:rsidRDefault="004E68BD" w:rsidP="00572E93">
      <w:pPr>
        <w:pStyle w:val="affffb"/>
        <w:numPr>
          <w:ilvl w:val="0"/>
          <w:numId w:val="1"/>
        </w:numPr>
        <w:ind w:left="0" w:right="-149" w:firstLine="709"/>
        <w:jc w:val="both"/>
        <w:rPr>
          <w:rFonts w:ascii="Times New Roman" w:hAnsi="Times New Roman"/>
          <w:spacing w:val="-6"/>
          <w:sz w:val="24"/>
          <w:szCs w:val="28"/>
        </w:rPr>
      </w:pPr>
      <w:bookmarkStart w:id="4" w:name="sub_6"/>
      <w:bookmarkEnd w:id="3"/>
      <w:r w:rsidRPr="009F5926">
        <w:rPr>
          <w:rFonts w:ascii="Times New Roman" w:hAnsi="Times New Roman"/>
          <w:spacing w:val="-6"/>
          <w:sz w:val="28"/>
          <w:szCs w:val="28"/>
        </w:rPr>
        <w:t>Постановление</w:t>
      </w:r>
      <w:r w:rsidR="00441E99" w:rsidRPr="009F5926">
        <w:rPr>
          <w:rFonts w:ascii="Times New Roman" w:hAnsi="Times New Roman"/>
          <w:spacing w:val="-6"/>
          <w:sz w:val="28"/>
          <w:szCs w:val="28"/>
        </w:rPr>
        <w:t xml:space="preserve"> вступает в силу </w:t>
      </w:r>
      <w:r w:rsidRPr="009F5926">
        <w:rPr>
          <w:rFonts w:ascii="Times New Roman" w:hAnsi="Times New Roman"/>
          <w:spacing w:val="-6"/>
          <w:sz w:val="28"/>
          <w:szCs w:val="28"/>
        </w:rPr>
        <w:t>со дня</w:t>
      </w:r>
      <w:r w:rsidR="00C532B5" w:rsidRPr="009F5926">
        <w:rPr>
          <w:rFonts w:ascii="Times New Roman" w:hAnsi="Times New Roman"/>
          <w:spacing w:val="-6"/>
          <w:sz w:val="28"/>
          <w:szCs w:val="28"/>
        </w:rPr>
        <w:t xml:space="preserve"> его официального обнародования</w:t>
      </w:r>
      <w:r w:rsidRPr="009F5926">
        <w:rPr>
          <w:rFonts w:ascii="Times New Roman" w:hAnsi="Times New Roman"/>
          <w:spacing w:val="-6"/>
          <w:sz w:val="28"/>
          <w:szCs w:val="28"/>
        </w:rPr>
        <w:t xml:space="preserve"> путем размещения в специально установленных местах для обнародования муниципальных правовых актов администрации </w:t>
      </w:r>
      <w:r w:rsidR="00DA7B2B" w:rsidRPr="009F5926">
        <w:rPr>
          <w:rFonts w:ascii="Times New Roman" w:hAnsi="Times New Roman"/>
          <w:spacing w:val="-6"/>
          <w:sz w:val="28"/>
          <w:szCs w:val="28"/>
        </w:rPr>
        <w:t xml:space="preserve">Новокубанского городского поселения </w:t>
      </w:r>
      <w:r w:rsidRPr="009F5926">
        <w:rPr>
          <w:rFonts w:ascii="Times New Roman" w:hAnsi="Times New Roman"/>
          <w:spacing w:val="-6"/>
          <w:sz w:val="28"/>
          <w:szCs w:val="28"/>
        </w:rPr>
        <w:t>Новокубанск</w:t>
      </w:r>
      <w:r w:rsidR="00DA7B2B" w:rsidRPr="009F5926">
        <w:rPr>
          <w:rFonts w:ascii="Times New Roman" w:hAnsi="Times New Roman"/>
          <w:spacing w:val="-6"/>
          <w:sz w:val="28"/>
          <w:szCs w:val="28"/>
        </w:rPr>
        <w:t>ого</w:t>
      </w:r>
      <w:r w:rsidRPr="009F5926">
        <w:rPr>
          <w:rFonts w:ascii="Times New Roman" w:hAnsi="Times New Roman"/>
          <w:spacing w:val="-6"/>
          <w:sz w:val="28"/>
          <w:szCs w:val="28"/>
        </w:rPr>
        <w:t xml:space="preserve"> район</w:t>
      </w:r>
      <w:r w:rsidR="00DA7B2B" w:rsidRPr="009F5926">
        <w:rPr>
          <w:rFonts w:ascii="Times New Roman" w:hAnsi="Times New Roman"/>
          <w:spacing w:val="-6"/>
          <w:sz w:val="28"/>
          <w:szCs w:val="28"/>
        </w:rPr>
        <w:t>а</w:t>
      </w:r>
      <w:bookmarkEnd w:id="4"/>
      <w:r w:rsidR="009F5926">
        <w:rPr>
          <w:rFonts w:ascii="Times New Roman" w:hAnsi="Times New Roman"/>
          <w:spacing w:val="-6"/>
          <w:sz w:val="28"/>
          <w:szCs w:val="28"/>
        </w:rPr>
        <w:t>.</w:t>
      </w:r>
    </w:p>
    <w:p w:rsidR="00DA7B2B" w:rsidRDefault="00DA7B2B" w:rsidP="00865E5A">
      <w:pPr>
        <w:ind w:right="-149"/>
        <w:jc w:val="both"/>
        <w:rPr>
          <w:rFonts w:ascii="Times New Roman" w:hAnsi="Times New Roman"/>
          <w:spacing w:val="-6"/>
          <w:sz w:val="24"/>
          <w:szCs w:val="28"/>
        </w:rPr>
      </w:pPr>
    </w:p>
    <w:p w:rsidR="00EB6641" w:rsidRPr="00EC741F" w:rsidRDefault="00EB6641" w:rsidP="00865E5A">
      <w:pPr>
        <w:ind w:right="-149"/>
        <w:jc w:val="both"/>
        <w:rPr>
          <w:rFonts w:ascii="Times New Roman" w:hAnsi="Times New Roman"/>
          <w:spacing w:val="-6"/>
          <w:sz w:val="24"/>
          <w:szCs w:val="28"/>
        </w:rPr>
      </w:pPr>
    </w:p>
    <w:tbl>
      <w:tblPr>
        <w:tblW w:w="10206" w:type="dxa"/>
        <w:tblLook w:val="0000"/>
      </w:tblPr>
      <w:tblGrid>
        <w:gridCol w:w="6477"/>
        <w:gridCol w:w="3729"/>
      </w:tblGrid>
      <w:tr w:rsidR="00D76828" w:rsidRPr="00EC741F" w:rsidTr="005A2437">
        <w:tc>
          <w:tcPr>
            <w:tcW w:w="6477" w:type="dxa"/>
            <w:tcBorders>
              <w:top w:val="nil"/>
              <w:left w:val="nil"/>
              <w:bottom w:val="nil"/>
              <w:right w:val="nil"/>
            </w:tcBorders>
            <w:vAlign w:val="bottom"/>
          </w:tcPr>
          <w:p w:rsidR="00D76828" w:rsidRDefault="00105E49" w:rsidP="005A2437">
            <w:pPr>
              <w:ind w:left="-108" w:right="-149"/>
              <w:jc w:val="both"/>
              <w:rPr>
                <w:rFonts w:ascii="Times New Roman" w:hAnsi="Times New Roman"/>
                <w:spacing w:val="-6"/>
                <w:sz w:val="28"/>
                <w:szCs w:val="28"/>
              </w:rPr>
            </w:pPr>
            <w:r>
              <w:rPr>
                <w:rFonts w:ascii="Times New Roman" w:hAnsi="Times New Roman"/>
                <w:spacing w:val="-6"/>
                <w:sz w:val="28"/>
                <w:szCs w:val="28"/>
              </w:rPr>
              <w:t>Глава Новокубанского городского</w:t>
            </w:r>
          </w:p>
          <w:p w:rsidR="00105E49" w:rsidRPr="00EC741F" w:rsidRDefault="004C1500" w:rsidP="005A2437">
            <w:pPr>
              <w:ind w:left="-108" w:right="-149"/>
              <w:jc w:val="both"/>
              <w:rPr>
                <w:rFonts w:ascii="Times New Roman" w:hAnsi="Times New Roman"/>
                <w:spacing w:val="-6"/>
                <w:sz w:val="28"/>
                <w:szCs w:val="28"/>
              </w:rPr>
            </w:pPr>
            <w:r>
              <w:rPr>
                <w:rFonts w:ascii="Times New Roman" w:hAnsi="Times New Roman"/>
                <w:spacing w:val="-6"/>
                <w:sz w:val="28"/>
                <w:szCs w:val="28"/>
              </w:rPr>
              <w:t>п</w:t>
            </w:r>
            <w:r w:rsidR="00105E49">
              <w:rPr>
                <w:rFonts w:ascii="Times New Roman" w:hAnsi="Times New Roman"/>
                <w:spacing w:val="-6"/>
                <w:sz w:val="28"/>
                <w:szCs w:val="28"/>
              </w:rPr>
              <w:t>оселения Новокубанского района</w:t>
            </w:r>
          </w:p>
        </w:tc>
        <w:tc>
          <w:tcPr>
            <w:tcW w:w="3729" w:type="dxa"/>
            <w:tcBorders>
              <w:top w:val="nil"/>
              <w:left w:val="nil"/>
              <w:bottom w:val="nil"/>
              <w:right w:val="nil"/>
            </w:tcBorders>
            <w:vAlign w:val="bottom"/>
          </w:tcPr>
          <w:p w:rsidR="00D76828" w:rsidRPr="00EC741F" w:rsidRDefault="00105E49" w:rsidP="005A2437">
            <w:pPr>
              <w:ind w:left="-108" w:right="-149"/>
              <w:jc w:val="both"/>
              <w:rPr>
                <w:rFonts w:ascii="Times New Roman" w:hAnsi="Times New Roman"/>
                <w:spacing w:val="-6"/>
                <w:sz w:val="28"/>
                <w:szCs w:val="28"/>
              </w:rPr>
            </w:pPr>
            <w:r>
              <w:rPr>
                <w:rFonts w:ascii="Times New Roman" w:hAnsi="Times New Roman"/>
                <w:spacing w:val="-6"/>
                <w:sz w:val="28"/>
                <w:szCs w:val="28"/>
              </w:rPr>
              <w:t xml:space="preserve">                        П.В. Манаков</w:t>
            </w:r>
          </w:p>
        </w:tc>
      </w:tr>
    </w:tbl>
    <w:p w:rsidR="000E6870" w:rsidRDefault="000E6870" w:rsidP="00560F0B">
      <w:pPr>
        <w:pStyle w:val="ConsPlusNormal"/>
        <w:widowControl/>
        <w:ind w:firstLine="0"/>
        <w:jc w:val="both"/>
        <w:rPr>
          <w:spacing w:val="-6"/>
        </w:rPr>
      </w:pPr>
    </w:p>
    <w:p w:rsidR="008C161B" w:rsidRDefault="008C161B" w:rsidP="00560F0B">
      <w:pPr>
        <w:pStyle w:val="ConsPlusNormal"/>
        <w:widowControl/>
        <w:ind w:firstLine="0"/>
        <w:jc w:val="both"/>
        <w:rPr>
          <w:spacing w:val="-6"/>
        </w:rPr>
      </w:pPr>
    </w:p>
    <w:p w:rsidR="008C161B" w:rsidRDefault="008C161B" w:rsidP="00560F0B">
      <w:pPr>
        <w:pStyle w:val="ConsPlusNormal"/>
        <w:widowControl/>
        <w:ind w:firstLine="0"/>
        <w:jc w:val="both"/>
        <w:rPr>
          <w:spacing w:val="-6"/>
        </w:rPr>
      </w:pPr>
    </w:p>
    <w:p w:rsidR="00E64C38" w:rsidRDefault="00E64C38" w:rsidP="00560F0B">
      <w:pPr>
        <w:pStyle w:val="ConsPlusNormal"/>
        <w:widowControl/>
        <w:ind w:firstLine="0"/>
        <w:jc w:val="both"/>
        <w:rPr>
          <w:spacing w:val="-6"/>
        </w:rPr>
      </w:pPr>
    </w:p>
    <w:p w:rsidR="00E64C38" w:rsidRDefault="00E64C38" w:rsidP="00560F0B">
      <w:pPr>
        <w:pStyle w:val="ConsPlusNormal"/>
        <w:widowControl/>
        <w:ind w:firstLine="0"/>
        <w:jc w:val="both"/>
        <w:rPr>
          <w:spacing w:val="-6"/>
        </w:rPr>
      </w:pPr>
    </w:p>
    <w:p w:rsidR="00E64C38" w:rsidRDefault="00E64C38" w:rsidP="00560F0B">
      <w:pPr>
        <w:pStyle w:val="ConsPlusNormal"/>
        <w:widowControl/>
        <w:ind w:firstLine="0"/>
        <w:jc w:val="both"/>
        <w:rPr>
          <w:spacing w:val="-6"/>
        </w:rPr>
      </w:pPr>
    </w:p>
    <w:p w:rsidR="00E64C38" w:rsidRDefault="00E64C38" w:rsidP="00560F0B">
      <w:pPr>
        <w:pStyle w:val="ConsPlusNormal"/>
        <w:widowControl/>
        <w:ind w:firstLine="0"/>
        <w:jc w:val="both"/>
        <w:rPr>
          <w:spacing w:val="-6"/>
        </w:rPr>
      </w:pPr>
    </w:p>
    <w:p w:rsidR="00E64C38" w:rsidRDefault="00E64C38" w:rsidP="00560F0B">
      <w:pPr>
        <w:pStyle w:val="ConsPlusNormal"/>
        <w:widowControl/>
        <w:ind w:firstLine="0"/>
        <w:jc w:val="both"/>
        <w:rPr>
          <w:spacing w:val="-6"/>
        </w:rPr>
      </w:pPr>
    </w:p>
    <w:p w:rsidR="00E64C38" w:rsidRDefault="00E64C38" w:rsidP="00560F0B">
      <w:pPr>
        <w:pStyle w:val="ConsPlusNormal"/>
        <w:widowControl/>
        <w:ind w:firstLine="0"/>
        <w:jc w:val="both"/>
        <w:rPr>
          <w:spacing w:val="-6"/>
        </w:rPr>
      </w:pPr>
    </w:p>
    <w:p w:rsidR="008C161B" w:rsidRDefault="008C161B" w:rsidP="00560F0B">
      <w:pPr>
        <w:pStyle w:val="ConsPlusNormal"/>
        <w:widowControl/>
        <w:ind w:firstLine="0"/>
        <w:jc w:val="both"/>
        <w:rPr>
          <w:spacing w:val="-6"/>
        </w:rPr>
      </w:pPr>
    </w:p>
    <w:p w:rsidR="008C161B" w:rsidRPr="00962BFD" w:rsidRDefault="008C161B" w:rsidP="008C161B">
      <w:pPr>
        <w:pStyle w:val="affffc"/>
        <w:shd w:val="clear" w:color="auto" w:fill="auto"/>
        <w:spacing w:before="0" w:after="0" w:line="240" w:lineRule="auto"/>
        <w:ind w:left="5103" w:firstLine="0"/>
        <w:jc w:val="left"/>
        <w:rPr>
          <w:sz w:val="28"/>
          <w:szCs w:val="28"/>
        </w:rPr>
      </w:pPr>
      <w:r w:rsidRPr="00962BFD">
        <w:rPr>
          <w:sz w:val="28"/>
          <w:szCs w:val="28"/>
        </w:rPr>
        <w:lastRenderedPageBreak/>
        <w:t>Приложение</w:t>
      </w:r>
    </w:p>
    <w:p w:rsidR="008C161B" w:rsidRPr="00962BFD" w:rsidRDefault="008C161B" w:rsidP="008C161B">
      <w:pPr>
        <w:pStyle w:val="affffc"/>
        <w:shd w:val="clear" w:color="auto" w:fill="auto"/>
        <w:spacing w:before="0" w:after="0" w:line="240" w:lineRule="auto"/>
        <w:ind w:left="5103" w:firstLine="0"/>
        <w:jc w:val="left"/>
        <w:rPr>
          <w:sz w:val="28"/>
          <w:szCs w:val="28"/>
        </w:rPr>
      </w:pPr>
      <w:r w:rsidRPr="00962BFD">
        <w:rPr>
          <w:sz w:val="28"/>
          <w:szCs w:val="28"/>
        </w:rPr>
        <w:t xml:space="preserve">к постановлению администрации </w:t>
      </w:r>
    </w:p>
    <w:p w:rsidR="008C161B" w:rsidRPr="00962BFD" w:rsidRDefault="008C161B" w:rsidP="008C161B">
      <w:pPr>
        <w:pStyle w:val="affffc"/>
        <w:shd w:val="clear" w:color="auto" w:fill="auto"/>
        <w:spacing w:before="0" w:after="0" w:line="240" w:lineRule="auto"/>
        <w:ind w:left="5103" w:firstLine="0"/>
        <w:jc w:val="left"/>
        <w:rPr>
          <w:sz w:val="28"/>
          <w:szCs w:val="28"/>
        </w:rPr>
      </w:pPr>
      <w:r>
        <w:rPr>
          <w:sz w:val="28"/>
          <w:szCs w:val="28"/>
        </w:rPr>
        <w:t>Новокубанского</w:t>
      </w:r>
      <w:r w:rsidRPr="00962BFD">
        <w:rPr>
          <w:sz w:val="28"/>
          <w:szCs w:val="28"/>
        </w:rPr>
        <w:t xml:space="preserve"> </w:t>
      </w:r>
      <w:r>
        <w:rPr>
          <w:sz w:val="28"/>
          <w:szCs w:val="28"/>
        </w:rPr>
        <w:t>городского поселения</w:t>
      </w:r>
      <w:r w:rsidRPr="00962BFD">
        <w:rPr>
          <w:sz w:val="28"/>
          <w:szCs w:val="28"/>
        </w:rPr>
        <w:t xml:space="preserve"> Новокубанск</w:t>
      </w:r>
      <w:r>
        <w:rPr>
          <w:sz w:val="28"/>
          <w:szCs w:val="28"/>
        </w:rPr>
        <w:t>ого</w:t>
      </w:r>
      <w:r w:rsidRPr="00962BFD">
        <w:rPr>
          <w:sz w:val="28"/>
          <w:szCs w:val="28"/>
        </w:rPr>
        <w:t xml:space="preserve"> район</w:t>
      </w:r>
      <w:r>
        <w:rPr>
          <w:sz w:val="28"/>
          <w:szCs w:val="28"/>
        </w:rPr>
        <w:t>а</w:t>
      </w:r>
      <w:r w:rsidRPr="00962BFD">
        <w:rPr>
          <w:sz w:val="28"/>
          <w:szCs w:val="28"/>
        </w:rPr>
        <w:t xml:space="preserve"> </w:t>
      </w:r>
    </w:p>
    <w:p w:rsidR="008C161B" w:rsidRPr="00962BFD" w:rsidRDefault="008C161B" w:rsidP="008C161B">
      <w:pPr>
        <w:pStyle w:val="affffc"/>
        <w:shd w:val="clear" w:color="auto" w:fill="auto"/>
        <w:spacing w:before="0" w:after="0" w:line="240" w:lineRule="auto"/>
        <w:ind w:left="5103" w:firstLine="0"/>
        <w:jc w:val="left"/>
        <w:rPr>
          <w:sz w:val="28"/>
          <w:szCs w:val="28"/>
        </w:rPr>
      </w:pPr>
      <w:r w:rsidRPr="00962BFD">
        <w:rPr>
          <w:sz w:val="28"/>
          <w:szCs w:val="28"/>
        </w:rPr>
        <w:t>от ____________ №_______</w:t>
      </w:r>
    </w:p>
    <w:p w:rsidR="008C161B" w:rsidRPr="00962BFD" w:rsidRDefault="008C161B" w:rsidP="008C161B">
      <w:pPr>
        <w:pStyle w:val="affffc"/>
        <w:shd w:val="clear" w:color="auto" w:fill="auto"/>
        <w:spacing w:before="0" w:after="0" w:line="240" w:lineRule="auto"/>
        <w:ind w:left="5103" w:firstLine="0"/>
        <w:jc w:val="left"/>
        <w:rPr>
          <w:sz w:val="28"/>
          <w:szCs w:val="28"/>
        </w:rPr>
      </w:pPr>
    </w:p>
    <w:p w:rsidR="008C161B" w:rsidRPr="00962BFD" w:rsidRDefault="008C161B" w:rsidP="008C161B">
      <w:pPr>
        <w:pStyle w:val="affffc"/>
        <w:shd w:val="clear" w:color="auto" w:fill="auto"/>
        <w:spacing w:before="0" w:after="0" w:line="240" w:lineRule="auto"/>
        <w:ind w:firstLine="709"/>
        <w:jc w:val="both"/>
        <w:rPr>
          <w:sz w:val="28"/>
          <w:szCs w:val="28"/>
        </w:rPr>
      </w:pPr>
    </w:p>
    <w:p w:rsidR="008C161B" w:rsidRPr="00962BFD" w:rsidRDefault="008C161B" w:rsidP="008C161B">
      <w:pPr>
        <w:pStyle w:val="affffc"/>
        <w:shd w:val="clear" w:color="auto" w:fill="auto"/>
        <w:spacing w:before="0" w:after="0" w:line="240" w:lineRule="auto"/>
        <w:ind w:firstLine="709"/>
        <w:rPr>
          <w:b/>
          <w:sz w:val="28"/>
          <w:szCs w:val="28"/>
        </w:rPr>
      </w:pPr>
      <w:r w:rsidRPr="00962BFD">
        <w:rPr>
          <w:b/>
          <w:sz w:val="28"/>
          <w:szCs w:val="28"/>
        </w:rPr>
        <w:t>ИНСТРУКЦИЯ</w:t>
      </w:r>
    </w:p>
    <w:p w:rsidR="008C161B" w:rsidRDefault="008C161B" w:rsidP="008C161B">
      <w:pPr>
        <w:pStyle w:val="affffc"/>
        <w:shd w:val="clear" w:color="auto" w:fill="auto"/>
        <w:spacing w:before="0" w:after="0" w:line="240" w:lineRule="auto"/>
        <w:ind w:firstLine="0"/>
        <w:rPr>
          <w:b/>
          <w:sz w:val="28"/>
          <w:szCs w:val="28"/>
        </w:rPr>
      </w:pPr>
      <w:r w:rsidRPr="00962BFD">
        <w:rPr>
          <w:b/>
          <w:sz w:val="28"/>
          <w:szCs w:val="28"/>
        </w:rPr>
        <w:t>о порядке рассмотрения обращений граждан в администрации</w:t>
      </w:r>
      <w:r>
        <w:rPr>
          <w:b/>
          <w:sz w:val="28"/>
          <w:szCs w:val="28"/>
        </w:rPr>
        <w:t xml:space="preserve">  </w:t>
      </w:r>
    </w:p>
    <w:p w:rsidR="008C161B" w:rsidRDefault="008C161B" w:rsidP="008C161B">
      <w:pPr>
        <w:pStyle w:val="affffc"/>
        <w:shd w:val="clear" w:color="auto" w:fill="auto"/>
        <w:tabs>
          <w:tab w:val="left" w:pos="3664"/>
        </w:tabs>
        <w:spacing w:before="0" w:after="0" w:line="240" w:lineRule="auto"/>
        <w:ind w:firstLine="0"/>
        <w:rPr>
          <w:b/>
          <w:sz w:val="28"/>
          <w:szCs w:val="28"/>
        </w:rPr>
      </w:pPr>
      <w:r>
        <w:rPr>
          <w:b/>
          <w:sz w:val="28"/>
          <w:szCs w:val="28"/>
        </w:rPr>
        <w:t>Новокубанского городского поселения Новокубанского района</w:t>
      </w:r>
    </w:p>
    <w:p w:rsidR="008C161B" w:rsidRPr="00962BFD" w:rsidRDefault="008C161B" w:rsidP="008C161B">
      <w:pPr>
        <w:pStyle w:val="affffc"/>
        <w:shd w:val="clear" w:color="auto" w:fill="auto"/>
        <w:spacing w:before="0" w:after="0" w:line="240" w:lineRule="auto"/>
        <w:ind w:firstLine="0"/>
        <w:rPr>
          <w:b/>
          <w:sz w:val="28"/>
          <w:szCs w:val="28"/>
        </w:rPr>
      </w:pPr>
      <w:r>
        <w:rPr>
          <w:b/>
          <w:sz w:val="28"/>
          <w:szCs w:val="28"/>
        </w:rPr>
        <w:t>1.</w:t>
      </w:r>
      <w:r w:rsidRPr="00962BFD">
        <w:rPr>
          <w:b/>
          <w:sz w:val="28"/>
          <w:szCs w:val="28"/>
        </w:rPr>
        <w:t xml:space="preserve"> Общие положения</w:t>
      </w:r>
    </w:p>
    <w:p w:rsidR="008C161B" w:rsidRPr="00962BFD" w:rsidRDefault="008C161B" w:rsidP="008C161B">
      <w:pPr>
        <w:pStyle w:val="affffc"/>
        <w:shd w:val="clear" w:color="auto" w:fill="auto"/>
        <w:spacing w:before="0" w:after="0" w:line="240" w:lineRule="auto"/>
        <w:ind w:firstLine="0"/>
        <w:jc w:val="left"/>
        <w:rPr>
          <w:b/>
          <w:sz w:val="28"/>
          <w:szCs w:val="28"/>
        </w:rPr>
      </w:pPr>
    </w:p>
    <w:p w:rsidR="008C161B" w:rsidRPr="00962BFD" w:rsidRDefault="008C161B" w:rsidP="00572E93">
      <w:pPr>
        <w:pStyle w:val="affffc"/>
        <w:numPr>
          <w:ilvl w:val="0"/>
          <w:numId w:val="3"/>
        </w:numPr>
        <w:shd w:val="clear" w:color="auto" w:fill="auto"/>
        <w:tabs>
          <w:tab w:val="left" w:pos="1249"/>
        </w:tabs>
        <w:spacing w:before="0" w:after="0" w:line="240" w:lineRule="auto"/>
        <w:ind w:firstLine="709"/>
        <w:jc w:val="both"/>
        <w:rPr>
          <w:sz w:val="28"/>
          <w:szCs w:val="28"/>
        </w:rPr>
      </w:pPr>
      <w:r w:rsidRPr="00962BFD">
        <w:rPr>
          <w:sz w:val="28"/>
          <w:szCs w:val="28"/>
        </w:rPr>
        <w:t xml:space="preserve">Инструкция о порядке рассмотрения обращений граждан в администрации </w:t>
      </w:r>
      <w:r>
        <w:rPr>
          <w:sz w:val="28"/>
          <w:szCs w:val="28"/>
        </w:rPr>
        <w:t xml:space="preserve">Новокубанского городского поселения Новокубанского района </w:t>
      </w:r>
      <w:r w:rsidRPr="00962BFD">
        <w:rPr>
          <w:sz w:val="28"/>
          <w:szCs w:val="28"/>
        </w:rPr>
        <w:t>(далее - Инструкция) устанавливает единые требования к организации работы с </w:t>
      </w:r>
      <w:r w:rsidRPr="00962BFD">
        <w:rPr>
          <w:rStyle w:val="afffff0"/>
          <w:sz w:val="28"/>
          <w:szCs w:val="28"/>
        </w:rPr>
        <w:t>у</w:t>
      </w:r>
      <w:r w:rsidRPr="00962BFD">
        <w:rPr>
          <w:sz w:val="28"/>
          <w:szCs w:val="28"/>
        </w:rPr>
        <w:t>стными и письменными обращениями граждан Российской Федерации, иностранных граждан и лиц без гражданства, за исключением случаев, установленных международным договором Российской Федерации или федеральным законом, объединений граждан, в том числе юридическ</w:t>
      </w:r>
      <w:r>
        <w:rPr>
          <w:sz w:val="28"/>
          <w:szCs w:val="28"/>
        </w:rPr>
        <w:t xml:space="preserve">их лиц (далее - граждане) </w:t>
      </w:r>
      <w:r w:rsidRPr="00962BFD">
        <w:rPr>
          <w:sz w:val="28"/>
          <w:szCs w:val="28"/>
        </w:rPr>
        <w:t>в письменной форме или в форме электронного документа, в том числе с использованием федеральной государственной информационной системы «Единый портал государственных и муниципальных услуг (функций)» (далее -</w:t>
      </w:r>
      <w:r>
        <w:rPr>
          <w:sz w:val="28"/>
          <w:szCs w:val="28"/>
        </w:rPr>
        <w:t xml:space="preserve"> </w:t>
      </w:r>
      <w:hyperlink r:id="rId7" w:tgtFrame="_blank" w:history="1">
        <w:r w:rsidRPr="00962BFD">
          <w:rPr>
            <w:sz w:val="28"/>
            <w:szCs w:val="28"/>
          </w:rPr>
          <w:t>Единый портал</w:t>
        </w:r>
      </w:hyperlink>
      <w:r>
        <w:rPr>
          <w:sz w:val="28"/>
          <w:szCs w:val="28"/>
        </w:rPr>
        <w:t xml:space="preserve">), поступившими в </w:t>
      </w:r>
      <w:r w:rsidRPr="00962BFD">
        <w:rPr>
          <w:sz w:val="28"/>
          <w:szCs w:val="28"/>
        </w:rPr>
        <w:t>адрес администрации</w:t>
      </w:r>
      <w:r w:rsidRPr="00CC171E">
        <w:rPr>
          <w:sz w:val="28"/>
          <w:szCs w:val="28"/>
        </w:rPr>
        <w:t xml:space="preserve"> </w:t>
      </w:r>
      <w:r>
        <w:rPr>
          <w:sz w:val="28"/>
          <w:szCs w:val="28"/>
        </w:rPr>
        <w:t>Новокубанского городского поселения Новокубанского района</w:t>
      </w:r>
      <w:r w:rsidRPr="00962BFD">
        <w:rPr>
          <w:sz w:val="28"/>
          <w:szCs w:val="28"/>
        </w:rPr>
        <w:t xml:space="preserve">, главы </w:t>
      </w:r>
      <w:r>
        <w:rPr>
          <w:sz w:val="28"/>
          <w:szCs w:val="28"/>
        </w:rPr>
        <w:t xml:space="preserve">Новокубанского городского поселения Новокубанского района </w:t>
      </w:r>
      <w:r w:rsidRPr="00962BFD">
        <w:rPr>
          <w:sz w:val="28"/>
          <w:szCs w:val="28"/>
        </w:rPr>
        <w:t xml:space="preserve">и заместителей главы </w:t>
      </w:r>
      <w:r>
        <w:rPr>
          <w:sz w:val="28"/>
          <w:szCs w:val="28"/>
        </w:rPr>
        <w:t xml:space="preserve">Новокубанского городского поселения Новокубанского района </w:t>
      </w:r>
      <w:r w:rsidRPr="00962BFD">
        <w:rPr>
          <w:sz w:val="28"/>
          <w:szCs w:val="28"/>
        </w:rPr>
        <w:t xml:space="preserve">(далее соответственно </w:t>
      </w:r>
      <w:r>
        <w:rPr>
          <w:sz w:val="28"/>
          <w:szCs w:val="28"/>
        </w:rPr>
        <w:t>-</w:t>
      </w:r>
      <w:r w:rsidRPr="00962BFD">
        <w:rPr>
          <w:sz w:val="28"/>
          <w:szCs w:val="28"/>
        </w:rPr>
        <w:t xml:space="preserve"> обращения граждан, заместители).</w:t>
      </w:r>
    </w:p>
    <w:p w:rsidR="008C161B" w:rsidRPr="00962BFD" w:rsidRDefault="008C161B" w:rsidP="00572E93">
      <w:pPr>
        <w:pStyle w:val="affffc"/>
        <w:numPr>
          <w:ilvl w:val="0"/>
          <w:numId w:val="3"/>
        </w:numPr>
        <w:shd w:val="clear" w:color="auto" w:fill="auto"/>
        <w:tabs>
          <w:tab w:val="left" w:pos="1450"/>
        </w:tabs>
        <w:spacing w:before="0" w:after="0" w:line="240" w:lineRule="auto"/>
        <w:ind w:firstLine="709"/>
        <w:jc w:val="both"/>
        <w:rPr>
          <w:sz w:val="28"/>
          <w:szCs w:val="28"/>
        </w:rPr>
      </w:pPr>
      <w:r w:rsidRPr="00962BFD">
        <w:rPr>
          <w:sz w:val="28"/>
          <w:szCs w:val="28"/>
        </w:rPr>
        <w:t xml:space="preserve">Понятия и термины, используемые в Инструкции, применяются в значениях, определенных в Федеральном законе от 2 мая 2006 года </w:t>
      </w:r>
      <w:r>
        <w:rPr>
          <w:sz w:val="28"/>
          <w:szCs w:val="28"/>
        </w:rPr>
        <w:t xml:space="preserve">                    </w:t>
      </w:r>
      <w:r w:rsidRPr="00962BFD">
        <w:rPr>
          <w:sz w:val="28"/>
          <w:szCs w:val="28"/>
        </w:rPr>
        <w:t>№ 59-ФЗ</w:t>
      </w:r>
      <w:r>
        <w:rPr>
          <w:sz w:val="28"/>
          <w:szCs w:val="28"/>
        </w:rPr>
        <w:t xml:space="preserve"> </w:t>
      </w:r>
      <w:r w:rsidRPr="00962BFD">
        <w:rPr>
          <w:sz w:val="28"/>
          <w:szCs w:val="28"/>
        </w:rPr>
        <w:t>«О</w:t>
      </w:r>
      <w:r>
        <w:rPr>
          <w:sz w:val="28"/>
          <w:szCs w:val="28"/>
        </w:rPr>
        <w:t xml:space="preserve"> </w:t>
      </w:r>
      <w:r w:rsidRPr="00962BFD">
        <w:rPr>
          <w:sz w:val="28"/>
          <w:szCs w:val="28"/>
        </w:rPr>
        <w:t>порядке рассмотрения обращений граждан Российской Федерации» (далее - Федеральный закон № 59-ФЗ).</w:t>
      </w:r>
    </w:p>
    <w:p w:rsidR="008C161B" w:rsidRPr="00962BFD" w:rsidRDefault="008C161B" w:rsidP="00572E93">
      <w:pPr>
        <w:pStyle w:val="affffc"/>
        <w:numPr>
          <w:ilvl w:val="0"/>
          <w:numId w:val="3"/>
        </w:numPr>
        <w:shd w:val="clear" w:color="auto" w:fill="auto"/>
        <w:tabs>
          <w:tab w:val="left" w:pos="1450"/>
        </w:tabs>
        <w:spacing w:before="0" w:after="0" w:line="240" w:lineRule="auto"/>
        <w:ind w:firstLine="709"/>
        <w:jc w:val="both"/>
        <w:rPr>
          <w:sz w:val="28"/>
          <w:szCs w:val="28"/>
        </w:rPr>
      </w:pPr>
      <w:r w:rsidRPr="00962BFD">
        <w:rPr>
          <w:spacing w:val="-4"/>
          <w:sz w:val="28"/>
          <w:szCs w:val="28"/>
        </w:rPr>
        <w:t xml:space="preserve">Организация работы с обращениями граждан в администрации </w:t>
      </w:r>
      <w:r>
        <w:rPr>
          <w:sz w:val="28"/>
          <w:szCs w:val="28"/>
        </w:rPr>
        <w:t>Новокубанского городского поселения Новокубанского района</w:t>
      </w:r>
      <w:r w:rsidRPr="00962BFD">
        <w:rPr>
          <w:spacing w:val="-4"/>
          <w:sz w:val="28"/>
          <w:szCs w:val="28"/>
        </w:rPr>
        <w:t xml:space="preserve">, поступивших </w:t>
      </w:r>
      <w:r w:rsidRPr="00962BFD">
        <w:rPr>
          <w:sz w:val="28"/>
          <w:szCs w:val="28"/>
        </w:rPr>
        <w:t xml:space="preserve">в адрес администрации </w:t>
      </w:r>
      <w:r>
        <w:rPr>
          <w:sz w:val="28"/>
          <w:szCs w:val="28"/>
        </w:rPr>
        <w:t>Новокубанского городского поселения Новокубанского района</w:t>
      </w:r>
      <w:r w:rsidRPr="00962BFD">
        <w:rPr>
          <w:sz w:val="28"/>
          <w:szCs w:val="28"/>
        </w:rPr>
        <w:t xml:space="preserve">, главы </w:t>
      </w:r>
      <w:r>
        <w:rPr>
          <w:sz w:val="28"/>
          <w:szCs w:val="28"/>
        </w:rPr>
        <w:t xml:space="preserve">Новокубанского городского поселения Новокубанского района </w:t>
      </w:r>
      <w:r w:rsidRPr="00962BFD">
        <w:rPr>
          <w:sz w:val="28"/>
          <w:szCs w:val="28"/>
        </w:rPr>
        <w:t>и его заместителей,</w:t>
      </w:r>
      <w:r>
        <w:rPr>
          <w:sz w:val="28"/>
          <w:szCs w:val="28"/>
        </w:rPr>
        <w:t xml:space="preserve"> </w:t>
      </w:r>
      <w:r w:rsidRPr="00962BFD">
        <w:rPr>
          <w:spacing w:val="-4"/>
          <w:sz w:val="28"/>
          <w:szCs w:val="28"/>
        </w:rPr>
        <w:t xml:space="preserve">обеспечивается </w:t>
      </w:r>
      <w:r w:rsidRPr="00ED4F29">
        <w:rPr>
          <w:spacing w:val="-4"/>
          <w:sz w:val="28"/>
          <w:szCs w:val="28"/>
        </w:rPr>
        <w:t>общественной приемной- специалист по работе</w:t>
      </w:r>
      <w:r w:rsidRPr="00962BFD">
        <w:rPr>
          <w:spacing w:val="-4"/>
          <w:sz w:val="28"/>
          <w:szCs w:val="28"/>
        </w:rPr>
        <w:t xml:space="preserve"> с обращения граждан </w:t>
      </w:r>
      <w:r>
        <w:rPr>
          <w:spacing w:val="-4"/>
          <w:sz w:val="28"/>
          <w:szCs w:val="28"/>
        </w:rPr>
        <w:t>отдела организационно-кадровой работы</w:t>
      </w:r>
      <w:r w:rsidRPr="00962BFD">
        <w:rPr>
          <w:spacing w:val="-4"/>
          <w:sz w:val="28"/>
          <w:szCs w:val="28"/>
        </w:rPr>
        <w:t xml:space="preserve"> администрации </w:t>
      </w:r>
      <w:r>
        <w:rPr>
          <w:sz w:val="28"/>
          <w:szCs w:val="28"/>
        </w:rPr>
        <w:t xml:space="preserve">Новокубанского городского поселения Новокубанского района </w:t>
      </w:r>
      <w:r w:rsidRPr="00962BFD">
        <w:rPr>
          <w:spacing w:val="-4"/>
          <w:sz w:val="28"/>
          <w:szCs w:val="28"/>
        </w:rPr>
        <w:t xml:space="preserve"> (далее также – общественная приемная</w:t>
      </w:r>
      <w:r>
        <w:rPr>
          <w:spacing w:val="-4"/>
          <w:sz w:val="28"/>
          <w:szCs w:val="28"/>
        </w:rPr>
        <w:t>)</w:t>
      </w:r>
      <w:r w:rsidRPr="00962BFD">
        <w:rPr>
          <w:spacing w:val="-4"/>
          <w:sz w:val="28"/>
          <w:szCs w:val="28"/>
        </w:rPr>
        <w:t>,</w:t>
      </w:r>
      <w:r>
        <w:rPr>
          <w:spacing w:val="-4"/>
          <w:sz w:val="28"/>
          <w:szCs w:val="28"/>
        </w:rPr>
        <w:t xml:space="preserve">  (далее также -</w:t>
      </w:r>
      <w:r w:rsidRPr="00962BFD">
        <w:rPr>
          <w:spacing w:val="-4"/>
          <w:sz w:val="28"/>
          <w:szCs w:val="28"/>
        </w:rPr>
        <w:t xml:space="preserve"> ответственны</w:t>
      </w:r>
      <w:r>
        <w:rPr>
          <w:spacing w:val="-4"/>
          <w:sz w:val="28"/>
          <w:szCs w:val="28"/>
        </w:rPr>
        <w:t>й</w:t>
      </w:r>
      <w:r w:rsidRPr="00962BFD">
        <w:rPr>
          <w:spacing w:val="-4"/>
          <w:sz w:val="28"/>
          <w:szCs w:val="28"/>
        </w:rPr>
        <w:t xml:space="preserve"> за организацию работы с обращениями).</w:t>
      </w:r>
    </w:p>
    <w:p w:rsidR="008C161B" w:rsidRPr="00962BFD" w:rsidRDefault="008C161B" w:rsidP="00572E93">
      <w:pPr>
        <w:pStyle w:val="affffc"/>
        <w:numPr>
          <w:ilvl w:val="0"/>
          <w:numId w:val="3"/>
        </w:numPr>
        <w:shd w:val="clear" w:color="auto" w:fill="auto"/>
        <w:tabs>
          <w:tab w:val="left" w:pos="1450"/>
        </w:tabs>
        <w:spacing w:before="0" w:after="0" w:line="240" w:lineRule="auto"/>
        <w:ind w:firstLine="709"/>
        <w:jc w:val="both"/>
        <w:rPr>
          <w:sz w:val="28"/>
          <w:szCs w:val="28"/>
        </w:rPr>
      </w:pPr>
      <w:r w:rsidRPr="00962BFD">
        <w:rPr>
          <w:sz w:val="28"/>
          <w:szCs w:val="28"/>
        </w:rPr>
        <w:t xml:space="preserve">Ответственность за соблюдение порядка рассмотрения обращений граждан в соответствии с Федеральным законом № 59-ФЗ и настоящей Инструкцией возлагается на исполнителей, определенных резолюцией должностного лица на имя которого поступило обращение - должностного лица </w:t>
      </w:r>
      <w:r w:rsidRPr="00962BFD">
        <w:rPr>
          <w:sz w:val="28"/>
          <w:szCs w:val="28"/>
        </w:rPr>
        <w:lastRenderedPageBreak/>
        <w:t xml:space="preserve">администрации утвердившего результат рассмотрения обращения (ответ, уведомление). </w:t>
      </w:r>
    </w:p>
    <w:p w:rsidR="008C161B" w:rsidRPr="00962BFD" w:rsidRDefault="008C161B" w:rsidP="008C161B">
      <w:pPr>
        <w:pStyle w:val="affffc"/>
        <w:shd w:val="clear" w:color="auto" w:fill="auto"/>
        <w:tabs>
          <w:tab w:val="left" w:pos="2742"/>
        </w:tabs>
        <w:spacing w:before="0" w:after="0" w:line="240" w:lineRule="auto"/>
        <w:ind w:firstLine="709"/>
        <w:jc w:val="both"/>
        <w:rPr>
          <w:sz w:val="28"/>
          <w:szCs w:val="28"/>
        </w:rPr>
      </w:pPr>
      <w:r w:rsidRPr="00962BFD">
        <w:rPr>
          <w:sz w:val="28"/>
          <w:szCs w:val="28"/>
        </w:rPr>
        <w:t>Должностные лица администрации, на имя которых поступило обращение граждан, осуществляют в пределах своей компетенции контроль за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 граждан.</w:t>
      </w:r>
    </w:p>
    <w:p w:rsidR="008C161B" w:rsidRPr="00962BFD" w:rsidRDefault="008C161B" w:rsidP="00572E93">
      <w:pPr>
        <w:pStyle w:val="affffc"/>
        <w:numPr>
          <w:ilvl w:val="0"/>
          <w:numId w:val="3"/>
        </w:numPr>
        <w:shd w:val="clear" w:color="auto" w:fill="auto"/>
        <w:tabs>
          <w:tab w:val="left" w:pos="1450"/>
        </w:tabs>
        <w:spacing w:before="0" w:after="0" w:line="240" w:lineRule="auto"/>
        <w:ind w:firstLine="709"/>
        <w:jc w:val="both"/>
        <w:rPr>
          <w:rFonts w:eastAsia="Calibri"/>
          <w:sz w:val="28"/>
          <w:szCs w:val="28"/>
        </w:rPr>
      </w:pPr>
      <w:r w:rsidRPr="00962BFD">
        <w:rPr>
          <w:rFonts w:eastAsia="Calibri"/>
          <w:sz w:val="28"/>
          <w:szCs w:val="28"/>
        </w:rPr>
        <w:t xml:space="preserve">Организация работы с обращениями граждан, поступившими непосредственно в адрес структурных подразделений администрации </w:t>
      </w:r>
      <w:r>
        <w:rPr>
          <w:sz w:val="28"/>
          <w:szCs w:val="28"/>
        </w:rPr>
        <w:t>Новокубанского город</w:t>
      </w:r>
      <w:r>
        <w:rPr>
          <w:rFonts w:eastAsia="Calibri"/>
          <w:sz w:val="28"/>
          <w:szCs w:val="28"/>
        </w:rPr>
        <w:t>ского поселения Новокубанского района</w:t>
      </w:r>
      <w:r w:rsidRPr="00962BFD">
        <w:rPr>
          <w:rFonts w:eastAsia="Calibri"/>
          <w:sz w:val="28"/>
          <w:szCs w:val="28"/>
        </w:rPr>
        <w:t>, руководителей указанных структурных подразделений администрации, обеспечивается работником структурного подразделения администрации, в должностные обязанности которого входит организация работы с обращениями граждан в соответствующем структурном подразделении администрации, в соответствии с Федеральным законом № 59-ФЗ и в порядке, аналоги</w:t>
      </w:r>
      <w:r>
        <w:rPr>
          <w:rFonts w:eastAsia="Calibri"/>
          <w:sz w:val="28"/>
          <w:szCs w:val="28"/>
        </w:rPr>
        <w:t>чном порядку действий работника</w:t>
      </w:r>
      <w:r w:rsidRPr="00962BFD">
        <w:rPr>
          <w:rFonts w:eastAsia="Calibri"/>
          <w:sz w:val="28"/>
          <w:szCs w:val="28"/>
        </w:rPr>
        <w:t xml:space="preserve"> общественной приемной (</w:t>
      </w:r>
      <w:r>
        <w:rPr>
          <w:rFonts w:eastAsia="Calibri"/>
          <w:spacing w:val="-4"/>
          <w:sz w:val="28"/>
          <w:szCs w:val="28"/>
        </w:rPr>
        <w:t>ответственного</w:t>
      </w:r>
      <w:r w:rsidRPr="00962BFD">
        <w:rPr>
          <w:rFonts w:eastAsia="Calibri"/>
          <w:spacing w:val="-4"/>
          <w:sz w:val="28"/>
          <w:szCs w:val="28"/>
        </w:rPr>
        <w:t xml:space="preserve"> за организацию работы с обращениями), </w:t>
      </w:r>
      <w:r w:rsidRPr="00962BFD">
        <w:rPr>
          <w:rFonts w:eastAsia="Calibri"/>
          <w:sz w:val="28"/>
          <w:szCs w:val="28"/>
        </w:rPr>
        <w:t>установленном настоящей Инструкцией.</w:t>
      </w:r>
    </w:p>
    <w:p w:rsidR="008C161B" w:rsidRPr="00962BFD" w:rsidRDefault="008C161B" w:rsidP="008C161B">
      <w:pPr>
        <w:pStyle w:val="affffc"/>
        <w:shd w:val="clear" w:color="auto" w:fill="auto"/>
        <w:tabs>
          <w:tab w:val="left" w:pos="1450"/>
        </w:tabs>
        <w:spacing w:before="0" w:after="0" w:line="240" w:lineRule="auto"/>
        <w:ind w:firstLine="851"/>
        <w:jc w:val="both"/>
        <w:rPr>
          <w:sz w:val="28"/>
          <w:szCs w:val="28"/>
        </w:rPr>
      </w:pPr>
      <w:r w:rsidRPr="00962BFD">
        <w:rPr>
          <w:sz w:val="28"/>
          <w:szCs w:val="28"/>
        </w:rPr>
        <w:t>Ответственность за организацию работы, учет и контроль за соблюдением порядка рассмотрения обращений в соответствии с Федеральным законом № 59-ФЗ и настоящей Инструкцией, по обращениям указанным в настоящем подпункте, возлагается на руководителей</w:t>
      </w:r>
      <w:r>
        <w:rPr>
          <w:sz w:val="28"/>
          <w:szCs w:val="28"/>
        </w:rPr>
        <w:t xml:space="preserve"> </w:t>
      </w:r>
      <w:r w:rsidRPr="00962BFD">
        <w:rPr>
          <w:sz w:val="28"/>
          <w:szCs w:val="28"/>
        </w:rPr>
        <w:t>соответствующих</w:t>
      </w:r>
      <w:r>
        <w:rPr>
          <w:sz w:val="28"/>
          <w:szCs w:val="28"/>
        </w:rPr>
        <w:t xml:space="preserve"> </w:t>
      </w:r>
      <w:r w:rsidRPr="00962BFD">
        <w:rPr>
          <w:sz w:val="28"/>
          <w:szCs w:val="28"/>
        </w:rPr>
        <w:t>структурных подразделений администрации.</w:t>
      </w:r>
    </w:p>
    <w:p w:rsidR="008C161B" w:rsidRPr="00962BFD" w:rsidRDefault="008C161B" w:rsidP="00572E93">
      <w:pPr>
        <w:pStyle w:val="affffc"/>
        <w:numPr>
          <w:ilvl w:val="0"/>
          <w:numId w:val="3"/>
        </w:numPr>
        <w:shd w:val="clear" w:color="auto" w:fill="auto"/>
        <w:tabs>
          <w:tab w:val="left" w:pos="1450"/>
        </w:tabs>
        <w:spacing w:before="0" w:after="0" w:line="240" w:lineRule="auto"/>
        <w:ind w:firstLine="709"/>
        <w:jc w:val="both"/>
        <w:rPr>
          <w:sz w:val="28"/>
          <w:szCs w:val="28"/>
        </w:rPr>
      </w:pPr>
      <w:r w:rsidRPr="00962BFD">
        <w:rPr>
          <w:sz w:val="28"/>
          <w:szCs w:val="28"/>
        </w:rPr>
        <w:t>В администрации,</w:t>
      </w:r>
      <w:r w:rsidRPr="006C6ACA">
        <w:rPr>
          <w:sz w:val="28"/>
          <w:szCs w:val="28"/>
        </w:rPr>
        <w:t xml:space="preserve"> </w:t>
      </w:r>
      <w:r w:rsidRPr="00962BFD">
        <w:rPr>
          <w:rFonts w:eastAsia="Calibri"/>
          <w:sz w:val="28"/>
          <w:szCs w:val="28"/>
        </w:rPr>
        <w:t>структурных подразделениях администрации, указанных в подпункте 1.5 настоящего раздела Инструкции</w:t>
      </w:r>
      <w:r w:rsidRPr="00962BFD">
        <w:rPr>
          <w:sz w:val="28"/>
          <w:szCs w:val="28"/>
        </w:rPr>
        <w:t xml:space="preserve"> учет, контроль и работа по рассмотрению всех видов обращений осуществляется с использованием единой системы электронного документооборота (далее - СЭД), оригиналы обращений не направляются исполнителям</w:t>
      </w:r>
      <w:r>
        <w:rPr>
          <w:sz w:val="28"/>
          <w:szCs w:val="28"/>
        </w:rPr>
        <w:t>. П</w:t>
      </w:r>
      <w:r w:rsidRPr="00962BFD">
        <w:rPr>
          <w:sz w:val="28"/>
          <w:szCs w:val="28"/>
        </w:rPr>
        <w:t>ри подготовке уведомлений о результатах рассмотрения обращений, о перенаправлении по компетенции, иной переписки в рамках работы с обращениями допускается использование визуальной информации о подписании документа электронной подписью,</w:t>
      </w:r>
      <w:r>
        <w:rPr>
          <w:sz w:val="28"/>
          <w:szCs w:val="28"/>
        </w:rPr>
        <w:t xml:space="preserve"> </w:t>
      </w:r>
      <w:r w:rsidRPr="00962BFD">
        <w:rPr>
          <w:sz w:val="28"/>
          <w:szCs w:val="28"/>
        </w:rPr>
        <w:t>подписание электронных документов усиленной квалифицированной электронной подписью с помощью средств СЭД.</w:t>
      </w:r>
    </w:p>
    <w:p w:rsidR="008C161B" w:rsidRDefault="008C161B" w:rsidP="008C161B">
      <w:pPr>
        <w:pStyle w:val="affffc"/>
        <w:shd w:val="clear" w:color="auto" w:fill="auto"/>
        <w:tabs>
          <w:tab w:val="left" w:pos="1450"/>
        </w:tabs>
        <w:spacing w:before="0" w:after="0" w:line="240" w:lineRule="auto"/>
        <w:ind w:firstLine="851"/>
        <w:jc w:val="both"/>
        <w:rPr>
          <w:sz w:val="28"/>
          <w:szCs w:val="28"/>
        </w:rPr>
      </w:pPr>
      <w:r w:rsidRPr="00962BFD">
        <w:rPr>
          <w:sz w:val="28"/>
          <w:szCs w:val="28"/>
        </w:rPr>
        <w:t>Вся переписка и ответы по всем видам обращений граждан со всеми приложениями, а также обращения поступившие в электронном виде,</w:t>
      </w:r>
      <w:r>
        <w:rPr>
          <w:sz w:val="28"/>
          <w:szCs w:val="28"/>
        </w:rPr>
        <w:t xml:space="preserve"> </w:t>
      </w:r>
      <w:r w:rsidRPr="00962BFD">
        <w:rPr>
          <w:sz w:val="28"/>
          <w:szCs w:val="28"/>
        </w:rPr>
        <w:t>хранятся в СЭД в соответствии с утвержденными в номенклатурах дел сроками хранения, после чего уничтожаются путем удаления электронных записей. Ответственность за сохранность документации и защиту персональных данных,</w:t>
      </w:r>
      <w:r>
        <w:rPr>
          <w:sz w:val="28"/>
          <w:szCs w:val="28"/>
        </w:rPr>
        <w:t xml:space="preserve"> </w:t>
      </w:r>
      <w:r w:rsidRPr="00962BFD">
        <w:rPr>
          <w:sz w:val="28"/>
          <w:szCs w:val="28"/>
        </w:rPr>
        <w:t xml:space="preserve">удаление электронных записей в системе СЭД, возлагается </w:t>
      </w:r>
      <w:r w:rsidRPr="00ED4F29">
        <w:rPr>
          <w:sz w:val="28"/>
          <w:szCs w:val="28"/>
        </w:rPr>
        <w:t>на отдел организационно-кадровой работы  администрации Новокубанского городского поселения Новокубанского района.</w:t>
      </w:r>
    </w:p>
    <w:p w:rsidR="008C161B" w:rsidRDefault="008C161B" w:rsidP="008C161B">
      <w:pPr>
        <w:pStyle w:val="affffc"/>
        <w:shd w:val="clear" w:color="auto" w:fill="auto"/>
        <w:tabs>
          <w:tab w:val="left" w:pos="1450"/>
        </w:tabs>
        <w:spacing w:before="0" w:after="0" w:line="240" w:lineRule="auto"/>
        <w:ind w:firstLine="851"/>
        <w:jc w:val="both"/>
        <w:rPr>
          <w:sz w:val="28"/>
          <w:szCs w:val="28"/>
        </w:rPr>
      </w:pPr>
    </w:p>
    <w:p w:rsidR="008C161B" w:rsidRDefault="008C161B" w:rsidP="008C161B">
      <w:pPr>
        <w:pStyle w:val="affffc"/>
        <w:shd w:val="clear" w:color="auto" w:fill="auto"/>
        <w:tabs>
          <w:tab w:val="left" w:pos="1450"/>
        </w:tabs>
        <w:spacing w:before="0" w:after="0" w:line="240" w:lineRule="auto"/>
        <w:ind w:firstLine="851"/>
        <w:jc w:val="both"/>
        <w:rPr>
          <w:sz w:val="28"/>
          <w:szCs w:val="28"/>
        </w:rPr>
      </w:pPr>
    </w:p>
    <w:p w:rsidR="008C161B" w:rsidRPr="00962BFD" w:rsidRDefault="008C161B" w:rsidP="008C161B">
      <w:pPr>
        <w:pStyle w:val="affffc"/>
        <w:shd w:val="clear" w:color="auto" w:fill="auto"/>
        <w:tabs>
          <w:tab w:val="left" w:pos="1450"/>
        </w:tabs>
        <w:spacing w:before="0" w:after="0" w:line="240" w:lineRule="auto"/>
        <w:ind w:firstLine="851"/>
        <w:jc w:val="both"/>
        <w:rPr>
          <w:sz w:val="28"/>
          <w:szCs w:val="28"/>
        </w:rPr>
      </w:pPr>
    </w:p>
    <w:p w:rsidR="008C161B" w:rsidRPr="00962BFD" w:rsidRDefault="008C161B" w:rsidP="00572E93">
      <w:pPr>
        <w:pStyle w:val="affffc"/>
        <w:numPr>
          <w:ilvl w:val="0"/>
          <w:numId w:val="17"/>
        </w:numPr>
        <w:shd w:val="clear" w:color="auto" w:fill="auto"/>
        <w:spacing w:before="0" w:after="0" w:line="240" w:lineRule="auto"/>
        <w:rPr>
          <w:b/>
          <w:sz w:val="28"/>
          <w:szCs w:val="28"/>
        </w:rPr>
      </w:pPr>
      <w:r w:rsidRPr="00962BFD">
        <w:rPr>
          <w:b/>
          <w:sz w:val="28"/>
          <w:szCs w:val="28"/>
        </w:rPr>
        <w:lastRenderedPageBreak/>
        <w:t>ПОРЯДОК РАБОТЫ С ПИСЬМЕННЫМИ ОБРАЩЕНИЯМИ ГРАЖДАН</w:t>
      </w:r>
    </w:p>
    <w:p w:rsidR="008C161B" w:rsidRPr="00962BFD" w:rsidRDefault="008C161B" w:rsidP="008C161B">
      <w:pPr>
        <w:pStyle w:val="affffc"/>
        <w:shd w:val="clear" w:color="auto" w:fill="auto"/>
        <w:spacing w:before="0" w:after="0" w:line="240" w:lineRule="auto"/>
        <w:ind w:firstLine="0"/>
        <w:jc w:val="left"/>
        <w:rPr>
          <w:b/>
          <w:sz w:val="28"/>
          <w:szCs w:val="28"/>
        </w:rPr>
      </w:pPr>
    </w:p>
    <w:p w:rsidR="008C161B" w:rsidRPr="00962BFD" w:rsidRDefault="008C161B" w:rsidP="008C161B">
      <w:pPr>
        <w:pStyle w:val="affffc"/>
        <w:shd w:val="clear" w:color="auto" w:fill="auto"/>
        <w:spacing w:before="0" w:after="0" w:line="240" w:lineRule="auto"/>
        <w:ind w:firstLine="709"/>
        <w:rPr>
          <w:b/>
          <w:sz w:val="28"/>
          <w:szCs w:val="28"/>
        </w:rPr>
      </w:pPr>
      <w:r w:rsidRPr="00962BFD">
        <w:rPr>
          <w:b/>
          <w:sz w:val="28"/>
          <w:szCs w:val="28"/>
        </w:rPr>
        <w:t>2.1. Прием и первичная обработка письменных обращений граждан</w:t>
      </w:r>
    </w:p>
    <w:p w:rsidR="008C161B" w:rsidRPr="00962BFD" w:rsidRDefault="008C161B" w:rsidP="008C161B">
      <w:pPr>
        <w:pStyle w:val="affffc"/>
        <w:shd w:val="clear" w:color="auto" w:fill="auto"/>
        <w:spacing w:before="0" w:after="0" w:line="240" w:lineRule="auto"/>
        <w:ind w:firstLine="709"/>
        <w:jc w:val="both"/>
        <w:rPr>
          <w:sz w:val="28"/>
          <w:szCs w:val="28"/>
        </w:rPr>
      </w:pP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2.1.1. Письменное обращение может быть направлено: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почтовым отправлением по адресу: 352240, г. Новокубанск, ул.</w:t>
      </w:r>
      <w:r>
        <w:rPr>
          <w:sz w:val="28"/>
          <w:szCs w:val="28"/>
        </w:rPr>
        <w:t xml:space="preserve"> Первомайская, 128</w:t>
      </w:r>
      <w:r w:rsidRPr="00962BFD">
        <w:rPr>
          <w:sz w:val="28"/>
          <w:szCs w:val="28"/>
        </w:rPr>
        <w:t xml:space="preserve">;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передано лично в общественную приемную администрации </w:t>
      </w:r>
      <w:r>
        <w:rPr>
          <w:sz w:val="28"/>
          <w:szCs w:val="28"/>
        </w:rPr>
        <w:t xml:space="preserve">Новокубанского городского поселения Новокубанского района, </w:t>
      </w:r>
      <w:r w:rsidRPr="00962BFD">
        <w:rPr>
          <w:sz w:val="28"/>
          <w:szCs w:val="28"/>
        </w:rPr>
        <w:t>непосредственно гражданином, его представителем;</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принято в ходе выездного приема главы </w:t>
      </w:r>
      <w:r>
        <w:rPr>
          <w:sz w:val="28"/>
          <w:szCs w:val="28"/>
        </w:rPr>
        <w:t>Новокубанского городского поселения Новокубанского района</w:t>
      </w:r>
      <w:r w:rsidRPr="00962BFD">
        <w:rPr>
          <w:sz w:val="28"/>
          <w:szCs w:val="28"/>
        </w:rPr>
        <w:t>;</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принято в ходе личных приемов главы </w:t>
      </w:r>
      <w:r>
        <w:rPr>
          <w:sz w:val="28"/>
          <w:szCs w:val="28"/>
        </w:rPr>
        <w:t>Новокубанского городского поселения Новокубанского района</w:t>
      </w:r>
      <w:r w:rsidRPr="00962BFD">
        <w:rPr>
          <w:sz w:val="28"/>
          <w:szCs w:val="28"/>
        </w:rPr>
        <w:t>, заместителей;</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в форме электронного документа с использованием</w:t>
      </w:r>
      <w:r>
        <w:rPr>
          <w:sz w:val="28"/>
          <w:szCs w:val="28"/>
        </w:rPr>
        <w:t xml:space="preserve"> </w:t>
      </w:r>
      <w:hyperlink r:id="rId8" w:tgtFrame="_blank" w:history="1">
        <w:r w:rsidRPr="00962BFD">
          <w:rPr>
            <w:sz w:val="28"/>
            <w:szCs w:val="28"/>
          </w:rPr>
          <w:t>Единого портала</w:t>
        </w:r>
      </w:hyperlink>
      <w:r w:rsidRPr="00962BFD">
        <w:rPr>
          <w:sz w:val="28"/>
          <w:szCs w:val="28"/>
        </w:rPr>
        <w:t>;</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в форме электронного документа путем заполнения гражданином специальной формы для отправки обращений, размещенной на официальном сайте администрации </w:t>
      </w:r>
      <w:r>
        <w:rPr>
          <w:sz w:val="28"/>
          <w:szCs w:val="28"/>
        </w:rPr>
        <w:t xml:space="preserve">Новокубанского городского поселения Новокубанского района </w:t>
      </w:r>
      <w:r w:rsidRPr="007B45D5">
        <w:rPr>
          <w:sz w:val="28"/>
          <w:szCs w:val="28"/>
        </w:rPr>
        <w:t>(</w:t>
      </w:r>
      <w:hyperlink r:id="rId9" w:history="1">
        <w:r w:rsidRPr="007B45D5">
          <w:rPr>
            <w:rStyle w:val="affff"/>
            <w:sz w:val="28"/>
            <w:szCs w:val="28"/>
          </w:rPr>
          <w:t>https://www.ngpnr.ru/</w:t>
        </w:r>
      </w:hyperlink>
      <w:r w:rsidRPr="000C246A">
        <w:rPr>
          <w:sz w:val="28"/>
          <w:szCs w:val="28"/>
        </w:rPr>
        <w:t>),</w:t>
      </w:r>
      <w:r>
        <w:rPr>
          <w:sz w:val="28"/>
          <w:szCs w:val="28"/>
        </w:rPr>
        <w:t xml:space="preserve"> </w:t>
      </w:r>
      <w:r w:rsidRPr="00962BFD">
        <w:rPr>
          <w:sz w:val="28"/>
          <w:szCs w:val="28"/>
        </w:rPr>
        <w:t>и в произвольной форме на официальный</w:t>
      </w:r>
      <w:r>
        <w:rPr>
          <w:sz w:val="28"/>
          <w:szCs w:val="28"/>
        </w:rPr>
        <w:t xml:space="preserve"> </w:t>
      </w:r>
      <w:r w:rsidRPr="00962BFD">
        <w:rPr>
          <w:sz w:val="28"/>
          <w:szCs w:val="28"/>
        </w:rPr>
        <w:t xml:space="preserve">адрес электронной почты администрации </w:t>
      </w:r>
      <w:r>
        <w:rPr>
          <w:sz w:val="28"/>
          <w:szCs w:val="28"/>
        </w:rPr>
        <w:t xml:space="preserve">Новокубанского городского поселения Новокубанского района </w:t>
      </w:r>
      <w:r w:rsidRPr="00962BFD">
        <w:rPr>
          <w:sz w:val="28"/>
          <w:szCs w:val="28"/>
        </w:rPr>
        <w:t>(</w:t>
      </w:r>
      <w:r>
        <w:rPr>
          <w:sz w:val="28"/>
          <w:szCs w:val="28"/>
          <w:lang w:val="en-US"/>
        </w:rPr>
        <w:t>admgornovokub</w:t>
      </w:r>
      <w:r w:rsidRPr="00962BFD">
        <w:rPr>
          <w:sz w:val="28"/>
          <w:szCs w:val="28"/>
        </w:rPr>
        <w:t>@</w:t>
      </w:r>
      <w:r>
        <w:rPr>
          <w:sz w:val="28"/>
          <w:szCs w:val="28"/>
          <w:lang w:val="en-US"/>
        </w:rPr>
        <w:t>mail</w:t>
      </w:r>
      <w:r w:rsidRPr="00962BFD">
        <w:rPr>
          <w:sz w:val="28"/>
          <w:szCs w:val="28"/>
        </w:rPr>
        <w:t>.ru) в информационно-телекоммуникационной сети</w:t>
      </w:r>
      <w:r>
        <w:rPr>
          <w:sz w:val="28"/>
          <w:szCs w:val="28"/>
        </w:rPr>
        <w:t xml:space="preserve"> </w:t>
      </w:r>
      <w:r w:rsidRPr="00962BFD">
        <w:rPr>
          <w:sz w:val="28"/>
          <w:szCs w:val="28"/>
        </w:rPr>
        <w:t>«Интернет».</w:t>
      </w:r>
    </w:p>
    <w:p w:rsidR="008C161B" w:rsidRPr="00962BFD" w:rsidRDefault="008C161B" w:rsidP="00572E93">
      <w:pPr>
        <w:pStyle w:val="affffc"/>
        <w:numPr>
          <w:ilvl w:val="0"/>
          <w:numId w:val="4"/>
        </w:numPr>
        <w:shd w:val="clear" w:color="auto" w:fill="auto"/>
        <w:tabs>
          <w:tab w:val="left" w:pos="1446"/>
        </w:tabs>
        <w:spacing w:before="0" w:after="0" w:line="240" w:lineRule="auto"/>
        <w:ind w:firstLine="709"/>
        <w:jc w:val="both"/>
        <w:rPr>
          <w:sz w:val="28"/>
          <w:szCs w:val="28"/>
        </w:rPr>
      </w:pPr>
      <w:r w:rsidRPr="00962BFD">
        <w:rPr>
          <w:sz w:val="28"/>
          <w:szCs w:val="28"/>
        </w:rPr>
        <w:t>Обращения в письменной форме на имя главы</w:t>
      </w:r>
      <w:r w:rsidRPr="00CC171E">
        <w:rPr>
          <w:sz w:val="28"/>
          <w:szCs w:val="28"/>
        </w:rPr>
        <w:t xml:space="preserve"> </w:t>
      </w:r>
      <w:r>
        <w:rPr>
          <w:sz w:val="28"/>
          <w:szCs w:val="28"/>
        </w:rPr>
        <w:t>Новокубанского городского поселения Новокубанского района</w:t>
      </w:r>
      <w:r w:rsidRPr="00962BFD">
        <w:rPr>
          <w:sz w:val="28"/>
          <w:szCs w:val="28"/>
        </w:rPr>
        <w:t>, заместителей, а также обращения граждан, поступающие в администрацию</w:t>
      </w:r>
      <w:r w:rsidRPr="00CC171E">
        <w:rPr>
          <w:sz w:val="28"/>
          <w:szCs w:val="28"/>
        </w:rPr>
        <w:t xml:space="preserve"> </w:t>
      </w:r>
      <w:r>
        <w:rPr>
          <w:sz w:val="28"/>
          <w:szCs w:val="28"/>
        </w:rPr>
        <w:t>Новокубанского городского поселения Новокубанского района</w:t>
      </w:r>
      <w:r w:rsidRPr="00CC171E">
        <w:rPr>
          <w:sz w:val="28"/>
          <w:szCs w:val="28"/>
        </w:rPr>
        <w:t xml:space="preserve"> </w:t>
      </w:r>
      <w:r w:rsidRPr="00962BFD">
        <w:rPr>
          <w:sz w:val="28"/>
          <w:szCs w:val="28"/>
        </w:rPr>
        <w:t xml:space="preserve">из территориальных органов федеральных органов исполнительной власти, контрольных (надзорных) органов и иных органов, осуществляющих публично значимые функции, доставленные в </w:t>
      </w:r>
      <w:r>
        <w:rPr>
          <w:sz w:val="28"/>
          <w:szCs w:val="28"/>
        </w:rPr>
        <w:t xml:space="preserve">отдел организационно-кадровой работы </w:t>
      </w:r>
      <w:r w:rsidRPr="00962BFD">
        <w:rPr>
          <w:sz w:val="28"/>
          <w:szCs w:val="28"/>
        </w:rPr>
        <w:t>администрации</w:t>
      </w:r>
      <w:r w:rsidRPr="00CC171E">
        <w:rPr>
          <w:sz w:val="28"/>
          <w:szCs w:val="28"/>
        </w:rPr>
        <w:t xml:space="preserve"> </w:t>
      </w:r>
      <w:r>
        <w:rPr>
          <w:sz w:val="28"/>
          <w:szCs w:val="28"/>
        </w:rPr>
        <w:t>Новокубанского городского поселения Новокубанского района</w:t>
      </w:r>
      <w:r w:rsidRPr="00962BFD">
        <w:rPr>
          <w:sz w:val="28"/>
          <w:szCs w:val="28"/>
        </w:rPr>
        <w:t xml:space="preserve"> </w:t>
      </w:r>
      <w:r>
        <w:rPr>
          <w:sz w:val="28"/>
          <w:szCs w:val="28"/>
        </w:rPr>
        <w:t>(далее -</w:t>
      </w:r>
      <w:r w:rsidRPr="00962BFD">
        <w:rPr>
          <w:sz w:val="28"/>
          <w:szCs w:val="28"/>
        </w:rPr>
        <w:t xml:space="preserve"> </w:t>
      </w:r>
      <w:r>
        <w:rPr>
          <w:sz w:val="28"/>
          <w:szCs w:val="28"/>
        </w:rPr>
        <w:t>О</w:t>
      </w:r>
      <w:r w:rsidRPr="00962BFD">
        <w:rPr>
          <w:sz w:val="28"/>
          <w:szCs w:val="28"/>
        </w:rPr>
        <w:t>тдел) по почте и фельдъегерской связью передаются под роспись работникам,</w:t>
      </w:r>
      <w:r>
        <w:rPr>
          <w:sz w:val="28"/>
          <w:szCs w:val="28"/>
        </w:rPr>
        <w:t xml:space="preserve"> </w:t>
      </w:r>
      <w:r w:rsidRPr="00962BFD">
        <w:rPr>
          <w:sz w:val="28"/>
          <w:szCs w:val="28"/>
        </w:rPr>
        <w:t>ответственным за организацию работы с обращениями,</w:t>
      </w:r>
      <w:r>
        <w:rPr>
          <w:sz w:val="28"/>
          <w:szCs w:val="28"/>
        </w:rPr>
        <w:t xml:space="preserve"> </w:t>
      </w:r>
      <w:r w:rsidRPr="00962BFD">
        <w:rPr>
          <w:sz w:val="28"/>
          <w:szCs w:val="28"/>
        </w:rPr>
        <w:t>в день поступления.</w:t>
      </w:r>
    </w:p>
    <w:p w:rsidR="008C161B" w:rsidRPr="00CC171E" w:rsidRDefault="008C161B" w:rsidP="00572E93">
      <w:pPr>
        <w:pStyle w:val="affffc"/>
        <w:numPr>
          <w:ilvl w:val="0"/>
          <w:numId w:val="4"/>
        </w:numPr>
        <w:shd w:val="clear" w:color="auto" w:fill="auto"/>
        <w:tabs>
          <w:tab w:val="left" w:pos="1470"/>
          <w:tab w:val="left" w:pos="1561"/>
        </w:tabs>
        <w:spacing w:before="0" w:after="0" w:line="240" w:lineRule="auto"/>
        <w:ind w:firstLine="709"/>
        <w:jc w:val="both"/>
        <w:rPr>
          <w:sz w:val="28"/>
          <w:szCs w:val="28"/>
        </w:rPr>
      </w:pPr>
      <w:r w:rsidRPr="00CC171E">
        <w:rPr>
          <w:sz w:val="28"/>
          <w:szCs w:val="28"/>
        </w:rPr>
        <w:t xml:space="preserve">Работник </w:t>
      </w:r>
      <w:r>
        <w:rPr>
          <w:sz w:val="28"/>
          <w:szCs w:val="28"/>
        </w:rPr>
        <w:t>отдела организационно-кадровой работы</w:t>
      </w:r>
      <w:r w:rsidRPr="00CC171E">
        <w:rPr>
          <w:sz w:val="28"/>
          <w:szCs w:val="28"/>
        </w:rPr>
        <w:t xml:space="preserve"> администрации Новокубанского городского поселения Новокубанского района, обрабатывающий корреспонденцию, при обнаружении подозрительного почтового отправления (большая масса, смещение центра тяжести, наличие масляных пятен, необычный запах, особенности оформления) незамедлительно сообщает о нем непосредственному руководителю и работнику организации, осуществляющей охрану административных зданий администрации Новокубанского городского поселения Новокубанского района</w:t>
      </w:r>
      <w:r>
        <w:rPr>
          <w:sz w:val="28"/>
          <w:szCs w:val="28"/>
        </w:rPr>
        <w:t>.</w:t>
      </w:r>
      <w:r w:rsidRPr="00CC171E">
        <w:rPr>
          <w:sz w:val="28"/>
          <w:szCs w:val="28"/>
        </w:rPr>
        <w:t xml:space="preserve"> </w:t>
      </w:r>
    </w:p>
    <w:p w:rsidR="008C161B" w:rsidRPr="00962BFD" w:rsidRDefault="008C161B" w:rsidP="00572E93">
      <w:pPr>
        <w:pStyle w:val="affffc"/>
        <w:numPr>
          <w:ilvl w:val="0"/>
          <w:numId w:val="4"/>
        </w:numPr>
        <w:shd w:val="clear" w:color="auto" w:fill="auto"/>
        <w:tabs>
          <w:tab w:val="left" w:pos="1470"/>
        </w:tabs>
        <w:spacing w:before="0" w:after="0" w:line="240" w:lineRule="auto"/>
        <w:ind w:firstLine="709"/>
        <w:jc w:val="both"/>
        <w:rPr>
          <w:sz w:val="28"/>
          <w:szCs w:val="28"/>
        </w:rPr>
      </w:pPr>
      <w:r w:rsidRPr="00CC171E">
        <w:rPr>
          <w:sz w:val="28"/>
          <w:szCs w:val="28"/>
        </w:rPr>
        <w:t>После вскрытия конверта проверяется наличие в нем письменных вложений и при необходимости составляются следующие акты:</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об отсутствии письменных вложений в заказных письмах с уведомлением и в письмах с объявленной ценностью, если в конверте отсутствует письменное </w:t>
      </w:r>
      <w:r w:rsidRPr="00962BFD">
        <w:rPr>
          <w:sz w:val="28"/>
          <w:szCs w:val="28"/>
        </w:rPr>
        <w:lastRenderedPageBreak/>
        <w:t xml:space="preserve">вложение на имя главы </w:t>
      </w:r>
      <w:r>
        <w:rPr>
          <w:sz w:val="28"/>
          <w:szCs w:val="28"/>
        </w:rPr>
        <w:t>Новокубанского городского поселения Новокубанского района</w:t>
      </w:r>
      <w:r w:rsidRPr="00962BFD">
        <w:rPr>
          <w:sz w:val="28"/>
          <w:szCs w:val="28"/>
        </w:rPr>
        <w:t>, заместителей (приложение № 1);</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о недостаче документов по описи корреспондента в заказных письмах с уведомлением и в письмах с объявленной ценностью при обнаружении в конверте недостачи указанных в описи документов (приложение № 2);</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о наличии приложений к обращению, не являющихся подтверждением изложенных в нем доводов, в случае, если приложенные документы и материалы в соответствии с частью 2 статьи 7 Федерального закона № 59-ФЗ не являются подтверждением доводов, изложенных в обращении (приложение </w:t>
      </w:r>
      <w:r>
        <w:rPr>
          <w:sz w:val="28"/>
          <w:szCs w:val="28"/>
        </w:rPr>
        <w:t xml:space="preserve">№ </w:t>
      </w:r>
      <w:r w:rsidRPr="00962BFD">
        <w:rPr>
          <w:sz w:val="28"/>
          <w:szCs w:val="28"/>
        </w:rPr>
        <w:t>3);</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о вложении оригиналов документов в заказных письмах с уведомлением и в письмах с объявленной ценностью в случае, если к письму прилагаются денежные знаки, кроме изъятых из обращения, ценные бумаги, награды, иное имущество, а также оригиналы документов, созданных в единичном экземпляре и имеющих юридическое значение для гражданина (паспорт, военный билет, трудовая книжка, пенсионное удостоверение и другое) (приложение </w:t>
      </w:r>
      <w:r>
        <w:rPr>
          <w:sz w:val="28"/>
          <w:szCs w:val="28"/>
        </w:rPr>
        <w:t xml:space="preserve">№ </w:t>
      </w:r>
      <w:r w:rsidRPr="00962BFD">
        <w:rPr>
          <w:sz w:val="28"/>
          <w:szCs w:val="28"/>
        </w:rPr>
        <w:t>4). Также в акте указывается решение о возврате полученных документов и вещей заказным почтовым отправлением либо об их передаче</w:t>
      </w:r>
      <w:r>
        <w:rPr>
          <w:sz w:val="28"/>
          <w:szCs w:val="28"/>
        </w:rPr>
        <w:t xml:space="preserve"> </w:t>
      </w:r>
      <w:r w:rsidRPr="00962BFD">
        <w:rPr>
          <w:sz w:val="28"/>
          <w:szCs w:val="28"/>
        </w:rPr>
        <w:t>заявителю по месту его проживания или о хранении вещей до востребования.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Указанные акты составляются</w:t>
      </w:r>
      <w:r>
        <w:rPr>
          <w:sz w:val="28"/>
          <w:szCs w:val="28"/>
        </w:rPr>
        <w:t xml:space="preserve"> </w:t>
      </w:r>
      <w:r w:rsidRPr="00962BFD">
        <w:rPr>
          <w:sz w:val="28"/>
          <w:szCs w:val="28"/>
        </w:rPr>
        <w:t xml:space="preserve">работником ответственным за организацию работы с обращениями, регистрирующим обращение в СЭД, в трех подлинных экземплярах на бумажном носителе, один из которых прилагается к обращению, второй остается в </w:t>
      </w:r>
      <w:r>
        <w:rPr>
          <w:sz w:val="28"/>
          <w:szCs w:val="28"/>
        </w:rPr>
        <w:t>общественной приемной</w:t>
      </w:r>
      <w:r w:rsidRPr="00962BFD">
        <w:rPr>
          <w:sz w:val="28"/>
          <w:szCs w:val="28"/>
        </w:rPr>
        <w:t xml:space="preserve"> и приобщается к получаемой корреспонденции, третий направляется заявителю. При этом заявитель в установленном порядке уведомляется работником</w:t>
      </w:r>
      <w:r>
        <w:rPr>
          <w:sz w:val="28"/>
          <w:szCs w:val="28"/>
        </w:rPr>
        <w:t xml:space="preserve"> </w:t>
      </w:r>
      <w:r w:rsidRPr="00962BFD">
        <w:rPr>
          <w:sz w:val="28"/>
          <w:szCs w:val="28"/>
        </w:rPr>
        <w:t>ответственным за организацию работы с обращениями об отсутствии либо недостаче документов или возврате оригиналов документов. Комиссия для подписания соответствующего акта формируется в составе трех человек из работника</w:t>
      </w:r>
      <w:r>
        <w:rPr>
          <w:sz w:val="28"/>
          <w:szCs w:val="28"/>
        </w:rPr>
        <w:t xml:space="preserve"> О</w:t>
      </w:r>
      <w:r w:rsidRPr="00962BFD">
        <w:rPr>
          <w:sz w:val="28"/>
          <w:szCs w:val="28"/>
        </w:rPr>
        <w:t xml:space="preserve">тдела уполномоченного на прием корреспонденции, начальника </w:t>
      </w:r>
      <w:r>
        <w:rPr>
          <w:sz w:val="28"/>
          <w:szCs w:val="28"/>
        </w:rPr>
        <w:t>от</w:t>
      </w:r>
      <w:r w:rsidRPr="00962BFD">
        <w:rPr>
          <w:sz w:val="28"/>
          <w:szCs w:val="28"/>
        </w:rPr>
        <w:t>дела</w:t>
      </w:r>
      <w:r>
        <w:rPr>
          <w:sz w:val="28"/>
          <w:szCs w:val="28"/>
        </w:rPr>
        <w:t xml:space="preserve"> организационно-кадровой работы</w:t>
      </w:r>
      <w:r w:rsidRPr="00962BFD">
        <w:rPr>
          <w:sz w:val="28"/>
          <w:szCs w:val="28"/>
        </w:rPr>
        <w:t xml:space="preserve"> и работника ответственного за организацию работы с обращениями.</w:t>
      </w:r>
    </w:p>
    <w:p w:rsidR="008C161B" w:rsidRPr="00962BFD" w:rsidRDefault="008C161B" w:rsidP="00572E93">
      <w:pPr>
        <w:pStyle w:val="affffc"/>
        <w:numPr>
          <w:ilvl w:val="0"/>
          <w:numId w:val="4"/>
        </w:numPr>
        <w:shd w:val="clear" w:color="auto" w:fill="auto"/>
        <w:tabs>
          <w:tab w:val="left" w:pos="1538"/>
        </w:tabs>
        <w:spacing w:before="0" w:after="0" w:line="240" w:lineRule="auto"/>
        <w:ind w:firstLine="709"/>
        <w:jc w:val="both"/>
        <w:rPr>
          <w:sz w:val="28"/>
          <w:szCs w:val="28"/>
        </w:rPr>
      </w:pPr>
      <w:r w:rsidRPr="00962BFD">
        <w:rPr>
          <w:sz w:val="28"/>
          <w:szCs w:val="28"/>
        </w:rPr>
        <w:t>К тексту письма подкладывается конверт, который хранится вместе с обращением. В случае отсутствия текста письма, к конверту (или вложенным материалам, если они имеются) подкладывается текст</w:t>
      </w:r>
      <w:r>
        <w:rPr>
          <w:sz w:val="28"/>
          <w:szCs w:val="28"/>
        </w:rPr>
        <w:t xml:space="preserve"> </w:t>
      </w:r>
      <w:r w:rsidRPr="00962BFD">
        <w:rPr>
          <w:sz w:val="28"/>
          <w:szCs w:val="28"/>
        </w:rPr>
        <w:t>«письменного обращения к адресату нет».</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Срок хранения документов по обращениям граждан (в том числе конвертов) составляет 5 лет.</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По истечении установленного срока хранения документы по обращениям граждан подлежат уничтожению в порядке, предусмотренном Федеральным архивным агентством.</w:t>
      </w:r>
    </w:p>
    <w:p w:rsidR="008C161B" w:rsidRPr="00962BFD" w:rsidRDefault="008C161B" w:rsidP="00572E93">
      <w:pPr>
        <w:pStyle w:val="affffc"/>
        <w:numPr>
          <w:ilvl w:val="0"/>
          <w:numId w:val="4"/>
        </w:numPr>
        <w:shd w:val="clear" w:color="auto" w:fill="auto"/>
        <w:tabs>
          <w:tab w:val="left" w:pos="1470"/>
        </w:tabs>
        <w:spacing w:before="0" w:after="0" w:line="240" w:lineRule="auto"/>
        <w:ind w:firstLine="709"/>
        <w:jc w:val="both"/>
        <w:rPr>
          <w:sz w:val="28"/>
          <w:szCs w:val="28"/>
        </w:rPr>
      </w:pPr>
      <w:r w:rsidRPr="00962BFD">
        <w:rPr>
          <w:sz w:val="28"/>
          <w:szCs w:val="28"/>
        </w:rPr>
        <w:t xml:space="preserve">Письма на официальном бланке или имеющие штамп организации и подписанные руководителем (одним из его заместителей), а также письма депутатов всех уровней, сенаторов Российской Федерации не относящиеся к </w:t>
      </w:r>
      <w:r w:rsidRPr="00962BFD">
        <w:rPr>
          <w:sz w:val="28"/>
          <w:szCs w:val="28"/>
        </w:rPr>
        <w:lastRenderedPageBreak/>
        <w:t xml:space="preserve">обращениям граждан, </w:t>
      </w:r>
      <w:r>
        <w:rPr>
          <w:sz w:val="28"/>
          <w:szCs w:val="28"/>
        </w:rPr>
        <w:t>передаются в</w:t>
      </w:r>
      <w:r w:rsidRPr="00962BFD">
        <w:rPr>
          <w:sz w:val="28"/>
          <w:szCs w:val="28"/>
        </w:rPr>
        <w:t xml:space="preserve"> отдел для последующей регистрации в порядке, установленном для регистрации служебной переписки.</w:t>
      </w:r>
    </w:p>
    <w:p w:rsidR="008C161B" w:rsidRPr="00962BFD" w:rsidRDefault="008C161B" w:rsidP="008C161B">
      <w:pPr>
        <w:pStyle w:val="affffc"/>
        <w:shd w:val="clear" w:color="auto" w:fill="auto"/>
        <w:tabs>
          <w:tab w:val="left" w:pos="1470"/>
        </w:tabs>
        <w:spacing w:before="0" w:after="0" w:line="240" w:lineRule="auto"/>
        <w:ind w:firstLine="709"/>
        <w:jc w:val="both"/>
        <w:rPr>
          <w:sz w:val="28"/>
          <w:szCs w:val="28"/>
        </w:rPr>
      </w:pPr>
      <w:r w:rsidRPr="00962BFD">
        <w:rPr>
          <w:sz w:val="28"/>
          <w:szCs w:val="28"/>
        </w:rPr>
        <w:t xml:space="preserve">В целях получения объективной информации о деятельности органов местного самоуправления, а также в целях проведения информационно-аналитической работы обоснованных предложений населения по повышению эффективности деятельности органов местного самоуправления Новокубанского </w:t>
      </w:r>
      <w:r>
        <w:rPr>
          <w:sz w:val="28"/>
          <w:szCs w:val="28"/>
        </w:rPr>
        <w:t>городского поселения</w:t>
      </w:r>
      <w:r w:rsidRPr="00962BFD">
        <w:rPr>
          <w:sz w:val="28"/>
          <w:szCs w:val="28"/>
        </w:rPr>
        <w:t xml:space="preserve">, мониторинга общественного мнения граждан о наиболее значимых мероприятиях, в том числе имеющих общественное значение, запросы различных органов, учреждений, иных инстанций о предоставлении информации связанной с рассмотрением обращений граждан, в том числе содержащих поручения по рассмотрению обращений без приложения обращений, регистрируются в </w:t>
      </w:r>
      <w:r>
        <w:rPr>
          <w:sz w:val="28"/>
          <w:szCs w:val="28"/>
        </w:rPr>
        <w:t>общественной приемной</w:t>
      </w:r>
      <w:r w:rsidRPr="00962BFD">
        <w:rPr>
          <w:sz w:val="28"/>
          <w:szCs w:val="28"/>
        </w:rPr>
        <w:t xml:space="preserve"> в отдельном разделе</w:t>
      </w:r>
      <w:r>
        <w:rPr>
          <w:sz w:val="28"/>
          <w:szCs w:val="28"/>
        </w:rPr>
        <w:t xml:space="preserve"> </w:t>
      </w:r>
      <w:r w:rsidRPr="00962BFD">
        <w:rPr>
          <w:sz w:val="28"/>
          <w:szCs w:val="28"/>
        </w:rPr>
        <w:t xml:space="preserve">СЭД и формируются в номенклатурное дело как переписка. Работа с ними осуществляется в порядке, установленном Инструкцией по делопроизводству в администрации </w:t>
      </w:r>
      <w:r>
        <w:rPr>
          <w:sz w:val="28"/>
          <w:szCs w:val="28"/>
        </w:rPr>
        <w:t>Новокубанского городского поселения Новокубанского района</w:t>
      </w:r>
      <w:r w:rsidRPr="00962BFD">
        <w:rPr>
          <w:sz w:val="28"/>
          <w:szCs w:val="28"/>
        </w:rPr>
        <w:t>, данный вид документов не входит в статистику по поступившим обращениям</w:t>
      </w:r>
      <w:r>
        <w:rPr>
          <w:sz w:val="28"/>
          <w:szCs w:val="28"/>
        </w:rPr>
        <w:t xml:space="preserve"> </w:t>
      </w:r>
      <w:r w:rsidRPr="00962BFD">
        <w:rPr>
          <w:sz w:val="28"/>
          <w:szCs w:val="28"/>
        </w:rPr>
        <w:t>от граждан.</w:t>
      </w:r>
    </w:p>
    <w:p w:rsidR="008C161B" w:rsidRPr="00962BFD" w:rsidRDefault="008C161B" w:rsidP="00572E93">
      <w:pPr>
        <w:pStyle w:val="affffc"/>
        <w:numPr>
          <w:ilvl w:val="0"/>
          <w:numId w:val="4"/>
        </w:numPr>
        <w:shd w:val="clear" w:color="auto" w:fill="auto"/>
        <w:tabs>
          <w:tab w:val="left" w:pos="1581"/>
        </w:tabs>
        <w:spacing w:before="0" w:after="0" w:line="240" w:lineRule="auto"/>
        <w:ind w:firstLine="709"/>
        <w:jc w:val="both"/>
        <w:rPr>
          <w:sz w:val="28"/>
          <w:szCs w:val="28"/>
        </w:rPr>
      </w:pPr>
      <w:r w:rsidRPr="00962BFD">
        <w:rPr>
          <w:sz w:val="28"/>
          <w:szCs w:val="28"/>
        </w:rPr>
        <w:t>Конверты с пометкой</w:t>
      </w:r>
      <w:r>
        <w:rPr>
          <w:sz w:val="28"/>
          <w:szCs w:val="28"/>
        </w:rPr>
        <w:t xml:space="preserve"> </w:t>
      </w:r>
      <w:r w:rsidRPr="00962BFD">
        <w:rPr>
          <w:sz w:val="28"/>
          <w:szCs w:val="28"/>
        </w:rPr>
        <w:t>«лично» вскрываю</w:t>
      </w:r>
      <w:r>
        <w:rPr>
          <w:sz w:val="28"/>
          <w:szCs w:val="28"/>
        </w:rPr>
        <w:t>тся в общем порядке работником</w:t>
      </w:r>
      <w:r w:rsidRPr="00962BFD">
        <w:rPr>
          <w:sz w:val="28"/>
          <w:szCs w:val="28"/>
        </w:rPr>
        <w:t xml:space="preserve"> отдела, обрабатывающим корреспонденцию.</w:t>
      </w:r>
    </w:p>
    <w:p w:rsidR="008C161B" w:rsidRPr="00962BFD" w:rsidRDefault="008C161B" w:rsidP="00572E93">
      <w:pPr>
        <w:pStyle w:val="affffc"/>
        <w:numPr>
          <w:ilvl w:val="0"/>
          <w:numId w:val="4"/>
        </w:numPr>
        <w:shd w:val="clear" w:color="auto" w:fill="auto"/>
        <w:tabs>
          <w:tab w:val="left" w:pos="1480"/>
        </w:tabs>
        <w:spacing w:before="0" w:after="0" w:line="240" w:lineRule="auto"/>
        <w:ind w:firstLine="709"/>
        <w:jc w:val="both"/>
        <w:rPr>
          <w:sz w:val="28"/>
          <w:szCs w:val="28"/>
        </w:rPr>
      </w:pPr>
      <w:r w:rsidRPr="00962BFD">
        <w:rPr>
          <w:sz w:val="28"/>
          <w:szCs w:val="28"/>
        </w:rPr>
        <w:t xml:space="preserve">Обращения в письменной форме на имя главы </w:t>
      </w:r>
      <w:r>
        <w:rPr>
          <w:sz w:val="28"/>
          <w:szCs w:val="28"/>
        </w:rPr>
        <w:t>Новокубанского городского поселения Новокубанского района</w:t>
      </w:r>
      <w:r w:rsidRPr="00962BFD">
        <w:rPr>
          <w:sz w:val="28"/>
          <w:szCs w:val="28"/>
        </w:rPr>
        <w:t>,</w:t>
      </w:r>
      <w:r>
        <w:rPr>
          <w:sz w:val="28"/>
          <w:szCs w:val="28"/>
        </w:rPr>
        <w:t xml:space="preserve"> его</w:t>
      </w:r>
      <w:r w:rsidRPr="00962BFD">
        <w:rPr>
          <w:sz w:val="28"/>
          <w:szCs w:val="28"/>
        </w:rPr>
        <w:t xml:space="preserve"> заместителей, доставленные в администрацию </w:t>
      </w:r>
      <w:r>
        <w:rPr>
          <w:sz w:val="28"/>
          <w:szCs w:val="28"/>
        </w:rPr>
        <w:t>Новокубанского городского поселения Новокубанского района</w:t>
      </w:r>
      <w:r w:rsidRPr="00962BFD">
        <w:rPr>
          <w:sz w:val="28"/>
          <w:szCs w:val="28"/>
        </w:rPr>
        <w:t xml:space="preserve"> лично автором или лицом, представляющим в установленном порядке его интересы, принимаются в общественной приемной работниками, ответственными за организацию работы с обращениями. На копии обращения проставляется штамп-уведомление о поступлении обращения в администрацию </w:t>
      </w:r>
      <w:r>
        <w:rPr>
          <w:sz w:val="28"/>
          <w:szCs w:val="28"/>
        </w:rPr>
        <w:t>Новокубанского городского поселения Новокубанского района</w:t>
      </w:r>
      <w:r w:rsidRPr="00962BFD">
        <w:rPr>
          <w:sz w:val="28"/>
          <w:szCs w:val="28"/>
        </w:rPr>
        <w:t xml:space="preserve"> с указанием даты поступления, количества листов обращения и контактного номера рабочего телефона работника,</w:t>
      </w:r>
      <w:r>
        <w:rPr>
          <w:sz w:val="28"/>
          <w:szCs w:val="28"/>
        </w:rPr>
        <w:t xml:space="preserve"> </w:t>
      </w:r>
      <w:r w:rsidRPr="00962BFD">
        <w:rPr>
          <w:sz w:val="28"/>
          <w:szCs w:val="28"/>
        </w:rPr>
        <w:t>ответственного за организацию работы с обращениями, ведущего прием.</w:t>
      </w:r>
    </w:p>
    <w:p w:rsidR="008C161B" w:rsidRPr="00962BFD" w:rsidRDefault="008C161B" w:rsidP="00572E93">
      <w:pPr>
        <w:pStyle w:val="affffc"/>
        <w:numPr>
          <w:ilvl w:val="0"/>
          <w:numId w:val="4"/>
        </w:numPr>
        <w:shd w:val="clear" w:color="auto" w:fill="auto"/>
        <w:tabs>
          <w:tab w:val="left" w:pos="1667"/>
        </w:tabs>
        <w:spacing w:before="0" w:after="0" w:line="240" w:lineRule="auto"/>
        <w:ind w:firstLine="709"/>
        <w:jc w:val="both"/>
        <w:rPr>
          <w:sz w:val="28"/>
          <w:szCs w:val="28"/>
          <w:shd w:val="clear" w:color="auto" w:fill="F3F1E9"/>
        </w:rPr>
      </w:pPr>
      <w:r w:rsidRPr="00962BFD">
        <w:rPr>
          <w:sz w:val="28"/>
          <w:szCs w:val="28"/>
        </w:rPr>
        <w:t>Для приема обращений в форме электронного документа применяется программное обеспечение, предусматривающее обязательное заполнение заявителем реквизитов, необходимых для работы с обращением, либо используется адрес (уникальный идентификатор) личного кабинета на</w:t>
      </w:r>
      <w:r>
        <w:rPr>
          <w:sz w:val="28"/>
          <w:szCs w:val="28"/>
        </w:rPr>
        <w:t xml:space="preserve"> </w:t>
      </w:r>
      <w:hyperlink r:id="rId10" w:tgtFrame="_blank" w:history="1">
        <w:r w:rsidRPr="00962BFD">
          <w:rPr>
            <w:sz w:val="28"/>
            <w:szCs w:val="28"/>
          </w:rPr>
          <w:t>Едином портале</w:t>
        </w:r>
      </w:hyperlink>
      <w:r w:rsidRPr="00962BFD">
        <w:rPr>
          <w:sz w:val="28"/>
          <w:szCs w:val="28"/>
        </w:rPr>
        <w:t>. Данные обращения автоматически экспортируются в СЭД</w:t>
      </w:r>
      <w:r>
        <w:rPr>
          <w:sz w:val="28"/>
          <w:szCs w:val="28"/>
        </w:rPr>
        <w:t>.</w:t>
      </w:r>
    </w:p>
    <w:p w:rsidR="008C161B" w:rsidRPr="00962BFD" w:rsidRDefault="008C161B" w:rsidP="00572E93">
      <w:pPr>
        <w:pStyle w:val="affffc"/>
        <w:numPr>
          <w:ilvl w:val="0"/>
          <w:numId w:val="4"/>
        </w:numPr>
        <w:shd w:val="clear" w:color="auto" w:fill="auto"/>
        <w:tabs>
          <w:tab w:val="left" w:pos="1667"/>
        </w:tabs>
        <w:spacing w:before="0" w:after="0" w:line="240" w:lineRule="auto"/>
        <w:ind w:firstLine="709"/>
        <w:jc w:val="both"/>
        <w:rPr>
          <w:sz w:val="28"/>
          <w:szCs w:val="28"/>
        </w:rPr>
      </w:pPr>
      <w:r w:rsidRPr="00962BFD">
        <w:rPr>
          <w:sz w:val="28"/>
          <w:szCs w:val="28"/>
        </w:rPr>
        <w:t xml:space="preserve">В случае направления обращения в адрес должностных лиц администрации </w:t>
      </w:r>
      <w:r>
        <w:rPr>
          <w:sz w:val="28"/>
          <w:szCs w:val="28"/>
        </w:rPr>
        <w:t>Новокубанского городского поселения Новокубанского района</w:t>
      </w:r>
      <w:r w:rsidRPr="00962BFD">
        <w:rPr>
          <w:sz w:val="28"/>
          <w:szCs w:val="28"/>
        </w:rPr>
        <w:t xml:space="preserve"> на официальный электронный адрес администрации </w:t>
      </w:r>
      <w:r>
        <w:rPr>
          <w:sz w:val="28"/>
          <w:szCs w:val="28"/>
        </w:rPr>
        <w:t xml:space="preserve">Новокубанского городского поселения Новокубанского района </w:t>
      </w:r>
      <w:r w:rsidRPr="00962BFD">
        <w:rPr>
          <w:sz w:val="28"/>
          <w:szCs w:val="28"/>
        </w:rPr>
        <w:t>обращение автоматически экспортируются в СЭД и</w:t>
      </w:r>
      <w:r>
        <w:rPr>
          <w:sz w:val="28"/>
          <w:szCs w:val="28"/>
        </w:rPr>
        <w:t xml:space="preserve"> </w:t>
      </w:r>
      <w:r w:rsidRPr="00962BFD">
        <w:rPr>
          <w:sz w:val="28"/>
          <w:szCs w:val="28"/>
        </w:rPr>
        <w:t xml:space="preserve">в день обработки входящей корреспонденции, обращения перенаправляются регистраторами </w:t>
      </w:r>
      <w:r>
        <w:rPr>
          <w:sz w:val="28"/>
          <w:szCs w:val="28"/>
        </w:rPr>
        <w:t>О</w:t>
      </w:r>
      <w:r w:rsidRPr="00962BFD">
        <w:rPr>
          <w:sz w:val="28"/>
          <w:szCs w:val="28"/>
        </w:rPr>
        <w:t>тдела</w:t>
      </w:r>
      <w:r>
        <w:rPr>
          <w:sz w:val="28"/>
          <w:szCs w:val="28"/>
        </w:rPr>
        <w:t xml:space="preserve"> организационно-кадровой работы</w:t>
      </w:r>
      <w:r w:rsidRPr="00962BFD">
        <w:rPr>
          <w:sz w:val="28"/>
          <w:szCs w:val="28"/>
        </w:rPr>
        <w:t xml:space="preserve"> администрации</w:t>
      </w:r>
      <w:r>
        <w:rPr>
          <w:sz w:val="28"/>
          <w:szCs w:val="28"/>
        </w:rPr>
        <w:t xml:space="preserve"> </w:t>
      </w:r>
      <w:r w:rsidRPr="00962BFD">
        <w:rPr>
          <w:sz w:val="28"/>
          <w:szCs w:val="28"/>
        </w:rPr>
        <w:t xml:space="preserve">в </w:t>
      </w:r>
      <w:r w:rsidRPr="00FD3C4C">
        <w:rPr>
          <w:sz w:val="28"/>
          <w:szCs w:val="28"/>
        </w:rPr>
        <w:t>общественную приемную р</w:t>
      </w:r>
      <w:r w:rsidRPr="00962BFD">
        <w:rPr>
          <w:sz w:val="28"/>
          <w:szCs w:val="28"/>
        </w:rPr>
        <w:t xml:space="preserve">аботникам, ответственным за организацию работы с обращениями, в должностные обязанности которых входит прием корреспонденции, для регистрации и организации работы в порядке, установленном настоящей Инструкцией. </w:t>
      </w:r>
    </w:p>
    <w:p w:rsidR="008C161B" w:rsidRPr="00962BFD" w:rsidRDefault="008C161B" w:rsidP="00572E93">
      <w:pPr>
        <w:pStyle w:val="affffc"/>
        <w:numPr>
          <w:ilvl w:val="0"/>
          <w:numId w:val="4"/>
        </w:numPr>
        <w:shd w:val="clear" w:color="auto" w:fill="auto"/>
        <w:tabs>
          <w:tab w:val="left" w:pos="1667"/>
        </w:tabs>
        <w:spacing w:before="0" w:after="0" w:line="240" w:lineRule="auto"/>
        <w:ind w:firstLine="709"/>
        <w:jc w:val="both"/>
        <w:rPr>
          <w:sz w:val="28"/>
          <w:szCs w:val="28"/>
        </w:rPr>
      </w:pPr>
      <w:r w:rsidRPr="00962BFD">
        <w:rPr>
          <w:sz w:val="28"/>
          <w:szCs w:val="28"/>
        </w:rPr>
        <w:lastRenderedPageBreak/>
        <w:t>Обращения граждан, поступившие по системе межведомственного электронного документооборота из федеральных, региональных органов государственной власти, автоматически экспортируются в СЭД.</w:t>
      </w:r>
    </w:p>
    <w:p w:rsidR="008C161B" w:rsidRPr="00E94744" w:rsidRDefault="008C161B" w:rsidP="008C161B">
      <w:pPr>
        <w:pStyle w:val="affffc"/>
        <w:shd w:val="clear" w:color="auto" w:fill="auto"/>
        <w:spacing w:before="0" w:after="0" w:line="240" w:lineRule="auto"/>
        <w:ind w:firstLine="709"/>
        <w:rPr>
          <w:sz w:val="28"/>
          <w:szCs w:val="28"/>
        </w:rPr>
      </w:pPr>
    </w:p>
    <w:p w:rsidR="008C161B" w:rsidRPr="00962BFD" w:rsidRDefault="008C161B" w:rsidP="00572E93">
      <w:pPr>
        <w:pStyle w:val="affffc"/>
        <w:numPr>
          <w:ilvl w:val="1"/>
          <w:numId w:val="17"/>
        </w:numPr>
        <w:shd w:val="clear" w:color="auto" w:fill="auto"/>
        <w:spacing w:before="0" w:after="0" w:line="240" w:lineRule="auto"/>
        <w:rPr>
          <w:b/>
          <w:sz w:val="28"/>
          <w:szCs w:val="28"/>
        </w:rPr>
      </w:pPr>
      <w:r w:rsidRPr="00962BFD">
        <w:rPr>
          <w:b/>
          <w:sz w:val="28"/>
          <w:szCs w:val="28"/>
        </w:rPr>
        <w:t>Регистрация письменных обращений граждан</w:t>
      </w:r>
    </w:p>
    <w:p w:rsidR="008C161B" w:rsidRPr="00E94744" w:rsidRDefault="008C161B" w:rsidP="008C161B">
      <w:pPr>
        <w:pStyle w:val="affffc"/>
        <w:shd w:val="clear" w:color="auto" w:fill="auto"/>
        <w:spacing w:before="0" w:after="0" w:line="240" w:lineRule="auto"/>
        <w:ind w:firstLine="0"/>
        <w:jc w:val="left"/>
        <w:rPr>
          <w:sz w:val="28"/>
          <w:szCs w:val="28"/>
        </w:rPr>
      </w:pPr>
    </w:p>
    <w:p w:rsidR="008C161B" w:rsidRPr="00962BFD" w:rsidRDefault="008C161B" w:rsidP="00572E93">
      <w:pPr>
        <w:pStyle w:val="affffc"/>
        <w:numPr>
          <w:ilvl w:val="0"/>
          <w:numId w:val="5"/>
        </w:numPr>
        <w:shd w:val="clear" w:color="auto" w:fill="auto"/>
        <w:tabs>
          <w:tab w:val="left" w:pos="1494"/>
        </w:tabs>
        <w:spacing w:before="0" w:after="0" w:line="240" w:lineRule="auto"/>
        <w:ind w:firstLine="709"/>
        <w:jc w:val="both"/>
        <w:rPr>
          <w:sz w:val="28"/>
          <w:szCs w:val="28"/>
        </w:rPr>
      </w:pPr>
      <w:r w:rsidRPr="00962BFD">
        <w:rPr>
          <w:sz w:val="28"/>
          <w:szCs w:val="28"/>
        </w:rPr>
        <w:t xml:space="preserve">Письменные обращения граждан, поступающие в администрацию </w:t>
      </w:r>
      <w:r>
        <w:rPr>
          <w:sz w:val="28"/>
          <w:szCs w:val="28"/>
        </w:rPr>
        <w:t>Новокубанского городского поселения Новокубанского района</w:t>
      </w:r>
      <w:r w:rsidRPr="00962BFD">
        <w:rPr>
          <w:sz w:val="28"/>
          <w:szCs w:val="28"/>
        </w:rPr>
        <w:t xml:space="preserve">, на имя главы </w:t>
      </w:r>
      <w:r>
        <w:rPr>
          <w:sz w:val="28"/>
          <w:szCs w:val="28"/>
        </w:rPr>
        <w:t>Новокубанского городского поселения Новокубанского района</w:t>
      </w:r>
      <w:r w:rsidRPr="00962BFD">
        <w:rPr>
          <w:sz w:val="28"/>
          <w:szCs w:val="28"/>
        </w:rPr>
        <w:t xml:space="preserve">, </w:t>
      </w:r>
      <w:r>
        <w:rPr>
          <w:sz w:val="28"/>
          <w:szCs w:val="28"/>
        </w:rPr>
        <w:t xml:space="preserve">его </w:t>
      </w:r>
      <w:r w:rsidRPr="00962BFD">
        <w:rPr>
          <w:sz w:val="28"/>
          <w:szCs w:val="28"/>
        </w:rPr>
        <w:t xml:space="preserve">заместителей, а также обращения граждан, поступающие в администрацию </w:t>
      </w:r>
      <w:r>
        <w:rPr>
          <w:sz w:val="28"/>
          <w:szCs w:val="28"/>
        </w:rPr>
        <w:t>Новокубанского городского поселения Новокубанского района</w:t>
      </w:r>
      <w:r w:rsidRPr="00962BFD">
        <w:rPr>
          <w:sz w:val="28"/>
          <w:szCs w:val="28"/>
        </w:rPr>
        <w:t xml:space="preserve"> из органов государственной власти Российской Федерации, региональных, территориальных органов исполнительной власти, иных органов, осуществляющих публично значимые функции, регистрируются в </w:t>
      </w:r>
      <w:r>
        <w:rPr>
          <w:sz w:val="28"/>
          <w:szCs w:val="28"/>
        </w:rPr>
        <w:t>общественной приемной</w:t>
      </w:r>
      <w:r w:rsidRPr="00962BFD">
        <w:rPr>
          <w:sz w:val="28"/>
          <w:szCs w:val="28"/>
        </w:rPr>
        <w:t>.</w:t>
      </w:r>
    </w:p>
    <w:p w:rsidR="008C161B" w:rsidRPr="00962BFD" w:rsidRDefault="008C161B" w:rsidP="00572E93">
      <w:pPr>
        <w:pStyle w:val="affffc"/>
        <w:numPr>
          <w:ilvl w:val="0"/>
          <w:numId w:val="5"/>
        </w:numPr>
        <w:shd w:val="clear" w:color="auto" w:fill="auto"/>
        <w:tabs>
          <w:tab w:val="left" w:pos="1494"/>
        </w:tabs>
        <w:spacing w:before="0" w:after="0" w:line="240" w:lineRule="auto"/>
        <w:ind w:firstLine="709"/>
        <w:jc w:val="both"/>
        <w:rPr>
          <w:sz w:val="28"/>
          <w:szCs w:val="28"/>
        </w:rPr>
      </w:pPr>
      <w:r w:rsidRPr="00962BFD">
        <w:rPr>
          <w:sz w:val="28"/>
          <w:szCs w:val="28"/>
        </w:rPr>
        <w:t xml:space="preserve">Все поступающие в администрацию </w:t>
      </w:r>
      <w:r>
        <w:rPr>
          <w:sz w:val="28"/>
          <w:szCs w:val="28"/>
        </w:rPr>
        <w:t>Новокубанского городского поселения Новокубанского района</w:t>
      </w:r>
      <w:r w:rsidRPr="00962BFD">
        <w:rPr>
          <w:sz w:val="28"/>
          <w:szCs w:val="28"/>
        </w:rPr>
        <w:t xml:space="preserve"> письменные обращения граждан, в том числе в форме электронных документов, регистрируются в </w:t>
      </w:r>
      <w:r>
        <w:rPr>
          <w:sz w:val="28"/>
          <w:szCs w:val="28"/>
        </w:rPr>
        <w:t>общественной приемной</w:t>
      </w:r>
      <w:r w:rsidRPr="00962BFD">
        <w:rPr>
          <w:sz w:val="28"/>
          <w:szCs w:val="28"/>
        </w:rPr>
        <w:t xml:space="preserve"> в СЭД не позднее двух рабочих дней со дня их поступления, за исключением случаев поступления жалоб на решение руководителя структурного подразделения администрации </w:t>
      </w:r>
      <w:r>
        <w:rPr>
          <w:sz w:val="28"/>
          <w:szCs w:val="28"/>
        </w:rPr>
        <w:t>Новокубанского городского поселения Новокубанского района</w:t>
      </w:r>
      <w:r w:rsidRPr="00962BFD">
        <w:rPr>
          <w:sz w:val="28"/>
          <w:szCs w:val="28"/>
        </w:rPr>
        <w:t xml:space="preserve">, предоставляющих муниципальную услугу, подлежащих регистрации в </w:t>
      </w:r>
      <w:r>
        <w:rPr>
          <w:sz w:val="28"/>
          <w:szCs w:val="28"/>
        </w:rPr>
        <w:t>общественной приемной</w:t>
      </w:r>
      <w:r w:rsidRPr="00962BFD">
        <w:rPr>
          <w:sz w:val="28"/>
          <w:szCs w:val="28"/>
        </w:rPr>
        <w:t xml:space="preserve"> не позднее следующего рабочего дня со дня их поступления.</w:t>
      </w:r>
    </w:p>
    <w:p w:rsidR="008C161B" w:rsidRPr="00962BFD" w:rsidRDefault="008C161B" w:rsidP="00572E93">
      <w:pPr>
        <w:pStyle w:val="affffc"/>
        <w:numPr>
          <w:ilvl w:val="0"/>
          <w:numId w:val="5"/>
        </w:numPr>
        <w:shd w:val="clear" w:color="auto" w:fill="auto"/>
        <w:tabs>
          <w:tab w:val="left" w:pos="1695"/>
        </w:tabs>
        <w:spacing w:before="0" w:after="0" w:line="240" w:lineRule="auto"/>
        <w:ind w:firstLine="709"/>
        <w:jc w:val="both"/>
        <w:rPr>
          <w:sz w:val="28"/>
          <w:szCs w:val="28"/>
        </w:rPr>
      </w:pPr>
      <w:r w:rsidRPr="00962BFD">
        <w:rPr>
          <w:sz w:val="28"/>
          <w:szCs w:val="28"/>
        </w:rPr>
        <w:t>Работник ответственный за организацию работы с обращениями, в должностные обязанности которого входит прием корреспонденции в общественной приемной, обеспечение работы общественной приёмной, осуществляет обработку поступившего обращения и фиксирует момент поступления письменных обращений в СЭД в день их поступления. Момент поступления обращений в электронной форме фиксируется в СЭД автоматически.</w:t>
      </w:r>
    </w:p>
    <w:p w:rsidR="008C161B" w:rsidRPr="00962BFD" w:rsidRDefault="008C161B" w:rsidP="00572E93">
      <w:pPr>
        <w:pStyle w:val="affffc"/>
        <w:numPr>
          <w:ilvl w:val="0"/>
          <w:numId w:val="5"/>
        </w:numPr>
        <w:shd w:val="clear" w:color="auto" w:fill="auto"/>
        <w:tabs>
          <w:tab w:val="left" w:pos="1503"/>
        </w:tabs>
        <w:spacing w:before="0" w:after="0" w:line="240" w:lineRule="auto"/>
        <w:ind w:firstLine="709"/>
        <w:jc w:val="both"/>
        <w:rPr>
          <w:sz w:val="28"/>
          <w:szCs w:val="28"/>
        </w:rPr>
      </w:pPr>
      <w:r w:rsidRPr="00962BFD">
        <w:rPr>
          <w:sz w:val="28"/>
          <w:szCs w:val="28"/>
        </w:rPr>
        <w:t>Регистрация обращений осуществляется в пределах календарного года. Информация о персональных данных авторов обращений хранится и обрабатывается с соблюдением требований действующего законодательства Российской Федерации о персональных данных.</w:t>
      </w:r>
    </w:p>
    <w:p w:rsidR="008C161B" w:rsidRPr="00962BFD" w:rsidRDefault="008C161B" w:rsidP="00572E93">
      <w:pPr>
        <w:pStyle w:val="affffc"/>
        <w:numPr>
          <w:ilvl w:val="0"/>
          <w:numId w:val="5"/>
        </w:numPr>
        <w:shd w:val="clear" w:color="auto" w:fill="auto"/>
        <w:tabs>
          <w:tab w:val="left" w:pos="1599"/>
        </w:tabs>
        <w:spacing w:before="0" w:after="0" w:line="240" w:lineRule="auto"/>
        <w:ind w:firstLine="709"/>
        <w:jc w:val="both"/>
        <w:rPr>
          <w:sz w:val="28"/>
          <w:szCs w:val="28"/>
        </w:rPr>
      </w:pPr>
      <w:r w:rsidRPr="00962BFD">
        <w:rPr>
          <w:sz w:val="28"/>
          <w:szCs w:val="28"/>
        </w:rPr>
        <w:t>На первой странице обращения (а не на сопроводительных документах к нему) на свободном от текста месте наносятся соответствующие реквизиты документа (дата и номер регистрации, наименование органа, зарегистрировавшего обращение), либо регистрационный штрих код СЭД с указанием регистрационного номера и даты регистрации. Обращения поступившие в электронном виде регистрируются в программе СЭД автоматически, письма (запросы), переписка по рассмотрению обращений вносится в СЭД вручную.</w:t>
      </w:r>
    </w:p>
    <w:p w:rsidR="008C161B" w:rsidRPr="00962BFD" w:rsidRDefault="008C161B" w:rsidP="00572E93">
      <w:pPr>
        <w:pStyle w:val="affffc"/>
        <w:numPr>
          <w:ilvl w:val="0"/>
          <w:numId w:val="5"/>
        </w:numPr>
        <w:shd w:val="clear" w:color="auto" w:fill="auto"/>
        <w:tabs>
          <w:tab w:val="left" w:pos="1570"/>
        </w:tabs>
        <w:spacing w:before="0" w:after="0" w:line="240" w:lineRule="auto"/>
        <w:ind w:firstLine="709"/>
        <w:jc w:val="both"/>
        <w:rPr>
          <w:sz w:val="28"/>
          <w:szCs w:val="28"/>
        </w:rPr>
      </w:pPr>
      <w:r w:rsidRPr="00962BFD">
        <w:rPr>
          <w:sz w:val="28"/>
          <w:szCs w:val="28"/>
        </w:rPr>
        <w:lastRenderedPageBreak/>
        <w:t>В электронную учетную карточку СЭД (далее - электронная учетная карточка) вносятся: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дата регистрации;</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регистрационный номер;</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фамилия и инициалы автора обращения (в именительном падеже) и его почтовый адрес. Если в обращении в форме электронного документа почтовый адрес отсутствует, указан только электронный адрес заявителя и из содержания обращения невозможно определить место проживания заявителя, в адресную строку вносится запись:</w:t>
      </w:r>
      <w:r>
        <w:rPr>
          <w:sz w:val="28"/>
          <w:szCs w:val="28"/>
        </w:rPr>
        <w:t xml:space="preserve"> </w:t>
      </w:r>
      <w:r w:rsidRPr="00962BFD">
        <w:rPr>
          <w:sz w:val="28"/>
          <w:szCs w:val="28"/>
        </w:rPr>
        <w:t>«Без точного адреса»;</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городское или сельское поселение проживания автора обращения;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источник поступления;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тип автора (рабочий, служащий, пенсионер, инвалид, участник ВОВ, инвалид ВОВ, многодетная семья, одинокие мать (отец), сирота, беженец, участник боевых действий, ветеран труда, учащийся, член семьи инвалида, участника ВОВ, труженик тыла, военнослужащий, предприниматель, депутат Государственной Думы, сенатор Российской Федерации, депутат Законодательного Собрания Краснодарского края, депутат органа местного самоуправления Новокубанского района, домохозяйка, дольщик, безработный, инвестор, иное);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телефон (при наличии);</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вид обращения (заявление, предложение, жалоба);</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электронный почтовый адрес (при наличии);</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адресат;</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отправитель, направивший обращение;</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исходящий номер сопроводительного письма (при наличии такого письма);</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признак обращения (первичное, повторное, многократное, дубликатное);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аннотация обращения, которая должна быть ясной и понятной, отражать его суть;</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код тематики обращения согласно Типовому общероссийскому тематическому классификатору обращений граждан, организаций и общественных объединений;</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количество листов с приложениями (если имеются);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тема;</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сведения о предыдущих обращениях автора;</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фамилия и проект резолюции должностного лица, которому обращение направляется на рассмотрение;</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наименование соответствующих органов или фамилия, инициалы соответствующих должностных лиц, в компетенцию которых входит решение поставленных в обращении вопросов;</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скан-образы обращений граждан, поступивших на бумажных носителях, которые прикрепляются в поле«вложение».</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2.2.7. При регистрации коллективных обращений в электронную учетную карточку вносится первая разборчиво указанная фамилия с припиской</w:t>
      </w:r>
      <w:r>
        <w:rPr>
          <w:sz w:val="28"/>
          <w:szCs w:val="28"/>
        </w:rPr>
        <w:t xml:space="preserve"> </w:t>
      </w:r>
      <w:r w:rsidRPr="00962BFD">
        <w:rPr>
          <w:sz w:val="28"/>
          <w:szCs w:val="28"/>
        </w:rPr>
        <w:t>«и другие». В электронной учетной карточке в поле</w:t>
      </w:r>
      <w:r>
        <w:rPr>
          <w:sz w:val="28"/>
          <w:szCs w:val="28"/>
        </w:rPr>
        <w:t xml:space="preserve"> </w:t>
      </w:r>
      <w:r w:rsidRPr="00962BFD">
        <w:rPr>
          <w:sz w:val="28"/>
          <w:szCs w:val="28"/>
        </w:rPr>
        <w:t xml:space="preserve">«Тип автора» ставится </w:t>
      </w:r>
      <w:r w:rsidRPr="00962BFD">
        <w:rPr>
          <w:sz w:val="28"/>
          <w:szCs w:val="28"/>
        </w:rPr>
        <w:lastRenderedPageBreak/>
        <w:t>отметка</w:t>
      </w:r>
      <w:r>
        <w:rPr>
          <w:sz w:val="28"/>
          <w:szCs w:val="28"/>
        </w:rPr>
        <w:t xml:space="preserve"> </w:t>
      </w:r>
      <w:r w:rsidRPr="00962BFD">
        <w:rPr>
          <w:sz w:val="28"/>
          <w:szCs w:val="28"/>
        </w:rPr>
        <w:t>«коллективное». В случае отсутствия адреса заявителя, указанного первым, указывается фамилия и адрес заявителя, обозначенные на конверте. Коллективные обращения без указания фамилий регистрируются по названию организации, предприятия, коллектива, из которых они поступили («коллектив ОАО</w:t>
      </w:r>
      <w:r>
        <w:rPr>
          <w:sz w:val="28"/>
          <w:szCs w:val="28"/>
        </w:rPr>
        <w:t xml:space="preserve"> </w:t>
      </w:r>
      <w:r w:rsidRPr="00962BFD">
        <w:rPr>
          <w:sz w:val="28"/>
          <w:szCs w:val="28"/>
        </w:rPr>
        <w:t>«Визит»,</w:t>
      </w:r>
      <w:r>
        <w:rPr>
          <w:sz w:val="28"/>
          <w:szCs w:val="28"/>
        </w:rPr>
        <w:t xml:space="preserve"> </w:t>
      </w:r>
      <w:r w:rsidRPr="00962BFD">
        <w:rPr>
          <w:sz w:val="28"/>
          <w:szCs w:val="28"/>
        </w:rPr>
        <w:t>«жители</w:t>
      </w:r>
      <w:r>
        <w:rPr>
          <w:sz w:val="28"/>
          <w:szCs w:val="28"/>
        </w:rPr>
        <w:t xml:space="preserve"> улицы Степной</w:t>
      </w:r>
      <w:r w:rsidRPr="00962BFD">
        <w:rPr>
          <w:sz w:val="28"/>
          <w:szCs w:val="28"/>
        </w:rPr>
        <w:t>»,</w:t>
      </w:r>
      <w:r>
        <w:rPr>
          <w:sz w:val="28"/>
          <w:szCs w:val="28"/>
        </w:rPr>
        <w:t xml:space="preserve"> </w:t>
      </w:r>
      <w:r w:rsidRPr="00962BFD">
        <w:rPr>
          <w:sz w:val="28"/>
          <w:szCs w:val="28"/>
        </w:rPr>
        <w:t>«жильцы дома №...»).</w:t>
      </w:r>
    </w:p>
    <w:p w:rsidR="008C161B" w:rsidRPr="00962BFD" w:rsidRDefault="008C161B" w:rsidP="00572E93">
      <w:pPr>
        <w:pStyle w:val="affffc"/>
        <w:numPr>
          <w:ilvl w:val="0"/>
          <w:numId w:val="6"/>
        </w:numPr>
        <w:shd w:val="clear" w:color="auto" w:fill="auto"/>
        <w:tabs>
          <w:tab w:val="left" w:pos="1489"/>
        </w:tabs>
        <w:spacing w:before="0" w:after="0" w:line="240" w:lineRule="auto"/>
        <w:ind w:firstLine="709"/>
        <w:jc w:val="both"/>
        <w:rPr>
          <w:sz w:val="28"/>
          <w:szCs w:val="28"/>
        </w:rPr>
      </w:pPr>
      <w:r w:rsidRPr="00962BFD">
        <w:rPr>
          <w:sz w:val="28"/>
          <w:szCs w:val="28"/>
        </w:rPr>
        <w:t>Если автор письма обращается в интересах другого лица (других лиц), то в электронной учетной карточке в графе</w:t>
      </w:r>
      <w:r>
        <w:rPr>
          <w:sz w:val="28"/>
          <w:szCs w:val="28"/>
        </w:rPr>
        <w:t xml:space="preserve"> </w:t>
      </w:r>
      <w:r w:rsidRPr="00962BFD">
        <w:rPr>
          <w:sz w:val="28"/>
          <w:szCs w:val="28"/>
        </w:rPr>
        <w:t>«Ф.И.О.» указывается фамилия и инициалы автора обращения, после чего в скобках прописывается фамилия и инициалы лиц, в интересах которых обратился автор (например, Иванов А.А. (в интересах Ивановой В.В., Ивановой С.С.)).</w:t>
      </w:r>
    </w:p>
    <w:p w:rsidR="008C161B" w:rsidRPr="00962BFD" w:rsidRDefault="008C161B" w:rsidP="00572E93">
      <w:pPr>
        <w:pStyle w:val="affffc"/>
        <w:numPr>
          <w:ilvl w:val="0"/>
          <w:numId w:val="6"/>
        </w:numPr>
        <w:shd w:val="clear" w:color="auto" w:fill="auto"/>
        <w:tabs>
          <w:tab w:val="left" w:pos="1436"/>
        </w:tabs>
        <w:spacing w:before="0" w:after="0" w:line="240" w:lineRule="auto"/>
        <w:ind w:firstLine="709"/>
        <w:jc w:val="both"/>
        <w:rPr>
          <w:sz w:val="28"/>
          <w:szCs w:val="28"/>
        </w:rPr>
      </w:pPr>
      <w:r w:rsidRPr="00962BFD">
        <w:rPr>
          <w:sz w:val="28"/>
          <w:szCs w:val="28"/>
        </w:rPr>
        <w:t>Если заявитель не указал своей фамилии, то в электронную учетную карточку вносится запись</w:t>
      </w:r>
      <w:r>
        <w:rPr>
          <w:sz w:val="28"/>
          <w:szCs w:val="28"/>
        </w:rPr>
        <w:t xml:space="preserve"> </w:t>
      </w:r>
      <w:r w:rsidRPr="00962BFD">
        <w:rPr>
          <w:sz w:val="28"/>
          <w:szCs w:val="28"/>
        </w:rPr>
        <w:t>«без фамилии».</w:t>
      </w:r>
    </w:p>
    <w:p w:rsidR="008C161B" w:rsidRPr="00962BFD" w:rsidRDefault="008C161B" w:rsidP="00572E93">
      <w:pPr>
        <w:pStyle w:val="affffc"/>
        <w:numPr>
          <w:ilvl w:val="0"/>
          <w:numId w:val="6"/>
        </w:numPr>
        <w:shd w:val="clear" w:color="auto" w:fill="auto"/>
        <w:tabs>
          <w:tab w:val="left" w:pos="1638"/>
        </w:tabs>
        <w:spacing w:before="0" w:after="0" w:line="240" w:lineRule="auto"/>
        <w:ind w:firstLine="709"/>
        <w:jc w:val="both"/>
        <w:rPr>
          <w:sz w:val="28"/>
          <w:szCs w:val="28"/>
        </w:rPr>
      </w:pPr>
      <w:r w:rsidRPr="00962BFD">
        <w:rPr>
          <w:sz w:val="28"/>
          <w:szCs w:val="28"/>
        </w:rPr>
        <w:t xml:space="preserve">Оригиналы обращений с регистрационным штампом </w:t>
      </w:r>
      <w:r w:rsidRPr="007573AE">
        <w:rPr>
          <w:sz w:val="28"/>
          <w:szCs w:val="28"/>
        </w:rPr>
        <w:t>общественной приемной</w:t>
      </w:r>
      <w:r w:rsidRPr="00962BFD">
        <w:rPr>
          <w:sz w:val="28"/>
          <w:szCs w:val="28"/>
        </w:rPr>
        <w:t xml:space="preserve"> заявителям не возвращаются (за исключением случаев, предусмотренных федеральным законодательством).</w:t>
      </w:r>
    </w:p>
    <w:p w:rsidR="008C161B" w:rsidRPr="00962BFD" w:rsidRDefault="008C161B" w:rsidP="008C161B">
      <w:pPr>
        <w:pStyle w:val="affffc"/>
        <w:shd w:val="clear" w:color="auto" w:fill="auto"/>
        <w:tabs>
          <w:tab w:val="left" w:pos="1638"/>
        </w:tabs>
        <w:spacing w:before="0" w:after="0" w:line="240" w:lineRule="auto"/>
        <w:ind w:firstLine="0"/>
        <w:jc w:val="both"/>
        <w:rPr>
          <w:sz w:val="28"/>
          <w:szCs w:val="28"/>
        </w:rPr>
      </w:pPr>
    </w:p>
    <w:p w:rsidR="008C161B" w:rsidRPr="00962BFD" w:rsidRDefault="008C161B" w:rsidP="00572E93">
      <w:pPr>
        <w:pStyle w:val="affffc"/>
        <w:numPr>
          <w:ilvl w:val="1"/>
          <w:numId w:val="17"/>
        </w:numPr>
        <w:shd w:val="clear" w:color="auto" w:fill="auto"/>
        <w:spacing w:before="0" w:after="0" w:line="240" w:lineRule="auto"/>
        <w:rPr>
          <w:b/>
          <w:sz w:val="28"/>
          <w:szCs w:val="28"/>
        </w:rPr>
      </w:pPr>
      <w:r w:rsidRPr="00962BFD">
        <w:rPr>
          <w:b/>
          <w:sz w:val="28"/>
          <w:szCs w:val="28"/>
        </w:rPr>
        <w:t>Сроки рассмотрения письменных обращений граждан</w:t>
      </w:r>
    </w:p>
    <w:p w:rsidR="008C161B" w:rsidRPr="00E94744" w:rsidRDefault="008C161B" w:rsidP="008C161B">
      <w:pPr>
        <w:pStyle w:val="affffc"/>
        <w:shd w:val="clear" w:color="auto" w:fill="auto"/>
        <w:spacing w:before="0" w:after="0" w:line="240" w:lineRule="auto"/>
        <w:ind w:firstLine="0"/>
        <w:jc w:val="left"/>
        <w:rPr>
          <w:sz w:val="28"/>
          <w:szCs w:val="28"/>
        </w:rPr>
      </w:pPr>
    </w:p>
    <w:p w:rsidR="008C161B" w:rsidRPr="00962BFD" w:rsidRDefault="008C161B" w:rsidP="00572E93">
      <w:pPr>
        <w:pStyle w:val="affffc"/>
        <w:numPr>
          <w:ilvl w:val="0"/>
          <w:numId w:val="2"/>
        </w:numPr>
        <w:shd w:val="clear" w:color="auto" w:fill="auto"/>
        <w:tabs>
          <w:tab w:val="left" w:pos="1498"/>
        </w:tabs>
        <w:spacing w:before="0" w:after="0" w:line="240" w:lineRule="auto"/>
        <w:ind w:firstLine="709"/>
        <w:jc w:val="both"/>
        <w:rPr>
          <w:sz w:val="28"/>
          <w:szCs w:val="28"/>
        </w:rPr>
      </w:pPr>
      <w:r w:rsidRPr="00962BFD">
        <w:rPr>
          <w:sz w:val="28"/>
          <w:szCs w:val="28"/>
        </w:rPr>
        <w:t xml:space="preserve">Обращения, поступившие в администрацию </w:t>
      </w:r>
      <w:r>
        <w:rPr>
          <w:sz w:val="28"/>
          <w:szCs w:val="28"/>
        </w:rPr>
        <w:t>Новокубанского городского поселения Новокубанского района</w:t>
      </w:r>
      <w:r w:rsidRPr="00962BFD">
        <w:rPr>
          <w:sz w:val="28"/>
          <w:szCs w:val="28"/>
        </w:rPr>
        <w:t xml:space="preserve"> по компетенции, рассматриваются в течение 30 дней. Указанный срок исчисляется со дня регистрации обращения в администрации </w:t>
      </w:r>
      <w:r>
        <w:rPr>
          <w:sz w:val="28"/>
          <w:szCs w:val="28"/>
        </w:rPr>
        <w:t>Новокубанского городского поселения Новокубанского района</w:t>
      </w:r>
      <w:r w:rsidRPr="00962BFD">
        <w:rPr>
          <w:sz w:val="28"/>
          <w:szCs w:val="28"/>
        </w:rPr>
        <w:t>.</w:t>
      </w:r>
    </w:p>
    <w:p w:rsidR="008C161B" w:rsidRPr="00962BFD" w:rsidRDefault="008C161B" w:rsidP="00572E93">
      <w:pPr>
        <w:pStyle w:val="affffc"/>
        <w:numPr>
          <w:ilvl w:val="0"/>
          <w:numId w:val="2"/>
        </w:numPr>
        <w:shd w:val="clear" w:color="auto" w:fill="auto"/>
        <w:tabs>
          <w:tab w:val="left" w:pos="1642"/>
        </w:tabs>
        <w:spacing w:before="0" w:after="0" w:line="240" w:lineRule="auto"/>
        <w:ind w:firstLine="709"/>
        <w:jc w:val="both"/>
        <w:rPr>
          <w:sz w:val="28"/>
          <w:szCs w:val="28"/>
        </w:rPr>
      </w:pPr>
      <w:r w:rsidRPr="00962BFD">
        <w:rPr>
          <w:sz w:val="28"/>
          <w:szCs w:val="28"/>
        </w:rPr>
        <w:t>Письменное обращение, содержащее информацию о фактах возможных нарушений</w:t>
      </w:r>
      <w:r>
        <w:rPr>
          <w:sz w:val="28"/>
          <w:szCs w:val="28"/>
        </w:rPr>
        <w:t xml:space="preserve"> </w:t>
      </w:r>
      <w:hyperlink r:id="rId11" w:anchor="/multilink/12146661/paragraph/11943/number/0" w:history="1">
        <w:r w:rsidRPr="00962BFD">
          <w:rPr>
            <w:sz w:val="28"/>
            <w:szCs w:val="28"/>
          </w:rPr>
          <w:t>законодательства</w:t>
        </w:r>
      </w:hyperlink>
      <w:r>
        <w:rPr>
          <w:sz w:val="28"/>
          <w:szCs w:val="28"/>
        </w:rPr>
        <w:t xml:space="preserve"> Российской Федерации в сфере </w:t>
      </w:r>
      <w:r w:rsidRPr="00962BFD">
        <w:rPr>
          <w:sz w:val="28"/>
          <w:szCs w:val="28"/>
        </w:rPr>
        <w:t xml:space="preserve">миграции, направляется в течение пяти дней со дня регистрации в территориальный орган федерального органа исполнительной власти в сфере внутренних дел и Губернатору Краснодарского края. </w:t>
      </w:r>
    </w:p>
    <w:p w:rsidR="008C161B" w:rsidRPr="00962BFD" w:rsidRDefault="008C161B" w:rsidP="00572E93">
      <w:pPr>
        <w:pStyle w:val="affffc"/>
        <w:numPr>
          <w:ilvl w:val="0"/>
          <w:numId w:val="2"/>
        </w:numPr>
        <w:shd w:val="clear" w:color="auto" w:fill="auto"/>
        <w:tabs>
          <w:tab w:val="left" w:pos="1642"/>
        </w:tabs>
        <w:spacing w:before="0" w:after="0" w:line="240" w:lineRule="auto"/>
        <w:ind w:firstLine="709"/>
        <w:jc w:val="both"/>
        <w:rPr>
          <w:sz w:val="28"/>
          <w:szCs w:val="28"/>
        </w:rPr>
      </w:pPr>
      <w:r w:rsidRPr="00962BFD">
        <w:rPr>
          <w:sz w:val="28"/>
          <w:szCs w:val="28"/>
        </w:rPr>
        <w:t>Срок рассмотрения письменного обращения исчисляется в календарных днях. В случае если окончание срока рассмотрения обращений приходится на выходной или нерабочий день, днем окончания срока считается предшествующий ему рабочий день.</w:t>
      </w:r>
    </w:p>
    <w:p w:rsidR="008C161B" w:rsidRPr="00962BFD" w:rsidRDefault="008C161B" w:rsidP="00572E93">
      <w:pPr>
        <w:pStyle w:val="affffc"/>
        <w:numPr>
          <w:ilvl w:val="0"/>
          <w:numId w:val="2"/>
        </w:numPr>
        <w:shd w:val="clear" w:color="auto" w:fill="auto"/>
        <w:tabs>
          <w:tab w:val="left" w:pos="1657"/>
        </w:tabs>
        <w:spacing w:before="0" w:after="0" w:line="240" w:lineRule="auto"/>
        <w:ind w:firstLine="709"/>
        <w:jc w:val="both"/>
        <w:rPr>
          <w:sz w:val="28"/>
          <w:szCs w:val="28"/>
        </w:rPr>
      </w:pPr>
      <w:r w:rsidRPr="00962BFD">
        <w:rPr>
          <w:sz w:val="28"/>
          <w:szCs w:val="28"/>
        </w:rPr>
        <w:t>Уполномоченное должностное лицо, давшее поручение о рассмотрении обращения, вправе устанавливать сокращенные сроки рассмотрения отдельных обращений граждан.</w:t>
      </w:r>
    </w:p>
    <w:p w:rsidR="008C161B" w:rsidRPr="00962BFD" w:rsidRDefault="008C161B" w:rsidP="00572E93">
      <w:pPr>
        <w:pStyle w:val="affffc"/>
        <w:numPr>
          <w:ilvl w:val="0"/>
          <w:numId w:val="2"/>
        </w:numPr>
        <w:shd w:val="clear" w:color="auto" w:fill="auto"/>
        <w:tabs>
          <w:tab w:val="left" w:pos="1614"/>
        </w:tabs>
        <w:spacing w:before="0" w:after="0" w:line="240" w:lineRule="auto"/>
        <w:ind w:firstLine="709"/>
        <w:jc w:val="both"/>
        <w:rPr>
          <w:sz w:val="28"/>
          <w:szCs w:val="28"/>
        </w:rPr>
      </w:pPr>
      <w:r w:rsidRPr="00962BFD">
        <w:rPr>
          <w:sz w:val="28"/>
          <w:szCs w:val="28"/>
        </w:rPr>
        <w:t>По дубликатному обращению, приобщенному к материалам рассмотрения первого обращения, срок рассмотрения соответствует сроку рассмотрения первого обращения в случае, если ответ на него не дан.</w:t>
      </w:r>
    </w:p>
    <w:p w:rsidR="008C161B" w:rsidRPr="00962BFD" w:rsidRDefault="008C161B" w:rsidP="00572E93">
      <w:pPr>
        <w:pStyle w:val="affffc"/>
        <w:numPr>
          <w:ilvl w:val="0"/>
          <w:numId w:val="2"/>
        </w:numPr>
        <w:shd w:val="clear" w:color="auto" w:fill="auto"/>
        <w:tabs>
          <w:tab w:val="left" w:pos="1446"/>
        </w:tabs>
        <w:spacing w:before="0" w:after="0" w:line="240" w:lineRule="auto"/>
        <w:ind w:firstLine="709"/>
        <w:jc w:val="both"/>
        <w:rPr>
          <w:sz w:val="28"/>
          <w:szCs w:val="28"/>
        </w:rPr>
      </w:pPr>
      <w:r w:rsidRPr="00962BFD">
        <w:rPr>
          <w:sz w:val="28"/>
          <w:szCs w:val="28"/>
        </w:rPr>
        <w:t>В исключительных случаях, а также в случае направления запроса в другие государственные органы, органы местного самоуправления, руководитель либо уполномоченное на то лицо вправе продлить срок рассмотрения обращения не более чем на 30 дней при условии уведомления об этом заявителя.</w:t>
      </w:r>
    </w:p>
    <w:p w:rsidR="008C161B" w:rsidRPr="00962BFD" w:rsidRDefault="008C161B" w:rsidP="00572E93">
      <w:pPr>
        <w:pStyle w:val="affffc"/>
        <w:numPr>
          <w:ilvl w:val="0"/>
          <w:numId w:val="2"/>
        </w:numPr>
        <w:shd w:val="clear" w:color="auto" w:fill="auto"/>
        <w:tabs>
          <w:tab w:val="left" w:pos="1450"/>
        </w:tabs>
        <w:spacing w:before="0" w:after="0" w:line="240" w:lineRule="auto"/>
        <w:ind w:firstLine="709"/>
        <w:jc w:val="both"/>
        <w:rPr>
          <w:sz w:val="28"/>
          <w:szCs w:val="28"/>
        </w:rPr>
      </w:pPr>
      <w:r w:rsidRPr="00962BFD">
        <w:rPr>
          <w:sz w:val="28"/>
          <w:szCs w:val="28"/>
        </w:rPr>
        <w:lastRenderedPageBreak/>
        <w:t xml:space="preserve">В случае если администрацией </w:t>
      </w:r>
      <w:r>
        <w:rPr>
          <w:sz w:val="28"/>
          <w:szCs w:val="28"/>
        </w:rPr>
        <w:t>Новокубанского городского поселения Новокубанского района</w:t>
      </w:r>
      <w:r w:rsidRPr="00962BFD">
        <w:rPr>
          <w:sz w:val="28"/>
          <w:szCs w:val="28"/>
        </w:rPr>
        <w:t xml:space="preserve"> запрашивается информация о результатах рассмотрения обращения, то для решения вопроса о продлении срока рассмотрения такого обращения руководителю, давшему поручение по рассмотрению обращения, представляется служебная записка, содержащая просьбу о продлении срока рассмотрения обращения, подготовленная непосредственным исполнителем, с приложением уведомления заявителя о продлении срока рассмотрения его обращения.</w:t>
      </w:r>
    </w:p>
    <w:p w:rsidR="008C161B" w:rsidRPr="00962BFD" w:rsidRDefault="008C161B" w:rsidP="008C161B">
      <w:pPr>
        <w:pStyle w:val="affffc"/>
        <w:shd w:val="clear" w:color="auto" w:fill="auto"/>
        <w:tabs>
          <w:tab w:val="left" w:pos="3331"/>
        </w:tabs>
        <w:spacing w:before="0" w:after="0" w:line="240" w:lineRule="auto"/>
        <w:ind w:firstLine="0"/>
        <w:jc w:val="both"/>
        <w:rPr>
          <w:sz w:val="28"/>
          <w:szCs w:val="28"/>
        </w:rPr>
      </w:pPr>
      <w:r w:rsidRPr="00962BFD">
        <w:rPr>
          <w:sz w:val="28"/>
          <w:szCs w:val="28"/>
        </w:rPr>
        <w:tab/>
      </w:r>
    </w:p>
    <w:p w:rsidR="008C161B" w:rsidRPr="00962BFD" w:rsidRDefault="008C161B" w:rsidP="00572E93">
      <w:pPr>
        <w:pStyle w:val="affffc"/>
        <w:numPr>
          <w:ilvl w:val="1"/>
          <w:numId w:val="17"/>
        </w:numPr>
        <w:shd w:val="clear" w:color="auto" w:fill="auto"/>
        <w:spacing w:before="0" w:after="0" w:line="240" w:lineRule="auto"/>
        <w:rPr>
          <w:b/>
          <w:sz w:val="28"/>
          <w:szCs w:val="28"/>
        </w:rPr>
      </w:pPr>
      <w:r w:rsidRPr="00962BFD">
        <w:rPr>
          <w:b/>
          <w:sz w:val="28"/>
          <w:szCs w:val="28"/>
        </w:rPr>
        <w:t>Направление письменных обращений граждан на рассмотрение</w:t>
      </w:r>
    </w:p>
    <w:p w:rsidR="008C161B" w:rsidRPr="00E55EB2" w:rsidRDefault="008C161B" w:rsidP="008C161B">
      <w:pPr>
        <w:pStyle w:val="affffc"/>
        <w:shd w:val="clear" w:color="auto" w:fill="auto"/>
        <w:spacing w:before="0" w:after="0" w:line="240" w:lineRule="auto"/>
        <w:ind w:firstLine="0"/>
        <w:jc w:val="left"/>
        <w:rPr>
          <w:sz w:val="28"/>
          <w:szCs w:val="28"/>
        </w:rPr>
      </w:pPr>
      <w:r>
        <w:rPr>
          <w:sz w:val="28"/>
          <w:szCs w:val="28"/>
        </w:rPr>
        <w:t xml:space="preserve"> </w:t>
      </w:r>
    </w:p>
    <w:p w:rsidR="008C161B" w:rsidRPr="00962BFD" w:rsidRDefault="008C161B" w:rsidP="00572E93">
      <w:pPr>
        <w:pStyle w:val="affffc"/>
        <w:numPr>
          <w:ilvl w:val="0"/>
          <w:numId w:val="7"/>
        </w:numPr>
        <w:shd w:val="clear" w:color="auto" w:fill="auto"/>
        <w:tabs>
          <w:tab w:val="left" w:pos="1657"/>
        </w:tabs>
        <w:spacing w:before="0" w:after="0" w:line="240" w:lineRule="auto"/>
        <w:ind w:firstLine="709"/>
        <w:jc w:val="both"/>
        <w:rPr>
          <w:sz w:val="28"/>
          <w:szCs w:val="28"/>
        </w:rPr>
      </w:pPr>
      <w:r w:rsidRPr="00962BFD">
        <w:rPr>
          <w:sz w:val="28"/>
          <w:szCs w:val="28"/>
        </w:rPr>
        <w:t>Работники, ответственные за организацию работы с обращениями, осуществляя обработку письменных обращений, в день регистрации обращения вносят предложения: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о предоставлении обращения для резолюции главе </w:t>
      </w:r>
      <w:r>
        <w:rPr>
          <w:sz w:val="28"/>
          <w:szCs w:val="28"/>
        </w:rPr>
        <w:t>Новокубанского городского поселения Новокубанского района</w:t>
      </w:r>
      <w:r w:rsidRPr="00962BFD">
        <w:rPr>
          <w:sz w:val="28"/>
          <w:szCs w:val="28"/>
        </w:rPr>
        <w:t xml:space="preserve">, </w:t>
      </w:r>
      <w:r>
        <w:rPr>
          <w:sz w:val="28"/>
          <w:szCs w:val="28"/>
        </w:rPr>
        <w:t xml:space="preserve">его </w:t>
      </w:r>
      <w:r w:rsidRPr="00962BFD">
        <w:rPr>
          <w:sz w:val="28"/>
          <w:szCs w:val="28"/>
        </w:rPr>
        <w:t xml:space="preserve">заместителям для принятия решения о ходе рассмотрения. При рассмотрении обращения глава </w:t>
      </w:r>
      <w:r>
        <w:rPr>
          <w:sz w:val="28"/>
          <w:szCs w:val="28"/>
        </w:rPr>
        <w:t>Новокубанского городского поселения Новокубанского района</w:t>
      </w:r>
      <w:r w:rsidRPr="00962BFD">
        <w:rPr>
          <w:sz w:val="28"/>
          <w:szCs w:val="28"/>
        </w:rPr>
        <w:t xml:space="preserve">, заместители определяют исполнителей, срок и порядок разрешения вопросов обращения, необходимость представления в администрацию </w:t>
      </w:r>
      <w:r>
        <w:rPr>
          <w:sz w:val="28"/>
          <w:szCs w:val="28"/>
        </w:rPr>
        <w:t>Новокубанского городского поселения Новокубанского района</w:t>
      </w:r>
      <w:r w:rsidRPr="00962BFD">
        <w:rPr>
          <w:sz w:val="28"/>
          <w:szCs w:val="28"/>
        </w:rPr>
        <w:t xml:space="preserve"> информации о результатах его рассмотрения;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о направлении обращения заместителям главы для принятия решения о перенаправлении по компетенции в орган исполнительной власти Краснодарского края, органы местного самоуправления </w:t>
      </w:r>
      <w:r>
        <w:rPr>
          <w:sz w:val="28"/>
          <w:szCs w:val="28"/>
        </w:rPr>
        <w:t>Новокубанского городского поселения Новокубанского района</w:t>
      </w:r>
      <w:r w:rsidRPr="00962BFD">
        <w:rPr>
          <w:sz w:val="28"/>
          <w:szCs w:val="28"/>
        </w:rPr>
        <w:t xml:space="preserve"> или муниципальных образований Новокубанского района, орган местного самоуправления муниципального образования Краснодарского края, территориальный орган федерального органа исполнительной власти, в иные организации, осуществляющие публично значимые функции, с сопроводительным письмом за подписью главы </w:t>
      </w:r>
      <w:r>
        <w:rPr>
          <w:sz w:val="28"/>
          <w:szCs w:val="28"/>
        </w:rPr>
        <w:t>Новокубанского городского поселения Новокубанского района</w:t>
      </w:r>
      <w:r w:rsidRPr="00962BFD">
        <w:rPr>
          <w:sz w:val="28"/>
          <w:szCs w:val="28"/>
        </w:rPr>
        <w:t xml:space="preserve"> или его заместителей.</w:t>
      </w:r>
    </w:p>
    <w:p w:rsidR="008C161B" w:rsidRPr="00962BFD" w:rsidRDefault="008C161B" w:rsidP="00572E93">
      <w:pPr>
        <w:pStyle w:val="affffc"/>
        <w:numPr>
          <w:ilvl w:val="0"/>
          <w:numId w:val="7"/>
        </w:numPr>
        <w:shd w:val="clear" w:color="auto" w:fill="auto"/>
        <w:tabs>
          <w:tab w:val="left" w:pos="1474"/>
        </w:tabs>
        <w:spacing w:before="0" w:after="0" w:line="240" w:lineRule="auto"/>
        <w:ind w:firstLine="709"/>
        <w:jc w:val="both"/>
        <w:rPr>
          <w:sz w:val="28"/>
          <w:szCs w:val="28"/>
        </w:rPr>
      </w:pPr>
      <w:r w:rsidRPr="00962BFD">
        <w:rPr>
          <w:sz w:val="28"/>
          <w:szCs w:val="28"/>
        </w:rPr>
        <w:t>Решение о направлении письменного обращения на рассмотрение принимается исключительно исходя из его содержания по компетенции поднимаемых автором вопросов независимо от того, кому оно адресовано.</w:t>
      </w:r>
    </w:p>
    <w:p w:rsidR="008C161B" w:rsidRPr="00962BFD" w:rsidRDefault="008C161B" w:rsidP="00572E93">
      <w:pPr>
        <w:pStyle w:val="affffc"/>
        <w:numPr>
          <w:ilvl w:val="0"/>
          <w:numId w:val="7"/>
        </w:numPr>
        <w:shd w:val="clear" w:color="auto" w:fill="auto"/>
        <w:tabs>
          <w:tab w:val="left" w:pos="1666"/>
        </w:tabs>
        <w:spacing w:before="0" w:after="0" w:line="240" w:lineRule="auto"/>
        <w:ind w:firstLine="709"/>
        <w:jc w:val="both"/>
        <w:rPr>
          <w:sz w:val="28"/>
          <w:szCs w:val="28"/>
        </w:rPr>
      </w:pPr>
      <w:r w:rsidRPr="00962BFD">
        <w:rPr>
          <w:sz w:val="28"/>
          <w:szCs w:val="28"/>
        </w:rPr>
        <w:t xml:space="preserve">Ответ на обращение, содержащее вопросы, входящие в компетенцию </w:t>
      </w:r>
      <w:r w:rsidRPr="00D04DB2">
        <w:rPr>
          <w:sz w:val="28"/>
          <w:szCs w:val="28"/>
        </w:rPr>
        <w:t>общественной приемной</w:t>
      </w:r>
      <w:r w:rsidRPr="00962BFD">
        <w:rPr>
          <w:sz w:val="28"/>
          <w:szCs w:val="28"/>
        </w:rPr>
        <w:t>, направляется за подписью работника, ответственного за организацию работы с обращениями.</w:t>
      </w:r>
    </w:p>
    <w:p w:rsidR="008C161B" w:rsidRPr="00962BFD" w:rsidRDefault="008C161B" w:rsidP="00572E93">
      <w:pPr>
        <w:pStyle w:val="affffc"/>
        <w:numPr>
          <w:ilvl w:val="0"/>
          <w:numId w:val="7"/>
        </w:numPr>
        <w:shd w:val="clear" w:color="auto" w:fill="auto"/>
        <w:tabs>
          <w:tab w:val="left" w:pos="1570"/>
        </w:tabs>
        <w:spacing w:before="0" w:after="0" w:line="240" w:lineRule="auto"/>
        <w:ind w:firstLine="709"/>
        <w:jc w:val="both"/>
        <w:rPr>
          <w:sz w:val="28"/>
          <w:szCs w:val="28"/>
        </w:rPr>
      </w:pPr>
      <w:r w:rsidRPr="00962BFD">
        <w:rPr>
          <w:sz w:val="28"/>
          <w:szCs w:val="28"/>
        </w:rPr>
        <w:t xml:space="preserve">Поступившие письма с оценкой деятельности администрации </w:t>
      </w:r>
      <w:r>
        <w:rPr>
          <w:sz w:val="28"/>
          <w:szCs w:val="28"/>
        </w:rPr>
        <w:t>Новокубанского городского поселения Новокубанского района</w:t>
      </w:r>
      <w:r w:rsidRPr="00962BFD">
        <w:rPr>
          <w:sz w:val="28"/>
          <w:szCs w:val="28"/>
        </w:rPr>
        <w:t xml:space="preserve">, ее структурных подразделений, должностных лиц или муниципальных учреждений, осуществляющих публично значимые функции, регистрируются </w:t>
      </w:r>
      <w:r w:rsidRPr="00FD3C4C">
        <w:rPr>
          <w:sz w:val="28"/>
          <w:szCs w:val="28"/>
        </w:rPr>
        <w:t>в отделе организационно-кадровой работы и направляются в орган, должностн</w:t>
      </w:r>
      <w:r w:rsidRPr="00962BFD">
        <w:rPr>
          <w:sz w:val="28"/>
          <w:szCs w:val="28"/>
        </w:rPr>
        <w:t xml:space="preserve">ому лицу в соответствии с компетенцией для ознакомления, о чем в течение 7 дней со </w:t>
      </w:r>
      <w:r w:rsidRPr="00962BFD">
        <w:rPr>
          <w:sz w:val="28"/>
          <w:szCs w:val="28"/>
        </w:rPr>
        <w:lastRenderedPageBreak/>
        <w:t>дня регистрации сообщается гражданину уведомлением, подписанным работником, ответственным за организацию работы с обращениями.</w:t>
      </w:r>
    </w:p>
    <w:p w:rsidR="008C161B" w:rsidRPr="00962BFD" w:rsidRDefault="008C161B" w:rsidP="00572E93">
      <w:pPr>
        <w:pStyle w:val="affffc"/>
        <w:numPr>
          <w:ilvl w:val="0"/>
          <w:numId w:val="7"/>
        </w:numPr>
        <w:shd w:val="clear" w:color="auto" w:fill="auto"/>
        <w:tabs>
          <w:tab w:val="left" w:pos="1441"/>
        </w:tabs>
        <w:spacing w:before="0" w:after="0" w:line="240" w:lineRule="auto"/>
        <w:ind w:firstLine="709"/>
        <w:jc w:val="both"/>
        <w:rPr>
          <w:sz w:val="28"/>
          <w:szCs w:val="28"/>
        </w:rPr>
      </w:pPr>
      <w:r w:rsidRPr="00962BFD">
        <w:rPr>
          <w:sz w:val="28"/>
          <w:szCs w:val="28"/>
        </w:rPr>
        <w:t xml:space="preserve">Письменные обращения, содержащие вопросы, решение которых не входит в компетенцию администрации </w:t>
      </w:r>
      <w:r>
        <w:rPr>
          <w:sz w:val="28"/>
          <w:szCs w:val="28"/>
        </w:rPr>
        <w:t>Новокубанского городского поселения Новокубанского района</w:t>
      </w:r>
      <w:r w:rsidRPr="00962BFD">
        <w:rPr>
          <w:sz w:val="28"/>
          <w:szCs w:val="28"/>
        </w:rPr>
        <w:t>, по принятию решения о перенаправлении по компетенции заместителем главы,</w:t>
      </w:r>
      <w:r>
        <w:rPr>
          <w:sz w:val="28"/>
          <w:szCs w:val="28"/>
        </w:rPr>
        <w:t xml:space="preserve"> </w:t>
      </w:r>
      <w:r w:rsidRPr="00962BFD">
        <w:rPr>
          <w:sz w:val="28"/>
          <w:szCs w:val="28"/>
        </w:rPr>
        <w:t>в течение 7 дней со дня регистрации,</w:t>
      </w:r>
      <w:r>
        <w:rPr>
          <w:sz w:val="28"/>
          <w:szCs w:val="28"/>
        </w:rPr>
        <w:t xml:space="preserve"> </w:t>
      </w:r>
      <w:r w:rsidRPr="00962BFD">
        <w:rPr>
          <w:sz w:val="28"/>
          <w:szCs w:val="28"/>
        </w:rPr>
        <w:t xml:space="preserve">направляются исполнителем, определённым заместителем главы, с сопроводительным письмом за подписью главы </w:t>
      </w:r>
      <w:r>
        <w:rPr>
          <w:sz w:val="28"/>
          <w:szCs w:val="28"/>
        </w:rPr>
        <w:t>Новокубанского городского поселения Новокубанского района</w:t>
      </w:r>
      <w:r w:rsidRPr="00962BFD">
        <w:rPr>
          <w:sz w:val="28"/>
          <w:szCs w:val="28"/>
        </w:rPr>
        <w:t xml:space="preserve"> или его заместителей, на рассмотрение в соответствующий орган или соответствующему должностному лицу, в компетенцию которых входит решение поставленных в обращениях вопросов, с уведомлением в тот же срок граждан, направивших обращения, о переадресации обращений, за исключением случая, указанного в части 4 статьи 11 Федерального закона № 59-ФЗ, через </w:t>
      </w:r>
      <w:r>
        <w:rPr>
          <w:sz w:val="28"/>
          <w:szCs w:val="28"/>
        </w:rPr>
        <w:t>общественную приемну</w:t>
      </w:r>
      <w:r w:rsidRPr="00962BFD">
        <w:rPr>
          <w:sz w:val="28"/>
          <w:szCs w:val="28"/>
        </w:rPr>
        <w:t>.</w:t>
      </w:r>
    </w:p>
    <w:p w:rsidR="008C161B" w:rsidRPr="00962BFD" w:rsidRDefault="008C161B" w:rsidP="00572E93">
      <w:pPr>
        <w:pStyle w:val="affffc"/>
        <w:numPr>
          <w:ilvl w:val="0"/>
          <w:numId w:val="7"/>
        </w:numPr>
        <w:shd w:val="clear" w:color="auto" w:fill="auto"/>
        <w:tabs>
          <w:tab w:val="left" w:pos="1513"/>
        </w:tabs>
        <w:spacing w:before="0" w:after="0" w:line="240" w:lineRule="auto"/>
        <w:ind w:firstLine="709"/>
        <w:jc w:val="both"/>
        <w:rPr>
          <w:sz w:val="28"/>
          <w:szCs w:val="28"/>
        </w:rPr>
      </w:pPr>
      <w:r w:rsidRPr="00962BFD">
        <w:rPr>
          <w:sz w:val="28"/>
          <w:szCs w:val="28"/>
        </w:rPr>
        <w:t>В случае перенаправления на рассмотрение в соответствующий орган или соответствующему должностному лицу, в компетенцию которых входит решение поставленных в обращениях вопросов, коллективного письменного обращения, подписанного несколькими заявителями с указанием адреса каждого из них и просьбой направить ответ каждому из подписавшихся, уведомление о переадресации обращения направляется исполнителем определенным резолюцией должностного лица, на имя которого поступило обращение, с сопроводительным письмом за подписью должностного лица администрации,</w:t>
      </w:r>
      <w:r>
        <w:rPr>
          <w:sz w:val="28"/>
          <w:szCs w:val="28"/>
        </w:rPr>
        <w:t xml:space="preserve"> </w:t>
      </w:r>
      <w:r w:rsidRPr="00962BFD">
        <w:rPr>
          <w:sz w:val="28"/>
          <w:szCs w:val="28"/>
        </w:rPr>
        <w:t>на имя которого поступило обращение, или уполномоченного на то должностного лица администрации,</w:t>
      </w:r>
      <w:r>
        <w:rPr>
          <w:sz w:val="28"/>
          <w:szCs w:val="28"/>
        </w:rPr>
        <w:t xml:space="preserve"> </w:t>
      </w:r>
      <w:r w:rsidRPr="00962BFD">
        <w:rPr>
          <w:sz w:val="28"/>
          <w:szCs w:val="28"/>
        </w:rPr>
        <w:t>каждому гражданину на указанный им в обращении адрес. В остальных случаях уведомление направляется на адрес заявителя, указанного в регистрации первым, с отметкой</w:t>
      </w:r>
      <w:r>
        <w:rPr>
          <w:sz w:val="28"/>
          <w:szCs w:val="28"/>
        </w:rPr>
        <w:t xml:space="preserve"> </w:t>
      </w:r>
      <w:r w:rsidRPr="00962BFD">
        <w:rPr>
          <w:sz w:val="28"/>
          <w:szCs w:val="28"/>
        </w:rPr>
        <w:t>«для информирования иных заинтересованных лиц».</w:t>
      </w:r>
    </w:p>
    <w:p w:rsidR="008C161B" w:rsidRPr="00962BFD" w:rsidRDefault="008C161B" w:rsidP="00572E93">
      <w:pPr>
        <w:pStyle w:val="affffc"/>
        <w:numPr>
          <w:ilvl w:val="0"/>
          <w:numId w:val="7"/>
        </w:numPr>
        <w:shd w:val="clear" w:color="auto" w:fill="auto"/>
        <w:tabs>
          <w:tab w:val="left" w:pos="1418"/>
        </w:tabs>
        <w:spacing w:before="0" w:after="0" w:line="240" w:lineRule="auto"/>
        <w:ind w:firstLine="709"/>
        <w:jc w:val="both"/>
        <w:rPr>
          <w:sz w:val="28"/>
          <w:szCs w:val="28"/>
        </w:rPr>
      </w:pPr>
      <w:r w:rsidRPr="00962BFD">
        <w:rPr>
          <w:sz w:val="28"/>
          <w:szCs w:val="28"/>
        </w:rPr>
        <w:t xml:space="preserve">Письменное обращение, поступившее в администрацию </w:t>
      </w:r>
      <w:r>
        <w:rPr>
          <w:sz w:val="28"/>
          <w:szCs w:val="28"/>
        </w:rPr>
        <w:t>Новокубанского городского поселения Новокубанского района</w:t>
      </w:r>
      <w:r w:rsidRPr="00962BFD">
        <w:rPr>
          <w:sz w:val="28"/>
          <w:szCs w:val="28"/>
        </w:rPr>
        <w:t xml:space="preserve"> и содержащее информацию о фактах возможных нарушений законодательства Российской Федерации в сфере миграции, в течение 5 дней со дня регистрации направляется в территориальный орган федерального органа исполнительной власти в сфере внутренних дел и</w:t>
      </w:r>
      <w:r>
        <w:rPr>
          <w:sz w:val="28"/>
          <w:szCs w:val="28"/>
        </w:rPr>
        <w:t xml:space="preserve"> </w:t>
      </w:r>
      <w:r w:rsidRPr="00962BFD">
        <w:rPr>
          <w:sz w:val="28"/>
          <w:szCs w:val="28"/>
        </w:rPr>
        <w:t>копия</w:t>
      </w:r>
      <w:r>
        <w:rPr>
          <w:sz w:val="28"/>
          <w:szCs w:val="28"/>
        </w:rPr>
        <w:t xml:space="preserve"> </w:t>
      </w:r>
      <w:r w:rsidRPr="00962BFD">
        <w:rPr>
          <w:sz w:val="28"/>
          <w:szCs w:val="28"/>
        </w:rPr>
        <w:t>вышеуказанного обращения в тот же срок с сопроводительным письмом,- Губернатору Краснодарского края с уведомлением заявителя,</w:t>
      </w:r>
      <w:r>
        <w:rPr>
          <w:sz w:val="28"/>
          <w:szCs w:val="28"/>
        </w:rPr>
        <w:t xml:space="preserve"> </w:t>
      </w:r>
      <w:r w:rsidRPr="00962BFD">
        <w:rPr>
          <w:sz w:val="28"/>
          <w:szCs w:val="28"/>
        </w:rPr>
        <w:t xml:space="preserve">направившего обращение, о переадресации его обращения, за исключением случая, указанного в части 4 статьи 11 Федерального закона </w:t>
      </w:r>
      <w:r>
        <w:rPr>
          <w:sz w:val="28"/>
          <w:szCs w:val="28"/>
        </w:rPr>
        <w:t xml:space="preserve">        </w:t>
      </w:r>
      <w:r w:rsidRPr="00962BFD">
        <w:rPr>
          <w:sz w:val="28"/>
          <w:szCs w:val="28"/>
        </w:rPr>
        <w:t>№ 59-ФЗ.</w:t>
      </w:r>
    </w:p>
    <w:p w:rsidR="008C161B" w:rsidRPr="00962BFD" w:rsidRDefault="008C161B" w:rsidP="00572E93">
      <w:pPr>
        <w:pStyle w:val="affffc"/>
        <w:numPr>
          <w:ilvl w:val="0"/>
          <w:numId w:val="7"/>
        </w:numPr>
        <w:shd w:val="clear" w:color="auto" w:fill="auto"/>
        <w:tabs>
          <w:tab w:val="left" w:pos="1418"/>
        </w:tabs>
        <w:spacing w:before="0" w:after="0" w:line="240" w:lineRule="auto"/>
        <w:ind w:firstLine="709"/>
        <w:jc w:val="both"/>
        <w:rPr>
          <w:sz w:val="28"/>
          <w:szCs w:val="28"/>
        </w:rPr>
      </w:pPr>
      <w:r w:rsidRPr="00962BFD">
        <w:rPr>
          <w:sz w:val="28"/>
          <w:szCs w:val="28"/>
        </w:rPr>
        <w:t>Сопроводительное письмо</w:t>
      </w:r>
      <w:r>
        <w:rPr>
          <w:sz w:val="28"/>
          <w:szCs w:val="28"/>
        </w:rPr>
        <w:t xml:space="preserve"> </w:t>
      </w:r>
      <w:r w:rsidRPr="00962BFD">
        <w:rPr>
          <w:sz w:val="28"/>
          <w:szCs w:val="28"/>
        </w:rPr>
        <w:t xml:space="preserve">Губернатору Краснодарского края с копией обращения, содержащего информацию о фактах возможных нарушений законодательства Российской Федерации в сфере миграции, готовится </w:t>
      </w:r>
      <w:r>
        <w:rPr>
          <w:sz w:val="28"/>
          <w:szCs w:val="28"/>
        </w:rPr>
        <w:t>заместителем главы Новокубанского городского поселения Новокубанского района, начальником отдела по вопросам ГО ЧС, курирующий вопросы</w:t>
      </w:r>
      <w:r w:rsidRPr="00962BFD">
        <w:rPr>
          <w:sz w:val="28"/>
          <w:szCs w:val="28"/>
        </w:rPr>
        <w:t xml:space="preserve"> по взаимодействию с правоохранительными органами </w:t>
      </w:r>
      <w:r>
        <w:rPr>
          <w:sz w:val="28"/>
          <w:szCs w:val="28"/>
        </w:rPr>
        <w:t xml:space="preserve">и </w:t>
      </w:r>
      <w:r w:rsidRPr="00962BFD">
        <w:rPr>
          <w:sz w:val="28"/>
          <w:szCs w:val="28"/>
        </w:rPr>
        <w:t xml:space="preserve">подписывается главой </w:t>
      </w:r>
      <w:r>
        <w:rPr>
          <w:sz w:val="28"/>
          <w:szCs w:val="28"/>
        </w:rPr>
        <w:t>Новокубанского городского поселения Новокубанского района</w:t>
      </w:r>
      <w:r w:rsidRPr="00962BFD">
        <w:rPr>
          <w:sz w:val="28"/>
          <w:szCs w:val="28"/>
        </w:rPr>
        <w:t xml:space="preserve">. Уведомление </w:t>
      </w:r>
      <w:r w:rsidRPr="00962BFD">
        <w:rPr>
          <w:sz w:val="28"/>
          <w:szCs w:val="28"/>
        </w:rPr>
        <w:lastRenderedPageBreak/>
        <w:t>заявителю о переадресации обращения</w:t>
      </w:r>
      <w:r>
        <w:rPr>
          <w:sz w:val="28"/>
          <w:szCs w:val="28"/>
        </w:rPr>
        <w:t xml:space="preserve"> </w:t>
      </w:r>
      <w:r w:rsidRPr="00962BFD">
        <w:rPr>
          <w:sz w:val="28"/>
          <w:szCs w:val="28"/>
        </w:rPr>
        <w:t>готовится, подписывается и направляется</w:t>
      </w:r>
      <w:r>
        <w:rPr>
          <w:sz w:val="28"/>
          <w:szCs w:val="28"/>
        </w:rPr>
        <w:t xml:space="preserve"> </w:t>
      </w:r>
      <w:r w:rsidRPr="00962BFD">
        <w:rPr>
          <w:sz w:val="28"/>
          <w:szCs w:val="28"/>
        </w:rPr>
        <w:t>работником, ответственным за организацию работы с обращениями.</w:t>
      </w:r>
    </w:p>
    <w:p w:rsidR="008C161B" w:rsidRPr="00962BFD" w:rsidRDefault="008C161B" w:rsidP="00572E93">
      <w:pPr>
        <w:pStyle w:val="affffc"/>
        <w:numPr>
          <w:ilvl w:val="0"/>
          <w:numId w:val="7"/>
        </w:numPr>
        <w:shd w:val="clear" w:color="auto" w:fill="auto"/>
        <w:tabs>
          <w:tab w:val="left" w:pos="1418"/>
        </w:tabs>
        <w:spacing w:before="0" w:after="0" w:line="240" w:lineRule="auto"/>
        <w:ind w:firstLine="709"/>
        <w:jc w:val="both"/>
        <w:rPr>
          <w:sz w:val="28"/>
          <w:szCs w:val="28"/>
        </w:rPr>
      </w:pPr>
      <w:r w:rsidRPr="00962BFD">
        <w:rPr>
          <w:sz w:val="28"/>
          <w:szCs w:val="28"/>
        </w:rPr>
        <w:t>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7 дней со дня регистрации</w:t>
      </w:r>
      <w:r>
        <w:rPr>
          <w:sz w:val="28"/>
          <w:szCs w:val="28"/>
        </w:rPr>
        <w:t xml:space="preserve"> </w:t>
      </w:r>
      <w:r w:rsidRPr="00962BFD">
        <w:rPr>
          <w:sz w:val="28"/>
          <w:szCs w:val="28"/>
        </w:rPr>
        <w:t>направляется с сопроводительным письмом</w:t>
      </w:r>
      <w:r>
        <w:rPr>
          <w:sz w:val="28"/>
          <w:szCs w:val="28"/>
        </w:rPr>
        <w:t xml:space="preserve"> </w:t>
      </w:r>
      <w:r w:rsidRPr="00962BFD">
        <w:rPr>
          <w:sz w:val="28"/>
          <w:szCs w:val="28"/>
        </w:rPr>
        <w:t>исполнителем, определенным резолюцией должностного лица, на имя которого поступило обращение, в соответствующие государственные органы, органы местного самоуправления или соответствующим должностным лицам с уведомлением гражданина, направившего обращение, о переадресации обращения, за исключением случая, указанного в части 4 статьи 11 Федерального закона №</w:t>
      </w:r>
      <w:r>
        <w:rPr>
          <w:sz w:val="28"/>
          <w:szCs w:val="28"/>
        </w:rPr>
        <w:t xml:space="preserve"> </w:t>
      </w:r>
      <w:r w:rsidRPr="00962BFD">
        <w:rPr>
          <w:sz w:val="28"/>
          <w:szCs w:val="28"/>
        </w:rPr>
        <w:t>59-ФЗ.</w:t>
      </w:r>
    </w:p>
    <w:p w:rsidR="008C161B" w:rsidRPr="00962BFD" w:rsidRDefault="008C161B" w:rsidP="00572E93">
      <w:pPr>
        <w:pStyle w:val="affffc"/>
        <w:numPr>
          <w:ilvl w:val="0"/>
          <w:numId w:val="7"/>
        </w:numPr>
        <w:shd w:val="clear" w:color="auto" w:fill="auto"/>
        <w:tabs>
          <w:tab w:val="left" w:pos="1560"/>
        </w:tabs>
        <w:spacing w:before="0" w:after="0" w:line="240" w:lineRule="auto"/>
        <w:ind w:firstLine="709"/>
        <w:jc w:val="both"/>
        <w:rPr>
          <w:sz w:val="28"/>
          <w:szCs w:val="28"/>
        </w:rPr>
      </w:pPr>
      <w:r w:rsidRPr="00962BFD">
        <w:rPr>
          <w:sz w:val="28"/>
          <w:szCs w:val="28"/>
        </w:rPr>
        <w:t>Уведомления о переадресации по компетенции обращений, части вопросов в обращении, готовятся исполнителем</w:t>
      </w:r>
      <w:r>
        <w:rPr>
          <w:sz w:val="28"/>
          <w:szCs w:val="28"/>
        </w:rPr>
        <w:t xml:space="preserve"> </w:t>
      </w:r>
      <w:r w:rsidRPr="00962BFD">
        <w:rPr>
          <w:sz w:val="28"/>
          <w:szCs w:val="28"/>
        </w:rPr>
        <w:t>определенным резолюцией на рассмотрение обращения, и подписываются заместителем главы</w:t>
      </w:r>
      <w:r>
        <w:rPr>
          <w:sz w:val="28"/>
          <w:szCs w:val="28"/>
        </w:rPr>
        <w:t>,</w:t>
      </w:r>
      <w:r w:rsidRPr="00962BFD">
        <w:rPr>
          <w:sz w:val="28"/>
          <w:szCs w:val="28"/>
        </w:rPr>
        <w:t xml:space="preserve"> курирующим соответствующее направление. При направлении уведомления гражданину о переадресации по компетенции части вопросов в обращении, гражданину в уведомлении направляется информация,</w:t>
      </w:r>
      <w:r>
        <w:rPr>
          <w:sz w:val="28"/>
          <w:szCs w:val="28"/>
        </w:rPr>
        <w:t xml:space="preserve"> </w:t>
      </w:r>
      <w:r w:rsidRPr="00962BFD">
        <w:rPr>
          <w:sz w:val="28"/>
          <w:szCs w:val="28"/>
        </w:rPr>
        <w:t>какие вопросы</w:t>
      </w:r>
      <w:r>
        <w:rPr>
          <w:sz w:val="28"/>
          <w:szCs w:val="28"/>
        </w:rPr>
        <w:t xml:space="preserve"> </w:t>
      </w:r>
      <w:r w:rsidRPr="00962BFD">
        <w:rPr>
          <w:sz w:val="28"/>
          <w:szCs w:val="28"/>
        </w:rPr>
        <w:t>содержащиеся в обращении находятся в полномочиях администрации,</w:t>
      </w:r>
      <w:r>
        <w:rPr>
          <w:sz w:val="28"/>
          <w:szCs w:val="28"/>
        </w:rPr>
        <w:t xml:space="preserve"> </w:t>
      </w:r>
      <w:r w:rsidRPr="00962BFD">
        <w:rPr>
          <w:sz w:val="28"/>
          <w:szCs w:val="28"/>
        </w:rPr>
        <w:t>в какой срок, кем и</w:t>
      </w:r>
      <w:r>
        <w:rPr>
          <w:sz w:val="28"/>
          <w:szCs w:val="28"/>
        </w:rPr>
        <w:t xml:space="preserve"> </w:t>
      </w:r>
      <w:r w:rsidRPr="00962BFD">
        <w:rPr>
          <w:sz w:val="28"/>
          <w:szCs w:val="28"/>
        </w:rPr>
        <w:t xml:space="preserve">в каком порядке ему будет предоставлен ответ. </w:t>
      </w:r>
    </w:p>
    <w:p w:rsidR="008C161B" w:rsidRPr="00962BFD" w:rsidRDefault="008C161B" w:rsidP="00572E93">
      <w:pPr>
        <w:pStyle w:val="affffb"/>
        <w:widowControl/>
        <w:numPr>
          <w:ilvl w:val="0"/>
          <w:numId w:val="7"/>
        </w:numPr>
        <w:tabs>
          <w:tab w:val="left" w:pos="1560"/>
        </w:tabs>
        <w:autoSpaceDE/>
        <w:autoSpaceDN/>
        <w:adjustRightInd/>
        <w:ind w:left="0" w:firstLine="709"/>
        <w:jc w:val="both"/>
        <w:rPr>
          <w:rFonts w:ascii="Times New Roman" w:eastAsiaTheme="minorHAnsi" w:hAnsi="Times New Roman"/>
          <w:sz w:val="28"/>
          <w:szCs w:val="28"/>
          <w:lang w:eastAsia="en-US"/>
        </w:rPr>
      </w:pPr>
      <w:r w:rsidRPr="00962BFD">
        <w:rPr>
          <w:rFonts w:ascii="Times New Roman" w:eastAsiaTheme="minorHAnsi" w:hAnsi="Times New Roman"/>
          <w:sz w:val="28"/>
          <w:szCs w:val="28"/>
          <w:lang w:eastAsia="en-US"/>
        </w:rPr>
        <w:t>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которых обжалуется. В случае если в соответствии с запретом, предусмотренным частью 6 статьи 8 Федерального закона от 02 мая 2006 года № 59-ФЗ</w:t>
      </w:r>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 xml:space="preserve">«О порядке рассмотрения обращений граждан Российской Федерации»,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разъяснениями его права обжаловать соответствующее решение или действие (бездействие) в установленном порядке в суд. Уведомление готовится работником, ответственным за организацию работы с обращениями, за подписью должностного лица, на имя которого поступила жалоба. </w:t>
      </w:r>
    </w:p>
    <w:p w:rsidR="008C161B" w:rsidRPr="00962BFD" w:rsidRDefault="008C161B" w:rsidP="008C161B">
      <w:pPr>
        <w:pStyle w:val="affffc"/>
        <w:shd w:val="clear" w:color="auto" w:fill="auto"/>
        <w:spacing w:before="0" w:after="0" w:line="240" w:lineRule="auto"/>
        <w:ind w:firstLine="696"/>
        <w:jc w:val="both"/>
        <w:rPr>
          <w:sz w:val="28"/>
          <w:szCs w:val="28"/>
        </w:rPr>
      </w:pPr>
      <w:r w:rsidRPr="00962BFD">
        <w:rPr>
          <w:sz w:val="28"/>
          <w:szCs w:val="28"/>
        </w:rPr>
        <w:t xml:space="preserve">В случае если обжалуется конкретное решение либо конкретное действие (бездействие) конкретного должностного лица структурного подразделения администрации </w:t>
      </w:r>
      <w:r>
        <w:rPr>
          <w:sz w:val="28"/>
          <w:szCs w:val="28"/>
        </w:rPr>
        <w:t>Новокубанского городского поселения Новокубанского района,</w:t>
      </w:r>
      <w:r w:rsidRPr="00962BFD">
        <w:rPr>
          <w:sz w:val="28"/>
          <w:szCs w:val="28"/>
        </w:rPr>
        <w:t xml:space="preserve">  жалоба направляется вышестоящему должностному лицу, руководителю структурного подразделения администрации </w:t>
      </w:r>
      <w:r>
        <w:rPr>
          <w:sz w:val="28"/>
          <w:szCs w:val="28"/>
        </w:rPr>
        <w:t>Новокубанского городского поселения Новокубанского района</w:t>
      </w:r>
      <w:r w:rsidRPr="00962BFD">
        <w:rPr>
          <w:sz w:val="28"/>
          <w:szCs w:val="28"/>
        </w:rPr>
        <w:t>, для рассмотрения в порядке подчиненности.</w:t>
      </w:r>
    </w:p>
    <w:p w:rsidR="008C161B" w:rsidRPr="00962BFD" w:rsidRDefault="008C161B" w:rsidP="008C161B">
      <w:pPr>
        <w:pStyle w:val="affffc"/>
        <w:shd w:val="clear" w:color="auto" w:fill="auto"/>
        <w:spacing w:before="0" w:after="0" w:line="240" w:lineRule="auto"/>
        <w:ind w:firstLine="696"/>
        <w:jc w:val="both"/>
        <w:rPr>
          <w:sz w:val="28"/>
          <w:szCs w:val="28"/>
        </w:rPr>
      </w:pPr>
      <w:r w:rsidRPr="00962BFD">
        <w:rPr>
          <w:sz w:val="28"/>
          <w:szCs w:val="28"/>
        </w:rPr>
        <w:t xml:space="preserve">В случае если обжалуется ответ по предыдущему обращению заявителя, который был дан не руководителем структурного подразделения администрации </w:t>
      </w:r>
      <w:r>
        <w:rPr>
          <w:sz w:val="28"/>
          <w:szCs w:val="28"/>
        </w:rPr>
        <w:t>Новокубанского городского поселения Новокубанского района</w:t>
      </w:r>
      <w:r w:rsidRPr="00962BFD">
        <w:rPr>
          <w:sz w:val="28"/>
          <w:szCs w:val="28"/>
        </w:rPr>
        <w:t xml:space="preserve">, жалоба может быть направлена заместителю главы или руководителю </w:t>
      </w:r>
      <w:r w:rsidRPr="00962BFD">
        <w:rPr>
          <w:sz w:val="28"/>
          <w:szCs w:val="28"/>
        </w:rPr>
        <w:lastRenderedPageBreak/>
        <w:t xml:space="preserve">структурного подразделения администрации </w:t>
      </w:r>
      <w:r>
        <w:rPr>
          <w:sz w:val="28"/>
          <w:szCs w:val="28"/>
        </w:rPr>
        <w:t>Новокубанского городского поселения Новокубанского района.</w:t>
      </w:r>
    </w:p>
    <w:p w:rsidR="008C161B" w:rsidRPr="00962BFD" w:rsidRDefault="008C161B" w:rsidP="00572E93">
      <w:pPr>
        <w:pStyle w:val="affffb"/>
        <w:widowControl/>
        <w:numPr>
          <w:ilvl w:val="0"/>
          <w:numId w:val="7"/>
        </w:numPr>
        <w:tabs>
          <w:tab w:val="left" w:pos="1701"/>
        </w:tabs>
        <w:autoSpaceDE/>
        <w:autoSpaceDN/>
        <w:adjustRightInd/>
        <w:ind w:left="0" w:firstLine="709"/>
        <w:jc w:val="both"/>
        <w:rPr>
          <w:rFonts w:ascii="Times New Roman" w:eastAsiaTheme="minorHAnsi" w:hAnsi="Times New Roman"/>
          <w:sz w:val="28"/>
          <w:szCs w:val="28"/>
          <w:lang w:eastAsia="en-US"/>
        </w:rPr>
      </w:pPr>
      <w:r w:rsidRPr="00962BFD">
        <w:rPr>
          <w:rFonts w:ascii="Times New Roman" w:eastAsiaTheme="minorHAnsi" w:hAnsi="Times New Roman"/>
          <w:sz w:val="28"/>
          <w:szCs w:val="28"/>
          <w:lang w:eastAsia="en-US"/>
        </w:rPr>
        <w:t xml:space="preserve">Жалобы на решения, действия (бездействие) главы </w:t>
      </w:r>
      <w:r>
        <w:rPr>
          <w:rFonts w:ascii="Times New Roman" w:eastAsiaTheme="minorHAnsi" w:hAnsi="Times New Roman"/>
          <w:sz w:val="28"/>
          <w:szCs w:val="28"/>
          <w:lang w:eastAsia="en-US"/>
        </w:rPr>
        <w:t>Новокубанского городского поселения Новокубанского района</w:t>
      </w:r>
      <w:r w:rsidRPr="00962BFD">
        <w:rPr>
          <w:rFonts w:ascii="Times New Roman" w:eastAsiaTheme="minorHAnsi" w:hAnsi="Times New Roman"/>
          <w:sz w:val="28"/>
          <w:szCs w:val="28"/>
          <w:lang w:eastAsia="en-US"/>
        </w:rPr>
        <w:t xml:space="preserve"> направляются </w:t>
      </w:r>
      <w:r>
        <w:rPr>
          <w:rFonts w:ascii="Times New Roman" w:eastAsiaTheme="minorHAnsi" w:hAnsi="Times New Roman"/>
          <w:sz w:val="28"/>
          <w:szCs w:val="28"/>
          <w:lang w:eastAsia="en-US"/>
        </w:rPr>
        <w:t>руководителям структурных подразделений</w:t>
      </w:r>
      <w:r w:rsidRPr="00962BFD">
        <w:rPr>
          <w:rFonts w:ascii="Times New Roman" w:eastAsiaTheme="minorHAnsi" w:hAnsi="Times New Roman"/>
          <w:sz w:val="28"/>
          <w:szCs w:val="28"/>
          <w:lang w:eastAsia="en-US"/>
        </w:rPr>
        <w:t>, уполномоченны</w:t>
      </w:r>
      <w:r>
        <w:rPr>
          <w:rFonts w:ascii="Times New Roman" w:eastAsiaTheme="minorHAnsi" w:hAnsi="Times New Roman"/>
          <w:sz w:val="28"/>
          <w:szCs w:val="28"/>
          <w:lang w:eastAsia="en-US"/>
        </w:rPr>
        <w:t>м</w:t>
      </w:r>
      <w:r w:rsidRPr="00962BFD">
        <w:rPr>
          <w:rFonts w:ascii="Times New Roman" w:eastAsiaTheme="minorHAnsi" w:hAnsi="Times New Roman"/>
          <w:sz w:val="28"/>
          <w:szCs w:val="28"/>
          <w:lang w:eastAsia="en-US"/>
        </w:rPr>
        <w:t xml:space="preserve"> в соответствующей сфере, для разъяснения права заявителя обжаловать соответствующие решение или действия (бездействие) в установленном порядке.</w:t>
      </w:r>
    </w:p>
    <w:p w:rsidR="008C161B" w:rsidRPr="00962BFD" w:rsidRDefault="008C161B" w:rsidP="00572E93">
      <w:pPr>
        <w:pStyle w:val="affffb"/>
        <w:widowControl/>
        <w:numPr>
          <w:ilvl w:val="0"/>
          <w:numId w:val="7"/>
        </w:numPr>
        <w:tabs>
          <w:tab w:val="left" w:pos="1276"/>
          <w:tab w:val="left" w:pos="1701"/>
        </w:tabs>
        <w:autoSpaceDE/>
        <w:autoSpaceDN/>
        <w:adjustRightInd/>
        <w:ind w:left="0" w:firstLine="709"/>
        <w:jc w:val="both"/>
        <w:rPr>
          <w:rFonts w:ascii="Times New Roman" w:eastAsiaTheme="minorHAnsi" w:hAnsi="Times New Roman"/>
          <w:sz w:val="28"/>
          <w:szCs w:val="28"/>
          <w:lang w:eastAsia="en-US"/>
        </w:rPr>
      </w:pPr>
      <w:r w:rsidRPr="00962BFD">
        <w:rPr>
          <w:rFonts w:ascii="Times New Roman" w:eastAsiaTheme="minorHAnsi" w:hAnsi="Times New Roman"/>
          <w:sz w:val="28"/>
          <w:szCs w:val="28"/>
          <w:lang w:eastAsia="en-US"/>
        </w:rPr>
        <w:t xml:space="preserve">Жалобы на решения, действия (бездействие) заместителей главы </w:t>
      </w:r>
      <w:r>
        <w:rPr>
          <w:rFonts w:ascii="Times New Roman" w:eastAsiaTheme="minorHAnsi" w:hAnsi="Times New Roman"/>
          <w:sz w:val="28"/>
          <w:szCs w:val="28"/>
          <w:lang w:eastAsia="en-US"/>
        </w:rPr>
        <w:t>Новокубанского городского поселения Новокубанского района</w:t>
      </w:r>
      <w:r w:rsidRPr="00962BFD">
        <w:rPr>
          <w:rFonts w:ascii="Times New Roman" w:eastAsiaTheme="minorHAnsi" w:hAnsi="Times New Roman"/>
          <w:sz w:val="28"/>
          <w:szCs w:val="28"/>
          <w:lang w:eastAsia="en-US"/>
        </w:rPr>
        <w:t xml:space="preserve"> направляются для рассмотрения главе </w:t>
      </w:r>
      <w:r>
        <w:rPr>
          <w:rFonts w:ascii="Times New Roman" w:eastAsiaTheme="minorHAnsi" w:hAnsi="Times New Roman"/>
          <w:sz w:val="28"/>
          <w:szCs w:val="28"/>
          <w:lang w:eastAsia="en-US"/>
        </w:rPr>
        <w:t>Новокубанского городского поселения Новокубанского района</w:t>
      </w:r>
      <w:r w:rsidRPr="00962BFD">
        <w:rPr>
          <w:rFonts w:ascii="Times New Roman" w:eastAsiaTheme="minorHAnsi" w:hAnsi="Times New Roman"/>
          <w:sz w:val="28"/>
          <w:szCs w:val="28"/>
          <w:lang w:eastAsia="en-US"/>
        </w:rPr>
        <w:t xml:space="preserve">. Ответ направляется исполнителем определенным резолюцией главы, за подписью главы </w:t>
      </w:r>
      <w:r>
        <w:rPr>
          <w:rFonts w:ascii="Times New Roman" w:eastAsiaTheme="minorHAnsi" w:hAnsi="Times New Roman"/>
          <w:sz w:val="28"/>
          <w:szCs w:val="28"/>
          <w:lang w:eastAsia="en-US"/>
        </w:rPr>
        <w:t>Новокубанского городского поселения Новокубанского района</w:t>
      </w:r>
      <w:r w:rsidRPr="00962BFD">
        <w:rPr>
          <w:rFonts w:ascii="Times New Roman" w:eastAsiaTheme="minorHAnsi" w:hAnsi="Times New Roman"/>
          <w:sz w:val="28"/>
          <w:szCs w:val="28"/>
          <w:lang w:eastAsia="en-US"/>
        </w:rPr>
        <w:t>, с</w:t>
      </w:r>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разъяснением права заявителя обжаловать соответствующее решени</w:t>
      </w:r>
      <w:r>
        <w:rPr>
          <w:rFonts w:ascii="Times New Roman" w:eastAsiaTheme="minorHAnsi" w:hAnsi="Times New Roman"/>
          <w:sz w:val="28"/>
          <w:szCs w:val="28"/>
          <w:lang w:eastAsia="en-US"/>
        </w:rPr>
        <w:t xml:space="preserve">е или действие (бездействие) в </w:t>
      </w:r>
      <w:r w:rsidRPr="00962BFD">
        <w:rPr>
          <w:rFonts w:ascii="Times New Roman" w:eastAsiaTheme="minorHAnsi" w:hAnsi="Times New Roman"/>
          <w:sz w:val="28"/>
          <w:szCs w:val="28"/>
          <w:lang w:eastAsia="en-US"/>
        </w:rPr>
        <w:t>установленном законодательством порядке.</w:t>
      </w:r>
    </w:p>
    <w:p w:rsidR="008C161B" w:rsidRPr="009123F2" w:rsidRDefault="008C161B" w:rsidP="00572E93">
      <w:pPr>
        <w:pStyle w:val="affffc"/>
        <w:numPr>
          <w:ilvl w:val="0"/>
          <w:numId w:val="7"/>
        </w:numPr>
        <w:shd w:val="clear" w:color="auto" w:fill="auto"/>
        <w:tabs>
          <w:tab w:val="left" w:pos="1701"/>
          <w:tab w:val="left" w:pos="1843"/>
        </w:tabs>
        <w:spacing w:before="0" w:after="0" w:line="240" w:lineRule="auto"/>
        <w:ind w:firstLine="851"/>
        <w:jc w:val="both"/>
        <w:rPr>
          <w:sz w:val="28"/>
          <w:szCs w:val="28"/>
        </w:rPr>
      </w:pPr>
      <w:r w:rsidRPr="009123F2">
        <w:rPr>
          <w:sz w:val="28"/>
          <w:szCs w:val="28"/>
        </w:rPr>
        <w:t>В случае если обжалуется решение, действие (бездействие) структурного подразделения администрации, руководителя структурного подразделения администрации (за исключением руководителей структурных подразделений администрации Новокубанского городского поселения Новокубанского района, которые находятся в непосредственном подчинении главы Новокубанского городского поселения Новокубанского района), ответ на жалобу направ</w:t>
      </w:r>
      <w:r>
        <w:rPr>
          <w:sz w:val="28"/>
          <w:szCs w:val="28"/>
        </w:rPr>
        <w:t>ляется за подписью заместителя.</w:t>
      </w:r>
    </w:p>
    <w:p w:rsidR="008C161B" w:rsidRPr="00962BFD" w:rsidRDefault="008C161B" w:rsidP="00572E93">
      <w:pPr>
        <w:pStyle w:val="affffb"/>
        <w:widowControl/>
        <w:numPr>
          <w:ilvl w:val="0"/>
          <w:numId w:val="7"/>
        </w:numPr>
        <w:tabs>
          <w:tab w:val="left" w:pos="1843"/>
        </w:tabs>
        <w:autoSpaceDE/>
        <w:autoSpaceDN/>
        <w:adjustRightInd/>
        <w:ind w:left="0" w:firstLine="851"/>
        <w:jc w:val="both"/>
        <w:rPr>
          <w:rFonts w:ascii="Times New Roman" w:eastAsiaTheme="minorHAnsi" w:hAnsi="Times New Roman"/>
          <w:sz w:val="28"/>
          <w:szCs w:val="28"/>
          <w:lang w:eastAsia="en-US"/>
        </w:rPr>
      </w:pPr>
      <w:r w:rsidRPr="009123F2">
        <w:rPr>
          <w:rFonts w:ascii="Times New Roman" w:eastAsiaTheme="minorHAnsi" w:hAnsi="Times New Roman"/>
          <w:sz w:val="28"/>
          <w:szCs w:val="28"/>
          <w:lang w:eastAsia="en-US"/>
        </w:rPr>
        <w:t xml:space="preserve">Жалобы, содержащие сведения о нарушении требований законодательства о противодействии коррупции лицами, замещающими должности муниципальной службы; лицами замещающими отдельные должности на основании трудового договора в организациях, созданных для выполнения задач, поставленных перед органами местного самоуправления; направляются в комиссию администрации по соблюдению требований к служебному поведению муниципальных служащих и урегулированию конфликта интересов для рассмотрения в пределах установленной компетенции. Ответ направляется исполнителем определенным резолюцией должностного лица на имя которого поступила жалоба, за подписью указанного должностного лица. В целях осуществления работ по профилактике правонарушений в администрации Новокубанского городского поселения Новокубанского района, в соответствии с утвержденным порядком, указанные жалобы направляются работниками, ответственными за организацию работы с обращениями, для принятия решений в контролирующие и правоохранительные органы. </w:t>
      </w:r>
    </w:p>
    <w:p w:rsidR="008C161B" w:rsidRPr="00962BFD" w:rsidRDefault="008C161B" w:rsidP="008C161B">
      <w:pPr>
        <w:pStyle w:val="aligncenter"/>
        <w:shd w:val="clear" w:color="auto" w:fill="FFFFFF"/>
        <w:spacing w:before="0" w:beforeAutospacing="0" w:after="0" w:afterAutospacing="0"/>
        <w:jc w:val="both"/>
        <w:rPr>
          <w:rFonts w:eastAsiaTheme="minorHAnsi"/>
          <w:sz w:val="28"/>
          <w:szCs w:val="28"/>
          <w:lang w:eastAsia="en-US"/>
        </w:rPr>
      </w:pPr>
      <w:r w:rsidRPr="00962BFD">
        <w:rPr>
          <w:rFonts w:eastAsiaTheme="minorHAnsi"/>
          <w:sz w:val="28"/>
          <w:szCs w:val="28"/>
          <w:lang w:eastAsia="en-US"/>
        </w:rPr>
        <w:t xml:space="preserve">Жалобы на решения руководителей структурных подразделений администрации </w:t>
      </w:r>
      <w:r>
        <w:rPr>
          <w:rFonts w:eastAsiaTheme="minorHAnsi"/>
          <w:sz w:val="28"/>
          <w:szCs w:val="28"/>
          <w:lang w:eastAsia="en-US"/>
        </w:rPr>
        <w:t>Новокубанского городского поселения Новокубанского района</w:t>
      </w:r>
      <w:r w:rsidRPr="00962BFD">
        <w:rPr>
          <w:rFonts w:eastAsiaTheme="minorHAnsi"/>
          <w:sz w:val="28"/>
          <w:szCs w:val="28"/>
          <w:lang w:eastAsia="en-US"/>
        </w:rPr>
        <w:t xml:space="preserve">, предоставляющих муниципальные, государственные услуги, в день регистрации в </w:t>
      </w:r>
      <w:r>
        <w:rPr>
          <w:rFonts w:eastAsiaTheme="minorHAnsi"/>
          <w:sz w:val="28"/>
          <w:szCs w:val="28"/>
          <w:lang w:eastAsia="en-US"/>
        </w:rPr>
        <w:t>общественной приемной</w:t>
      </w:r>
      <w:r w:rsidRPr="00962BFD">
        <w:rPr>
          <w:rFonts w:eastAsiaTheme="minorHAnsi"/>
          <w:sz w:val="28"/>
          <w:szCs w:val="28"/>
          <w:lang w:eastAsia="en-US"/>
        </w:rPr>
        <w:t xml:space="preserve"> направляются работниками, ответственными за организацию работы с обращениями,</w:t>
      </w:r>
      <w:r>
        <w:rPr>
          <w:rFonts w:eastAsiaTheme="minorHAnsi"/>
          <w:sz w:val="28"/>
          <w:szCs w:val="28"/>
          <w:lang w:eastAsia="en-US"/>
        </w:rPr>
        <w:t xml:space="preserve"> </w:t>
      </w:r>
      <w:r w:rsidRPr="00962BFD">
        <w:rPr>
          <w:rFonts w:eastAsiaTheme="minorHAnsi"/>
          <w:sz w:val="28"/>
          <w:szCs w:val="28"/>
          <w:lang w:eastAsia="en-US"/>
        </w:rPr>
        <w:t xml:space="preserve">в структурное подразделение предоставляющее муниципальную (государственную) услугу, и </w:t>
      </w:r>
      <w:r w:rsidRPr="00962BFD">
        <w:rPr>
          <w:rFonts w:eastAsiaTheme="minorHAnsi"/>
          <w:sz w:val="28"/>
          <w:szCs w:val="28"/>
          <w:lang w:eastAsia="en-US"/>
        </w:rPr>
        <w:lastRenderedPageBreak/>
        <w:t xml:space="preserve">рассматриваются в соответствии с </w:t>
      </w:r>
      <w:r>
        <w:rPr>
          <w:rFonts w:eastAsiaTheme="minorHAnsi"/>
          <w:sz w:val="28"/>
          <w:szCs w:val="28"/>
          <w:lang w:eastAsia="en-US"/>
        </w:rPr>
        <w:t>положением статьи 11.2 ФЗ от 27 июля 2010 года № 210 ФЗ «Об организации предоставления государственных и муниципальных услуг»</w:t>
      </w:r>
      <w:r w:rsidRPr="00962BFD">
        <w:rPr>
          <w:rFonts w:eastAsiaTheme="minorHAnsi"/>
          <w:sz w:val="28"/>
          <w:szCs w:val="28"/>
          <w:lang w:eastAsia="en-US"/>
        </w:rPr>
        <w:t xml:space="preserve">. </w:t>
      </w:r>
    </w:p>
    <w:p w:rsidR="008C161B" w:rsidRPr="00962BFD" w:rsidRDefault="008C161B" w:rsidP="00572E93">
      <w:pPr>
        <w:pStyle w:val="affffb"/>
        <w:widowControl/>
        <w:numPr>
          <w:ilvl w:val="0"/>
          <w:numId w:val="7"/>
        </w:numPr>
        <w:tabs>
          <w:tab w:val="left" w:pos="1560"/>
        </w:tabs>
        <w:autoSpaceDE/>
        <w:autoSpaceDN/>
        <w:adjustRightInd/>
        <w:ind w:left="0" w:firstLine="709"/>
        <w:jc w:val="both"/>
        <w:rPr>
          <w:rFonts w:ascii="Times New Roman" w:eastAsiaTheme="minorHAnsi" w:hAnsi="Times New Roman"/>
          <w:sz w:val="28"/>
          <w:szCs w:val="28"/>
          <w:lang w:eastAsia="en-US"/>
        </w:rPr>
      </w:pPr>
      <w:r w:rsidRPr="00962BFD">
        <w:rPr>
          <w:rFonts w:ascii="Times New Roman" w:eastAsiaTheme="minorHAnsi" w:hAnsi="Times New Roman"/>
          <w:sz w:val="28"/>
          <w:szCs w:val="28"/>
          <w:lang w:eastAsia="en-US"/>
        </w:rPr>
        <w:t>В случае обжалования решений и действий (бездействия) органа местного самоуправления</w:t>
      </w:r>
      <w:r>
        <w:rPr>
          <w:rFonts w:ascii="Times New Roman" w:eastAsiaTheme="minorHAnsi" w:hAnsi="Times New Roman"/>
          <w:sz w:val="28"/>
          <w:szCs w:val="28"/>
          <w:lang w:eastAsia="en-US"/>
        </w:rPr>
        <w:t xml:space="preserve"> Новокубанского</w:t>
      </w:r>
      <w:r w:rsidRPr="00962BFD">
        <w:rPr>
          <w:rFonts w:ascii="Times New Roman" w:eastAsiaTheme="minorHAnsi" w:hAnsi="Times New Roman"/>
          <w:sz w:val="28"/>
          <w:szCs w:val="28"/>
          <w:lang w:eastAsia="en-US"/>
        </w:rPr>
        <w:t xml:space="preserve"> городского поселений Новокубанского района, а также руководителей указанных органов, обращение направляется в соответствующий орган, в структурное подразделение администрации </w:t>
      </w:r>
      <w:r>
        <w:rPr>
          <w:rFonts w:ascii="Times New Roman" w:eastAsiaTheme="minorHAnsi" w:hAnsi="Times New Roman"/>
          <w:sz w:val="28"/>
          <w:szCs w:val="28"/>
          <w:lang w:eastAsia="en-US"/>
        </w:rPr>
        <w:t>Новокубанского городского поселения Новокубанского района</w:t>
      </w:r>
      <w:r w:rsidRPr="00962BFD">
        <w:rPr>
          <w:rFonts w:ascii="Times New Roman" w:eastAsiaTheme="minorHAnsi" w:hAnsi="Times New Roman"/>
          <w:sz w:val="28"/>
          <w:szCs w:val="28"/>
          <w:lang w:eastAsia="en-US"/>
        </w:rPr>
        <w:t>, уполномоченное в соответствующей сфере, к которой относится поднимаемый автором вопрос, для принятия в пределах компетенции мер в рамках контроля за реализацией отдельных переданных полномочий, либо в установленных случаях и порядке в правоохранительные и органы государственного контроля (надзора). Ответ или уведомления в соответствующие органы и автору обращения о перенаправлении обращения готовится исполнителем, определенным резолюцией должностного лица администрации на имя которого поступила</w:t>
      </w:r>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жалоба,</w:t>
      </w:r>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за подписью должностного лица, курирующего соответствующее структурное подразделение администрации.</w:t>
      </w:r>
    </w:p>
    <w:p w:rsidR="008C161B" w:rsidRPr="00962BFD" w:rsidRDefault="008C161B" w:rsidP="00572E93">
      <w:pPr>
        <w:pStyle w:val="affffb"/>
        <w:widowControl/>
        <w:numPr>
          <w:ilvl w:val="0"/>
          <w:numId w:val="7"/>
        </w:numPr>
        <w:tabs>
          <w:tab w:val="left" w:pos="1843"/>
        </w:tabs>
        <w:autoSpaceDE/>
        <w:autoSpaceDN/>
        <w:adjustRightInd/>
        <w:ind w:left="0" w:firstLine="851"/>
        <w:jc w:val="both"/>
        <w:outlineLvl w:val="0"/>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Обращение, в котором обжалуется судебное </w:t>
      </w:r>
      <w:r w:rsidRPr="00962BFD">
        <w:rPr>
          <w:rFonts w:ascii="Times New Roman" w:eastAsiaTheme="minorHAnsi" w:hAnsi="Times New Roman"/>
          <w:sz w:val="28"/>
          <w:szCs w:val="28"/>
          <w:lang w:eastAsia="en-US"/>
        </w:rPr>
        <w:t>решение, в течение семи дней со дня регистрации возвращается</w:t>
      </w:r>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исполнителем, определенным резолюцией должностного лица, в адрес которого получено обращение, гражданину направившему обращение, с разъяснением порядка обжалования данного судебного решения за подписью заместителя в компетенцию которого входит решение поставленных в обращении вопросов либо должностного лица в адрес которого получено обращение.</w:t>
      </w:r>
    </w:p>
    <w:p w:rsidR="008C161B" w:rsidRPr="00962BFD" w:rsidRDefault="008C161B" w:rsidP="00572E93">
      <w:pPr>
        <w:pStyle w:val="affffb"/>
        <w:widowControl/>
        <w:numPr>
          <w:ilvl w:val="0"/>
          <w:numId w:val="7"/>
        </w:numPr>
        <w:autoSpaceDE/>
        <w:autoSpaceDN/>
        <w:adjustRightInd/>
        <w:ind w:left="0" w:firstLine="851"/>
        <w:jc w:val="both"/>
        <w:outlineLvl w:val="0"/>
        <w:rPr>
          <w:rFonts w:ascii="Times New Roman" w:eastAsiaTheme="minorHAnsi" w:hAnsi="Times New Roman"/>
          <w:sz w:val="28"/>
          <w:szCs w:val="28"/>
          <w:lang w:eastAsia="en-US"/>
        </w:rPr>
      </w:pPr>
      <w:r w:rsidRPr="00962BFD">
        <w:rPr>
          <w:rFonts w:ascii="Times New Roman" w:eastAsiaTheme="minorHAnsi" w:hAnsi="Times New Roman"/>
          <w:sz w:val="28"/>
          <w:szCs w:val="28"/>
          <w:lang w:eastAsia="en-US"/>
        </w:rPr>
        <w:t xml:space="preserve">В случае если письменные обращения, поступившие на рассмотрение должностному лицу администрации </w:t>
      </w:r>
      <w:r>
        <w:rPr>
          <w:rFonts w:ascii="Times New Roman" w:eastAsiaTheme="minorHAnsi" w:hAnsi="Times New Roman"/>
          <w:sz w:val="28"/>
          <w:szCs w:val="28"/>
          <w:lang w:eastAsia="en-US"/>
        </w:rPr>
        <w:t>Новокубанского городского поселения Новокубанского района</w:t>
      </w:r>
      <w:r w:rsidRPr="00962BFD">
        <w:rPr>
          <w:rFonts w:ascii="Times New Roman" w:eastAsiaTheme="minorHAnsi" w:hAnsi="Times New Roman"/>
          <w:sz w:val="28"/>
          <w:szCs w:val="28"/>
          <w:lang w:eastAsia="en-US"/>
        </w:rPr>
        <w:t>, были ошибочно направлены в орган, в компетенцию которого не входит решение поставленных в обращениях вопросов, то указанное должностное лицо в соответствии с требованиями части 3 статьи 8 Федерального закона № 59-ФЗ</w:t>
      </w:r>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в течение семи дней со дня регистрации, направляет обращение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части 4 статьи 11 Федерального закона № 59-ФЗ, а также руководителя, давшего поручение о рассмотрении вышеуказанного обращения, в случае, если была запрошена информация о результатах рассмотрения обращения.</w:t>
      </w:r>
    </w:p>
    <w:p w:rsidR="008C161B" w:rsidRPr="00962BFD" w:rsidRDefault="008C161B" w:rsidP="00572E93">
      <w:pPr>
        <w:pStyle w:val="affffc"/>
        <w:numPr>
          <w:ilvl w:val="0"/>
          <w:numId w:val="7"/>
        </w:numPr>
        <w:shd w:val="clear" w:color="auto" w:fill="auto"/>
        <w:tabs>
          <w:tab w:val="left" w:pos="1638"/>
        </w:tabs>
        <w:spacing w:before="0" w:after="0" w:line="240" w:lineRule="auto"/>
        <w:ind w:left="20" w:firstLine="700"/>
        <w:jc w:val="both"/>
        <w:rPr>
          <w:sz w:val="28"/>
          <w:szCs w:val="28"/>
        </w:rPr>
      </w:pPr>
      <w:r w:rsidRPr="00962BFD">
        <w:rPr>
          <w:sz w:val="28"/>
          <w:szCs w:val="28"/>
        </w:rPr>
        <w:t>Поручения о рассмотрении обращений и уведомления авторам обращений готовятся с использованием СЭД с горизонтальным расположением реквизитов  (регистрационного номера (входящего) и даты поступления).</w:t>
      </w:r>
    </w:p>
    <w:p w:rsidR="008C161B" w:rsidRPr="00962BFD" w:rsidRDefault="008C161B" w:rsidP="00572E93">
      <w:pPr>
        <w:pStyle w:val="affffc"/>
        <w:numPr>
          <w:ilvl w:val="0"/>
          <w:numId w:val="7"/>
        </w:numPr>
        <w:shd w:val="clear" w:color="auto" w:fill="auto"/>
        <w:tabs>
          <w:tab w:val="left" w:pos="1638"/>
        </w:tabs>
        <w:spacing w:before="0" w:after="0" w:line="240" w:lineRule="auto"/>
        <w:ind w:left="20" w:firstLine="700"/>
        <w:jc w:val="both"/>
        <w:rPr>
          <w:sz w:val="28"/>
          <w:szCs w:val="28"/>
        </w:rPr>
      </w:pPr>
      <w:r w:rsidRPr="00962BFD">
        <w:rPr>
          <w:sz w:val="28"/>
          <w:szCs w:val="28"/>
        </w:rPr>
        <w:t xml:space="preserve">Обращения с подписанными поручениями по их рассмотрению вносятся в базу данных СЭД и направляются в электронном виде участникам системы обмена электронными данными по работе с обращениями граждан с использованием защищенных каналов передачи информации, после чего </w:t>
      </w:r>
      <w:r w:rsidRPr="00962BFD">
        <w:rPr>
          <w:sz w:val="28"/>
          <w:szCs w:val="28"/>
        </w:rPr>
        <w:lastRenderedPageBreak/>
        <w:t xml:space="preserve">обращения поступившие (оформленные) на бумажном носителе формируются в соответствующее номенклатурное дело в </w:t>
      </w:r>
      <w:r>
        <w:rPr>
          <w:sz w:val="28"/>
          <w:szCs w:val="28"/>
        </w:rPr>
        <w:t>общественной приемной</w:t>
      </w:r>
      <w:r w:rsidRPr="00962BFD">
        <w:rPr>
          <w:sz w:val="28"/>
          <w:szCs w:val="28"/>
        </w:rPr>
        <w:t>.</w:t>
      </w:r>
    </w:p>
    <w:p w:rsidR="008C161B" w:rsidRPr="00962BFD" w:rsidRDefault="008C161B" w:rsidP="00572E93">
      <w:pPr>
        <w:pStyle w:val="affffb"/>
        <w:widowControl/>
        <w:numPr>
          <w:ilvl w:val="0"/>
          <w:numId w:val="7"/>
        </w:numPr>
        <w:autoSpaceDE/>
        <w:autoSpaceDN/>
        <w:adjustRightInd/>
        <w:ind w:left="0" w:firstLine="851"/>
        <w:jc w:val="both"/>
        <w:outlineLvl w:val="0"/>
        <w:rPr>
          <w:rFonts w:ascii="Times New Roman" w:eastAsiaTheme="minorHAnsi" w:hAnsi="Times New Roman"/>
          <w:sz w:val="28"/>
          <w:szCs w:val="28"/>
          <w:lang w:eastAsia="en-US"/>
        </w:rPr>
      </w:pPr>
      <w:r w:rsidRPr="00962BFD">
        <w:rPr>
          <w:rFonts w:ascii="Times New Roman" w:eastAsiaTheme="minorHAnsi" w:hAnsi="Times New Roman"/>
          <w:sz w:val="28"/>
          <w:szCs w:val="28"/>
          <w:lang w:eastAsia="en-US"/>
        </w:rPr>
        <w:t>Уведомления авторам обращений, поступивших в форме электронного документа с использованием</w:t>
      </w:r>
      <w:r>
        <w:rPr>
          <w:rFonts w:ascii="Times New Roman" w:eastAsiaTheme="minorHAnsi" w:hAnsi="Times New Roman"/>
          <w:sz w:val="28"/>
          <w:szCs w:val="28"/>
          <w:lang w:eastAsia="en-US"/>
        </w:rPr>
        <w:t xml:space="preserve"> </w:t>
      </w:r>
      <w:hyperlink r:id="rId12" w:tgtFrame="_blank" w:history="1">
        <w:r w:rsidRPr="00962BFD">
          <w:rPr>
            <w:rFonts w:ascii="Times New Roman" w:eastAsiaTheme="minorHAnsi" w:hAnsi="Times New Roman"/>
            <w:sz w:val="28"/>
            <w:szCs w:val="28"/>
            <w:lang w:eastAsia="en-US"/>
          </w:rPr>
          <w:t>Единого портала</w:t>
        </w:r>
      </w:hyperlink>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 xml:space="preserve">либо путем заполнения гражданином специальных форм для отправки обращений, размещенных на официальном сайте администрации </w:t>
      </w:r>
      <w:r>
        <w:rPr>
          <w:rFonts w:ascii="Times New Roman" w:eastAsiaTheme="minorHAnsi" w:hAnsi="Times New Roman"/>
          <w:sz w:val="28"/>
          <w:szCs w:val="28"/>
          <w:lang w:eastAsia="en-US"/>
        </w:rPr>
        <w:t>Новокубанского городского поселения Новокубанского района</w:t>
      </w:r>
      <w:r w:rsidRPr="00962BFD">
        <w:rPr>
          <w:rFonts w:ascii="Times New Roman" w:eastAsiaTheme="minorHAnsi" w:hAnsi="Times New Roman"/>
          <w:sz w:val="28"/>
          <w:szCs w:val="28"/>
          <w:lang w:eastAsia="en-US"/>
        </w:rPr>
        <w:t xml:space="preserve"> (https://</w:t>
      </w:r>
      <w:hyperlink r:id="rId13" w:history="1">
        <w:r w:rsidRPr="00962BFD">
          <w:rPr>
            <w:rFonts w:ascii="Times New Roman" w:eastAsiaTheme="minorHAnsi" w:hAnsi="Times New Roman"/>
            <w:sz w:val="28"/>
            <w:szCs w:val="28"/>
            <w:lang w:eastAsia="en-US"/>
          </w:rPr>
          <w:t>novokubanskiy.ru)</w:t>
        </w:r>
      </w:hyperlink>
      <w:r w:rsidRPr="00962BFD">
        <w:rPr>
          <w:rFonts w:ascii="Times New Roman" w:eastAsiaTheme="minorHAnsi" w:hAnsi="Times New Roman"/>
          <w:sz w:val="28"/>
          <w:szCs w:val="28"/>
          <w:lang w:eastAsia="en-US"/>
        </w:rPr>
        <w:t xml:space="preserve"> направляются н</w:t>
      </w:r>
      <w:r>
        <w:rPr>
          <w:rFonts w:ascii="Times New Roman" w:eastAsiaTheme="minorHAnsi" w:hAnsi="Times New Roman"/>
          <w:sz w:val="28"/>
          <w:szCs w:val="28"/>
          <w:lang w:eastAsia="en-US"/>
        </w:rPr>
        <w:t xml:space="preserve">а адрес </w:t>
      </w:r>
      <w:r w:rsidRPr="00962BFD">
        <w:rPr>
          <w:rFonts w:ascii="Times New Roman" w:eastAsiaTheme="minorHAnsi" w:hAnsi="Times New Roman"/>
          <w:sz w:val="28"/>
          <w:szCs w:val="28"/>
          <w:lang w:eastAsia="en-US"/>
        </w:rPr>
        <w:t xml:space="preserve">(уникальный идентификатор) личного кабинета на Едином портале при его использовании (при наличии технической возможности) либо на адрес электронной почты, указанный в обращении работниками ответственными за организацию работы с обращениями. </w:t>
      </w:r>
    </w:p>
    <w:p w:rsidR="008C161B" w:rsidRPr="00962BFD" w:rsidRDefault="008C161B" w:rsidP="00572E93">
      <w:pPr>
        <w:pStyle w:val="affffb"/>
        <w:widowControl/>
        <w:numPr>
          <w:ilvl w:val="0"/>
          <w:numId w:val="7"/>
        </w:numPr>
        <w:autoSpaceDE/>
        <w:autoSpaceDN/>
        <w:adjustRightInd/>
        <w:ind w:left="0" w:firstLine="851"/>
        <w:jc w:val="both"/>
        <w:outlineLvl w:val="0"/>
        <w:rPr>
          <w:rFonts w:ascii="Times New Roman" w:eastAsiaTheme="minorHAnsi" w:hAnsi="Times New Roman"/>
          <w:sz w:val="28"/>
          <w:szCs w:val="28"/>
          <w:lang w:eastAsia="en-US"/>
        </w:rPr>
      </w:pPr>
      <w:r w:rsidRPr="00962BFD">
        <w:rPr>
          <w:rFonts w:ascii="Times New Roman" w:eastAsiaTheme="minorHAnsi" w:hAnsi="Times New Roman"/>
          <w:sz w:val="28"/>
          <w:szCs w:val="28"/>
          <w:lang w:eastAsia="en-US"/>
        </w:rPr>
        <w:t>Работниками,</w:t>
      </w:r>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 xml:space="preserve">ответственными за организацию работы с обращениями, обеспечивается отправка электронных обращений, в том числе посредством СЭД, направленных на рассмотрение в структурные подразделения администрации, </w:t>
      </w:r>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с целью осуществления</w:t>
      </w:r>
      <w:r>
        <w:rPr>
          <w:rFonts w:ascii="Times New Roman" w:eastAsiaTheme="minorHAnsi" w:hAnsi="Times New Roman"/>
          <w:sz w:val="28"/>
          <w:szCs w:val="28"/>
          <w:lang w:eastAsia="en-US"/>
        </w:rPr>
        <w:t xml:space="preserve"> </w:t>
      </w:r>
      <w:r w:rsidRPr="00962BFD">
        <w:rPr>
          <w:rFonts w:ascii="Times New Roman" w:eastAsiaTheme="minorHAnsi" w:hAnsi="Times New Roman"/>
          <w:sz w:val="28"/>
          <w:szCs w:val="28"/>
          <w:lang w:eastAsia="en-US"/>
        </w:rPr>
        <w:t>работы по рассмотрению обращений и загрузки в используемые указанными органами системы электронного документооборота.</w:t>
      </w:r>
    </w:p>
    <w:p w:rsidR="008C161B" w:rsidRPr="00962BFD" w:rsidRDefault="008C161B" w:rsidP="008C161B">
      <w:pPr>
        <w:pStyle w:val="affffb"/>
        <w:ind w:left="0"/>
        <w:jc w:val="both"/>
        <w:outlineLvl w:val="0"/>
        <w:rPr>
          <w:rFonts w:ascii="Times New Roman" w:eastAsiaTheme="minorHAnsi" w:hAnsi="Times New Roman"/>
          <w:sz w:val="28"/>
          <w:szCs w:val="28"/>
          <w:lang w:eastAsia="en-US"/>
        </w:rPr>
      </w:pPr>
    </w:p>
    <w:p w:rsidR="008C161B" w:rsidRPr="00962BFD" w:rsidRDefault="008C161B" w:rsidP="00572E93">
      <w:pPr>
        <w:pStyle w:val="affffc"/>
        <w:numPr>
          <w:ilvl w:val="1"/>
          <w:numId w:val="16"/>
        </w:numPr>
        <w:shd w:val="clear" w:color="auto" w:fill="auto"/>
        <w:spacing w:before="0" w:after="0" w:line="240" w:lineRule="auto"/>
        <w:rPr>
          <w:b/>
          <w:sz w:val="28"/>
          <w:szCs w:val="28"/>
        </w:rPr>
      </w:pPr>
      <w:r w:rsidRPr="00962BFD">
        <w:rPr>
          <w:b/>
          <w:sz w:val="28"/>
          <w:szCs w:val="28"/>
        </w:rPr>
        <w:t>Рассмотрение письменных обращений граждан</w:t>
      </w:r>
    </w:p>
    <w:p w:rsidR="008C161B" w:rsidRPr="008F01A1" w:rsidRDefault="008C161B" w:rsidP="008C161B">
      <w:pPr>
        <w:pStyle w:val="affffc"/>
        <w:shd w:val="clear" w:color="auto" w:fill="auto"/>
        <w:spacing w:before="0" w:after="0" w:line="240" w:lineRule="auto"/>
        <w:ind w:firstLine="0"/>
        <w:jc w:val="left"/>
        <w:rPr>
          <w:sz w:val="28"/>
          <w:szCs w:val="28"/>
        </w:rPr>
      </w:pPr>
    </w:p>
    <w:p w:rsidR="008C161B" w:rsidRPr="00962BFD" w:rsidRDefault="008C161B" w:rsidP="00572E93">
      <w:pPr>
        <w:pStyle w:val="affffc"/>
        <w:numPr>
          <w:ilvl w:val="2"/>
          <w:numId w:val="16"/>
        </w:numPr>
        <w:shd w:val="clear" w:color="auto" w:fill="auto"/>
        <w:spacing w:before="0" w:after="0" w:line="240" w:lineRule="auto"/>
        <w:ind w:left="0" w:firstLine="709"/>
        <w:jc w:val="both"/>
        <w:rPr>
          <w:sz w:val="28"/>
          <w:szCs w:val="28"/>
        </w:rPr>
      </w:pPr>
      <w:r w:rsidRPr="00962BFD">
        <w:rPr>
          <w:sz w:val="28"/>
          <w:szCs w:val="28"/>
        </w:rPr>
        <w:t xml:space="preserve">В </w:t>
      </w:r>
      <w:r>
        <w:rPr>
          <w:sz w:val="28"/>
          <w:szCs w:val="28"/>
        </w:rPr>
        <w:t>администрации, в структурных подразделениях администрации Новокубанского городского поселения Новокубанского района</w:t>
      </w:r>
      <w:r w:rsidRPr="00962BFD">
        <w:rPr>
          <w:sz w:val="28"/>
          <w:szCs w:val="28"/>
        </w:rPr>
        <w:t xml:space="preserve"> непосредственные исполнители по рассмотрению обращений определяются руководителями. Поручение руководителя должно содержать: фамилии и инициалы лиц, которым дается поручение, четко сформулированный текст, предписывающий действия, порядок и срок исполнения, подпись руководителя.</w:t>
      </w:r>
    </w:p>
    <w:p w:rsidR="008C161B" w:rsidRPr="00962BFD" w:rsidRDefault="008C161B" w:rsidP="00572E93">
      <w:pPr>
        <w:pStyle w:val="affffc"/>
        <w:numPr>
          <w:ilvl w:val="2"/>
          <w:numId w:val="16"/>
        </w:numPr>
        <w:shd w:val="clear" w:color="auto" w:fill="auto"/>
        <w:spacing w:before="0" w:after="0" w:line="240" w:lineRule="auto"/>
        <w:ind w:left="0" w:firstLine="709"/>
        <w:jc w:val="both"/>
        <w:rPr>
          <w:sz w:val="28"/>
          <w:szCs w:val="28"/>
        </w:rPr>
      </w:pPr>
      <w:r w:rsidRPr="00962BFD">
        <w:rPr>
          <w:sz w:val="28"/>
          <w:szCs w:val="28"/>
        </w:rPr>
        <w:t>Должностное лицо, которому поручено рассмотрение обращения: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обеспечивает всестороннее, объективное и своевременное рассмотрение</w:t>
      </w:r>
      <w:r>
        <w:rPr>
          <w:sz w:val="28"/>
          <w:szCs w:val="28"/>
        </w:rPr>
        <w:t xml:space="preserve"> </w:t>
      </w:r>
      <w:r w:rsidRPr="00962BFD">
        <w:rPr>
          <w:sz w:val="28"/>
          <w:szCs w:val="28"/>
        </w:rPr>
        <w:t>обращений;</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в случае необходимости в установленном законодательством порядке запрашивает, в</w:t>
      </w:r>
      <w:r>
        <w:rPr>
          <w:sz w:val="28"/>
          <w:szCs w:val="28"/>
        </w:rPr>
        <w:t xml:space="preserve"> том числе в электронной форме,</w:t>
      </w:r>
      <w:r w:rsidRPr="00962BFD">
        <w:rPr>
          <w:sz w:val="28"/>
          <w:szCs w:val="28"/>
        </w:rPr>
        <w:t xml:space="preserve"> дополнительные материалы, необходимые для рассмотрения обращений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организует встречи с заявителем(-ями); организует создание комиссии для проверки фактов, изложенных в обращениях (с выездом на место и участием заявителей);</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принимает меры по восстановлению или защите нарушенных прав, свобод и законных интересов граждан. При наличии сведений о подтверждении фактов нарушения прав, свобод и законных интересов заявителей, изложенных в обращении, указывает, какие меры приняты к лицам, допустившим такие нарушения;</w:t>
      </w:r>
    </w:p>
    <w:p w:rsidR="008C161B" w:rsidRPr="00962BFD" w:rsidRDefault="008C161B" w:rsidP="008C161B">
      <w:pPr>
        <w:pStyle w:val="affffc"/>
        <w:shd w:val="clear" w:color="auto" w:fill="auto"/>
        <w:spacing w:before="0" w:after="0" w:line="240" w:lineRule="auto"/>
        <w:ind w:firstLine="709"/>
        <w:jc w:val="both"/>
        <w:rPr>
          <w:sz w:val="28"/>
          <w:szCs w:val="28"/>
        </w:rPr>
      </w:pPr>
      <w:r>
        <w:rPr>
          <w:sz w:val="28"/>
          <w:szCs w:val="28"/>
        </w:rPr>
        <w:t>в случае</w:t>
      </w:r>
      <w:r w:rsidRPr="00962BFD">
        <w:rPr>
          <w:sz w:val="28"/>
          <w:szCs w:val="28"/>
        </w:rPr>
        <w:t xml:space="preserve"> необходимости организует направление в соответствующий орган или соответствующему должностному лицу, в компетенцию которых </w:t>
      </w:r>
      <w:r w:rsidRPr="00962BFD">
        <w:rPr>
          <w:sz w:val="28"/>
          <w:szCs w:val="28"/>
        </w:rPr>
        <w:lastRenderedPageBreak/>
        <w:t>входит решение поставленных в обращении вопросов либо части вопросов, в соответствии с законодательством, уведомляет гражданина о направлении его обращения либо части обращения на рассмотрение в другой государственный орган, орган местного самоуправления или иному должностному лицу, в компетенцию которых входит разрешение вопросов, содержащихся в обращении;</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дает письменный ответ по существу поставленных в обращении вопросов, за исключением случаев, указанных в</w:t>
      </w:r>
      <w:r>
        <w:rPr>
          <w:sz w:val="28"/>
          <w:szCs w:val="28"/>
        </w:rPr>
        <w:t xml:space="preserve"> </w:t>
      </w:r>
      <w:hyperlink r:id="rId14" w:anchor="/document/12146661/entry/11" w:history="1">
        <w:r w:rsidRPr="00962BFD">
          <w:rPr>
            <w:sz w:val="28"/>
            <w:szCs w:val="28"/>
          </w:rPr>
          <w:t>статье 11</w:t>
        </w:r>
      </w:hyperlink>
      <w:r>
        <w:rPr>
          <w:sz w:val="28"/>
          <w:szCs w:val="28"/>
        </w:rPr>
        <w:t xml:space="preserve"> </w:t>
      </w:r>
      <w:r w:rsidRPr="00962BFD">
        <w:rPr>
          <w:sz w:val="28"/>
          <w:szCs w:val="28"/>
        </w:rPr>
        <w:t>Федерального закона № 59-ФЗ.</w:t>
      </w:r>
    </w:p>
    <w:p w:rsidR="008C161B" w:rsidRPr="00962BFD" w:rsidRDefault="008C161B" w:rsidP="00572E93">
      <w:pPr>
        <w:pStyle w:val="affffc"/>
        <w:numPr>
          <w:ilvl w:val="2"/>
          <w:numId w:val="16"/>
        </w:numPr>
        <w:shd w:val="clear" w:color="auto" w:fill="auto"/>
        <w:spacing w:before="0" w:after="0" w:line="240" w:lineRule="auto"/>
        <w:ind w:left="0" w:firstLine="709"/>
        <w:jc w:val="both"/>
        <w:rPr>
          <w:sz w:val="28"/>
          <w:szCs w:val="28"/>
        </w:rPr>
      </w:pPr>
      <w:r w:rsidRPr="00962BFD">
        <w:rPr>
          <w:sz w:val="28"/>
          <w:szCs w:val="28"/>
        </w:rPr>
        <w:t>В случае если к тексту письменного обращения заявителем приложены документы и материалы, не относящиеся к подтверждению доводов, изложенных в обращении, то рассмотрению подлежат только вопросы, содержащиеся в самом тексте письменного обращения.</w:t>
      </w:r>
    </w:p>
    <w:p w:rsidR="008C161B" w:rsidRPr="00962BFD" w:rsidRDefault="008C161B" w:rsidP="00572E93">
      <w:pPr>
        <w:pStyle w:val="affffc"/>
        <w:numPr>
          <w:ilvl w:val="2"/>
          <w:numId w:val="16"/>
        </w:numPr>
        <w:shd w:val="clear" w:color="auto" w:fill="auto"/>
        <w:spacing w:before="0" w:after="0" w:line="240" w:lineRule="auto"/>
        <w:ind w:left="0" w:firstLine="709"/>
        <w:jc w:val="both"/>
        <w:rPr>
          <w:sz w:val="28"/>
          <w:szCs w:val="28"/>
        </w:rPr>
      </w:pPr>
      <w:r w:rsidRPr="00962BFD">
        <w:rPr>
          <w:sz w:val="28"/>
          <w:szCs w:val="28"/>
        </w:rPr>
        <w:t>При рассмотрении повторных обращений должностным лицом, которому поручено рассмотрение обращения, анализируется имеющаяся по поднимаемым в них вопросам переписка.</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Письменные обращения одного и того же заявителя по одному и тому же вопросу, поступившие до истечения срока рассмотрения, считаются первичными. Не являются повторными обращения одного и того же заявителя, но по разным вопросам, а также многократные обращения по одному и тому же вопросу, по которому заявителю давались исчерпывающие ответы.</w:t>
      </w:r>
    </w:p>
    <w:p w:rsidR="008C161B" w:rsidRPr="00962BFD" w:rsidRDefault="008C161B" w:rsidP="00572E93">
      <w:pPr>
        <w:pStyle w:val="affffc"/>
        <w:numPr>
          <w:ilvl w:val="2"/>
          <w:numId w:val="16"/>
        </w:numPr>
        <w:shd w:val="clear" w:color="auto" w:fill="auto"/>
        <w:spacing w:before="0" w:after="0" w:line="240" w:lineRule="auto"/>
        <w:ind w:left="0" w:firstLine="709"/>
        <w:jc w:val="both"/>
        <w:rPr>
          <w:sz w:val="28"/>
          <w:szCs w:val="28"/>
        </w:rPr>
      </w:pPr>
      <w:r w:rsidRPr="00962BFD">
        <w:rPr>
          <w:sz w:val="28"/>
          <w:szCs w:val="28"/>
        </w:rPr>
        <w:t xml:space="preserve">Письменные обращения с просьбами о личном приеме главой </w:t>
      </w:r>
      <w:r>
        <w:rPr>
          <w:sz w:val="28"/>
          <w:szCs w:val="28"/>
        </w:rPr>
        <w:t xml:space="preserve">Новокубанского городского поселения Новокубанского района </w:t>
      </w:r>
      <w:r w:rsidRPr="00962BFD">
        <w:rPr>
          <w:sz w:val="28"/>
          <w:szCs w:val="28"/>
        </w:rPr>
        <w:t xml:space="preserve">либо заместителями, рассматриваются по существу поднимаемых автором проблем и направляются на рассмотрение в соответствующий орган или соответствующему должностному лицу, в компетенцию которых входит решение поставленных вопросов. В уведомлении заявителю о переадресации обращения по компетенции также даются разъяснения о порядке организации личного приема граждан главой </w:t>
      </w:r>
      <w:r>
        <w:rPr>
          <w:sz w:val="28"/>
          <w:szCs w:val="28"/>
        </w:rPr>
        <w:t>Новокубанского городского поселения Новокубанского района</w:t>
      </w:r>
      <w:r w:rsidRPr="00962BFD">
        <w:rPr>
          <w:sz w:val="28"/>
          <w:szCs w:val="28"/>
        </w:rPr>
        <w:t xml:space="preserve">, заместителями. Если в обращении не указана проблема, то работниками, ответственными за организацию работы с обращениями, направляется заявителю информация с разъяснениями о порядке организации личного приема граждан главой </w:t>
      </w:r>
      <w:r>
        <w:rPr>
          <w:sz w:val="28"/>
          <w:szCs w:val="28"/>
        </w:rPr>
        <w:t>Новокубанского городского поселения Новокубанского района</w:t>
      </w:r>
      <w:r w:rsidRPr="00962BFD">
        <w:rPr>
          <w:sz w:val="28"/>
          <w:szCs w:val="28"/>
        </w:rPr>
        <w:t>, заместителями, а заявление оформляется</w:t>
      </w:r>
      <w:r>
        <w:rPr>
          <w:sz w:val="28"/>
          <w:szCs w:val="28"/>
        </w:rPr>
        <w:t xml:space="preserve"> </w:t>
      </w:r>
      <w:r w:rsidRPr="00962BFD">
        <w:rPr>
          <w:sz w:val="28"/>
          <w:szCs w:val="28"/>
        </w:rPr>
        <w:t>«в дело» как</w:t>
      </w:r>
      <w:r>
        <w:rPr>
          <w:sz w:val="28"/>
          <w:szCs w:val="28"/>
        </w:rPr>
        <w:t xml:space="preserve"> </w:t>
      </w:r>
      <w:r w:rsidRPr="00962BFD">
        <w:rPr>
          <w:sz w:val="28"/>
          <w:szCs w:val="28"/>
        </w:rPr>
        <w:t>исполненное.</w:t>
      </w:r>
    </w:p>
    <w:p w:rsidR="008C161B" w:rsidRPr="00962BFD" w:rsidRDefault="008C161B" w:rsidP="00572E93">
      <w:pPr>
        <w:pStyle w:val="affffc"/>
        <w:numPr>
          <w:ilvl w:val="2"/>
          <w:numId w:val="16"/>
        </w:numPr>
        <w:shd w:val="clear" w:color="auto" w:fill="auto"/>
        <w:spacing w:before="0" w:after="0" w:line="240" w:lineRule="auto"/>
        <w:ind w:left="0" w:firstLine="709"/>
        <w:jc w:val="both"/>
        <w:rPr>
          <w:sz w:val="28"/>
          <w:szCs w:val="28"/>
        </w:rPr>
      </w:pPr>
      <w:r w:rsidRPr="00962BFD">
        <w:rPr>
          <w:sz w:val="28"/>
          <w:szCs w:val="28"/>
        </w:rPr>
        <w:t>Письменные обращения, содержащие в адресной части обращений пометку</w:t>
      </w:r>
      <w:r>
        <w:rPr>
          <w:sz w:val="28"/>
          <w:szCs w:val="28"/>
        </w:rPr>
        <w:t xml:space="preserve"> </w:t>
      </w:r>
      <w:r w:rsidRPr="00962BFD">
        <w:rPr>
          <w:sz w:val="28"/>
          <w:szCs w:val="28"/>
        </w:rPr>
        <w:t>«лично», рассматриваются в соответствии с настоящей Инструкцией.</w:t>
      </w:r>
    </w:p>
    <w:p w:rsidR="008C161B" w:rsidRPr="00962BFD" w:rsidRDefault="008C161B" w:rsidP="00572E93">
      <w:pPr>
        <w:pStyle w:val="affffc"/>
        <w:numPr>
          <w:ilvl w:val="2"/>
          <w:numId w:val="16"/>
        </w:numPr>
        <w:shd w:val="clear" w:color="auto" w:fill="auto"/>
        <w:spacing w:before="0" w:after="0" w:line="240" w:lineRule="auto"/>
        <w:ind w:left="0" w:firstLine="709"/>
        <w:jc w:val="both"/>
        <w:rPr>
          <w:sz w:val="28"/>
          <w:szCs w:val="28"/>
        </w:rPr>
      </w:pPr>
      <w:r w:rsidRPr="00962BFD">
        <w:rPr>
          <w:sz w:val="28"/>
          <w:szCs w:val="28"/>
        </w:rPr>
        <w:t>Письменные обращения граждан, поступившие из редакций средств массовой информации, от руководителей политических партий и общественных объединений (в том числе с просьбой проинформировать о результатах рассмотрения), рассматриваются в соответствии с настоящей Инструкцией.</w:t>
      </w:r>
    </w:p>
    <w:p w:rsidR="008C161B" w:rsidRPr="00962BFD" w:rsidRDefault="008C161B" w:rsidP="00572E93">
      <w:pPr>
        <w:pStyle w:val="affffc"/>
        <w:numPr>
          <w:ilvl w:val="2"/>
          <w:numId w:val="16"/>
        </w:numPr>
        <w:shd w:val="clear" w:color="auto" w:fill="auto"/>
        <w:spacing w:before="0" w:after="0" w:line="240" w:lineRule="auto"/>
        <w:ind w:left="0" w:firstLine="709"/>
        <w:jc w:val="both"/>
        <w:rPr>
          <w:sz w:val="28"/>
          <w:szCs w:val="28"/>
        </w:rPr>
      </w:pPr>
      <w:r w:rsidRPr="00962BFD">
        <w:rPr>
          <w:sz w:val="28"/>
          <w:szCs w:val="28"/>
        </w:rPr>
        <w:t xml:space="preserve">В случае поступления в администрацию </w:t>
      </w:r>
      <w:r>
        <w:rPr>
          <w:sz w:val="28"/>
          <w:szCs w:val="28"/>
        </w:rPr>
        <w:t>Новокубанского городского поселения Новокубанского района</w:t>
      </w:r>
      <w:r w:rsidRPr="00962BFD">
        <w:rPr>
          <w:sz w:val="28"/>
          <w:szCs w:val="28"/>
        </w:rPr>
        <w:t xml:space="preserve"> письменных обращений, содержащих вопросы, ответы на которые размещены в соответствии с частью 4 </w:t>
      </w:r>
      <w:r w:rsidRPr="00962BFD">
        <w:rPr>
          <w:sz w:val="28"/>
          <w:szCs w:val="28"/>
        </w:rPr>
        <w:lastRenderedPageBreak/>
        <w:t xml:space="preserve">статьи 10 Федерального закона № 59-ФЗ на официальном сайте администрации </w:t>
      </w:r>
      <w:r>
        <w:rPr>
          <w:sz w:val="28"/>
          <w:szCs w:val="28"/>
        </w:rPr>
        <w:t>Новокубанского городского поселения Новокубанского района</w:t>
      </w:r>
      <w:r w:rsidRPr="00962BFD">
        <w:rPr>
          <w:sz w:val="28"/>
          <w:szCs w:val="28"/>
        </w:rPr>
        <w:t xml:space="preserve"> в информационно- телекоммуникационной сети</w:t>
      </w:r>
      <w:r>
        <w:rPr>
          <w:sz w:val="28"/>
          <w:szCs w:val="28"/>
        </w:rPr>
        <w:t xml:space="preserve"> </w:t>
      </w:r>
      <w:r w:rsidRPr="00962BFD">
        <w:rPr>
          <w:sz w:val="28"/>
          <w:szCs w:val="28"/>
        </w:rPr>
        <w:t>«Интернет», гражданам, направившим обращения, в течение семи дней со дня регистрации обращений ответственным исполнителем в уведомлении сообщается электронный адрес официального сайта в информационно-телекоммуникационной сети</w:t>
      </w:r>
      <w:r>
        <w:rPr>
          <w:sz w:val="28"/>
          <w:szCs w:val="28"/>
        </w:rPr>
        <w:t xml:space="preserve"> </w:t>
      </w:r>
      <w:r w:rsidRPr="00962BFD">
        <w:rPr>
          <w:sz w:val="28"/>
          <w:szCs w:val="28"/>
        </w:rPr>
        <w:t>«Интернет»,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8C161B" w:rsidRPr="00962BFD" w:rsidRDefault="008C161B" w:rsidP="00572E93">
      <w:pPr>
        <w:pStyle w:val="affffc"/>
        <w:numPr>
          <w:ilvl w:val="2"/>
          <w:numId w:val="16"/>
        </w:numPr>
        <w:shd w:val="clear" w:color="auto" w:fill="auto"/>
        <w:spacing w:before="0" w:after="0" w:line="240" w:lineRule="auto"/>
        <w:ind w:left="0" w:firstLine="709"/>
        <w:jc w:val="both"/>
        <w:rPr>
          <w:sz w:val="28"/>
          <w:szCs w:val="28"/>
        </w:rPr>
      </w:pPr>
      <w:r w:rsidRPr="00962BFD">
        <w:rPr>
          <w:sz w:val="28"/>
          <w:szCs w:val="28"/>
        </w:rPr>
        <w:t>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законом тайну, гражданину, направившему обращение, ответственным исполнителем сообщается о невозможности дать ответ по существу поставленного в нем вопроса в связи с недопустимостью разглашения указанных сведений.</w:t>
      </w:r>
    </w:p>
    <w:p w:rsidR="008C161B" w:rsidRPr="00962BFD" w:rsidRDefault="008C161B" w:rsidP="00572E93">
      <w:pPr>
        <w:pStyle w:val="affffc"/>
        <w:numPr>
          <w:ilvl w:val="2"/>
          <w:numId w:val="16"/>
        </w:numPr>
        <w:shd w:val="clear" w:color="auto" w:fill="auto"/>
        <w:tabs>
          <w:tab w:val="left" w:pos="1560"/>
        </w:tabs>
        <w:spacing w:before="0" w:after="0" w:line="240" w:lineRule="auto"/>
        <w:ind w:left="0" w:firstLine="709"/>
        <w:jc w:val="both"/>
        <w:rPr>
          <w:sz w:val="28"/>
          <w:szCs w:val="28"/>
        </w:rPr>
      </w:pPr>
      <w:r w:rsidRPr="00962BFD">
        <w:rPr>
          <w:sz w:val="28"/>
          <w:szCs w:val="28"/>
        </w:rPr>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администрации, на имя которого поступило указанное обращение,</w:t>
      </w:r>
      <w:r>
        <w:rPr>
          <w:sz w:val="28"/>
          <w:szCs w:val="28"/>
        </w:rPr>
        <w:t xml:space="preserve"> </w:t>
      </w:r>
      <w:r w:rsidRPr="00962BFD">
        <w:rPr>
          <w:sz w:val="28"/>
          <w:szCs w:val="28"/>
        </w:rPr>
        <w:t>вправе принять решение о безосновательности очередного обращения и прекращении переписки с гражданином по данному вопросу,</w:t>
      </w:r>
      <w:r>
        <w:rPr>
          <w:sz w:val="28"/>
          <w:szCs w:val="28"/>
        </w:rPr>
        <w:t xml:space="preserve"> </w:t>
      </w:r>
      <w:r w:rsidRPr="00962BFD">
        <w:rPr>
          <w:sz w:val="28"/>
          <w:szCs w:val="28"/>
        </w:rPr>
        <w:t>на основании уведомления от должностного лица,</w:t>
      </w:r>
      <w:r>
        <w:rPr>
          <w:sz w:val="28"/>
          <w:szCs w:val="28"/>
        </w:rPr>
        <w:t xml:space="preserve"> которому направлено </w:t>
      </w:r>
      <w:r w:rsidRPr="00962BFD">
        <w:rPr>
          <w:sz w:val="28"/>
          <w:szCs w:val="28"/>
        </w:rPr>
        <w:t>на рассмотрение обращение в компетенцию которого входит решение поставленных в обращении вопросов (приложение № 5),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w:t>
      </w:r>
    </w:p>
    <w:p w:rsidR="008C161B" w:rsidRPr="00962BFD" w:rsidRDefault="008C161B" w:rsidP="008C161B">
      <w:pPr>
        <w:pStyle w:val="affffc"/>
        <w:shd w:val="clear" w:color="auto" w:fill="auto"/>
        <w:spacing w:before="0" w:after="0" w:line="240" w:lineRule="auto"/>
        <w:ind w:firstLine="708"/>
        <w:jc w:val="both"/>
        <w:rPr>
          <w:sz w:val="28"/>
          <w:szCs w:val="28"/>
        </w:rPr>
      </w:pPr>
      <w:r w:rsidRPr="00962BFD">
        <w:rPr>
          <w:sz w:val="28"/>
          <w:szCs w:val="28"/>
        </w:rPr>
        <w:t>О данном решении уведомляется гражданин, направивший обращение, и работники, ответственные за организацию работы с обращениями. Уведомление гражданину о прекращении переписки,</w:t>
      </w:r>
      <w:r>
        <w:rPr>
          <w:sz w:val="28"/>
          <w:szCs w:val="28"/>
        </w:rPr>
        <w:t xml:space="preserve"> </w:t>
      </w:r>
      <w:r w:rsidRPr="00962BFD">
        <w:rPr>
          <w:sz w:val="28"/>
          <w:szCs w:val="28"/>
        </w:rPr>
        <w:t>на основании предоставленного исполнителем (должностным лицом администрации рассматривающим обращение)согласованного уведомления о прекращении переписки (приложение № 5), направляется автору за подписью заместителя главы (внутренняя политика) либо работника ответственного за организацию работы с обращениями. Уведомление приобщается к обращению.</w:t>
      </w:r>
    </w:p>
    <w:p w:rsidR="008C161B" w:rsidRPr="00962BFD" w:rsidRDefault="008C161B" w:rsidP="00572E93">
      <w:pPr>
        <w:pStyle w:val="affffc"/>
        <w:numPr>
          <w:ilvl w:val="2"/>
          <w:numId w:val="16"/>
        </w:numPr>
        <w:shd w:val="clear" w:color="auto" w:fill="auto"/>
        <w:tabs>
          <w:tab w:val="left" w:pos="1614"/>
        </w:tabs>
        <w:spacing w:before="0" w:after="0" w:line="240" w:lineRule="auto"/>
        <w:ind w:left="0" w:right="20" w:firstLine="709"/>
        <w:jc w:val="both"/>
        <w:rPr>
          <w:sz w:val="28"/>
          <w:szCs w:val="28"/>
        </w:rPr>
      </w:pPr>
      <w:r w:rsidRPr="00962BFD">
        <w:rPr>
          <w:sz w:val="28"/>
          <w:szCs w:val="28"/>
        </w:rPr>
        <w:t xml:space="preserve">При поступлении в администрацию </w:t>
      </w:r>
      <w:r>
        <w:rPr>
          <w:sz w:val="28"/>
          <w:szCs w:val="28"/>
        </w:rPr>
        <w:t>Новокубанского городского поселения Новокубанского района</w:t>
      </w:r>
      <w:r w:rsidRPr="00962BFD">
        <w:rPr>
          <w:sz w:val="28"/>
          <w:szCs w:val="28"/>
        </w:rPr>
        <w:t xml:space="preserve"> обращения, содержащего вопросы, по которым переписка была прекращена, должностное лицо администрации либо уполномоченное на то лицо структурного подразделения администрации, рассматривающее обращение, направляет заявителю ответ, содержащий сведения о прекращении переписки по указанному вопросу,</w:t>
      </w:r>
      <w:r>
        <w:rPr>
          <w:sz w:val="28"/>
          <w:szCs w:val="28"/>
        </w:rPr>
        <w:t xml:space="preserve"> через общественную приемную</w:t>
      </w:r>
      <w:r w:rsidRPr="00962BFD">
        <w:rPr>
          <w:sz w:val="28"/>
          <w:szCs w:val="28"/>
        </w:rPr>
        <w:t>.</w:t>
      </w:r>
    </w:p>
    <w:p w:rsidR="008C161B" w:rsidRPr="00962BFD" w:rsidRDefault="008C161B" w:rsidP="00572E93">
      <w:pPr>
        <w:pStyle w:val="affffc"/>
        <w:numPr>
          <w:ilvl w:val="2"/>
          <w:numId w:val="16"/>
        </w:numPr>
        <w:shd w:val="clear" w:color="auto" w:fill="auto"/>
        <w:tabs>
          <w:tab w:val="left" w:pos="1560"/>
        </w:tabs>
        <w:spacing w:before="0" w:after="0" w:line="240" w:lineRule="auto"/>
        <w:ind w:left="0" w:firstLine="709"/>
        <w:jc w:val="both"/>
        <w:rPr>
          <w:sz w:val="28"/>
          <w:szCs w:val="28"/>
        </w:rPr>
      </w:pPr>
      <w:r w:rsidRPr="00962BFD">
        <w:rPr>
          <w:sz w:val="28"/>
          <w:szCs w:val="28"/>
        </w:rPr>
        <w:t xml:space="preserve">При поступлении в администрацию </w:t>
      </w:r>
      <w:r>
        <w:rPr>
          <w:sz w:val="28"/>
          <w:szCs w:val="28"/>
        </w:rPr>
        <w:t>Новокубанского городского поселения Новокубанского района</w:t>
      </w:r>
      <w:r w:rsidRPr="00962BFD">
        <w:rPr>
          <w:sz w:val="28"/>
          <w:szCs w:val="28"/>
        </w:rPr>
        <w:t xml:space="preserve"> обращения, текст которого не позволяет </w:t>
      </w:r>
      <w:r w:rsidRPr="00962BFD">
        <w:rPr>
          <w:sz w:val="28"/>
          <w:szCs w:val="28"/>
        </w:rPr>
        <w:lastRenderedPageBreak/>
        <w:t>определить суть предложения, заявления или жалобы, ответ на обращение не дается и оно не подлежит направлению на рассмотрение в орган местного самоуправления Новокубанского района или должностному лицу в соответствии с их компетенцией, о чем в течение 7 дней со дня регистрации обращения работниками,</w:t>
      </w:r>
      <w:r>
        <w:rPr>
          <w:sz w:val="28"/>
          <w:szCs w:val="28"/>
        </w:rPr>
        <w:t xml:space="preserve"> </w:t>
      </w:r>
      <w:r w:rsidRPr="00962BFD">
        <w:rPr>
          <w:sz w:val="28"/>
          <w:szCs w:val="28"/>
        </w:rPr>
        <w:t>ответственными за организацию работы с обращениями, сообщается гражданину, направившему обращение, если его фамилия и почтовый адрес поддаются прочтению.</w:t>
      </w:r>
    </w:p>
    <w:p w:rsidR="008C161B" w:rsidRPr="00962BFD" w:rsidRDefault="008C161B" w:rsidP="00572E93">
      <w:pPr>
        <w:pStyle w:val="affffc"/>
        <w:numPr>
          <w:ilvl w:val="2"/>
          <w:numId w:val="16"/>
        </w:numPr>
        <w:shd w:val="clear" w:color="auto" w:fill="auto"/>
        <w:tabs>
          <w:tab w:val="left" w:pos="1276"/>
          <w:tab w:val="left" w:pos="1560"/>
        </w:tabs>
        <w:spacing w:before="0" w:after="0" w:line="240" w:lineRule="auto"/>
        <w:ind w:left="0" w:firstLine="709"/>
        <w:jc w:val="both"/>
        <w:rPr>
          <w:sz w:val="28"/>
          <w:szCs w:val="28"/>
        </w:rPr>
      </w:pPr>
      <w:r w:rsidRPr="00962BFD">
        <w:rPr>
          <w:sz w:val="28"/>
          <w:szCs w:val="28"/>
        </w:rPr>
        <w:t xml:space="preserve">При поступлении в администрацию </w:t>
      </w:r>
      <w:r>
        <w:rPr>
          <w:sz w:val="28"/>
          <w:szCs w:val="28"/>
        </w:rPr>
        <w:t>Новокубанского городского поселения Новокубанского района</w:t>
      </w:r>
      <w:r w:rsidRPr="00962BFD">
        <w:rPr>
          <w:sz w:val="28"/>
          <w:szCs w:val="28"/>
        </w:rPr>
        <w:t xml:space="preserve"> просьбы гражданина о прекращении рассмотрения его обращения в случае, если обращение еще не было направлено на рассмотрение по компетенции поднимаемых вопросов, работники,</w:t>
      </w:r>
      <w:r>
        <w:rPr>
          <w:sz w:val="28"/>
          <w:szCs w:val="28"/>
        </w:rPr>
        <w:t xml:space="preserve"> </w:t>
      </w:r>
      <w:r w:rsidRPr="00962BFD">
        <w:rPr>
          <w:sz w:val="28"/>
          <w:szCs w:val="28"/>
        </w:rPr>
        <w:t>ответственные за организацию работы с обращениями, информируют заявителя о прекращении рассмотрения обращения. В случае переадресации ранее поступившего обращения от данного гражданина в иной орган или иному должностному лицу заявление о прекращении рассмотрения данного обращения в течение 7 дней направляется в соответствующий орган или должностному лицу с уведомлением гражданина, реализовавшего данное право, работниками ответственными за организацию работы с обращениями.</w:t>
      </w:r>
    </w:p>
    <w:p w:rsidR="008C161B" w:rsidRPr="00962BFD" w:rsidRDefault="008C161B" w:rsidP="008C161B">
      <w:pPr>
        <w:pStyle w:val="affffc"/>
        <w:shd w:val="clear" w:color="auto" w:fill="auto"/>
        <w:tabs>
          <w:tab w:val="left" w:pos="1560"/>
        </w:tabs>
        <w:spacing w:before="0" w:after="0" w:line="240" w:lineRule="auto"/>
        <w:ind w:firstLine="709"/>
        <w:jc w:val="both"/>
        <w:rPr>
          <w:sz w:val="28"/>
          <w:szCs w:val="28"/>
        </w:rPr>
      </w:pPr>
      <w:r w:rsidRPr="00962BFD">
        <w:rPr>
          <w:sz w:val="28"/>
          <w:szCs w:val="28"/>
        </w:rPr>
        <w:t>По письменному запросу заявителю в 30-дневный срок возвращаются приложенные к обращению материалы (документы).</w:t>
      </w:r>
    </w:p>
    <w:p w:rsidR="008C161B" w:rsidRPr="00962BFD" w:rsidRDefault="008C161B" w:rsidP="008C161B">
      <w:pPr>
        <w:pStyle w:val="affffc"/>
        <w:shd w:val="clear" w:color="auto" w:fill="auto"/>
        <w:spacing w:before="0" w:after="0" w:line="240" w:lineRule="auto"/>
        <w:ind w:firstLine="709"/>
        <w:jc w:val="both"/>
        <w:rPr>
          <w:sz w:val="28"/>
          <w:szCs w:val="28"/>
        </w:rPr>
      </w:pPr>
    </w:p>
    <w:p w:rsidR="008C161B" w:rsidRPr="00962BFD" w:rsidRDefault="008C161B" w:rsidP="00572E93">
      <w:pPr>
        <w:pStyle w:val="affffc"/>
        <w:numPr>
          <w:ilvl w:val="1"/>
          <w:numId w:val="16"/>
        </w:numPr>
        <w:shd w:val="clear" w:color="auto" w:fill="auto"/>
        <w:spacing w:before="0" w:after="0" w:line="240" w:lineRule="auto"/>
        <w:ind w:left="0" w:firstLine="0"/>
        <w:rPr>
          <w:b/>
          <w:sz w:val="28"/>
          <w:szCs w:val="28"/>
        </w:rPr>
      </w:pPr>
      <w:r w:rsidRPr="00962BFD">
        <w:rPr>
          <w:b/>
          <w:sz w:val="28"/>
          <w:szCs w:val="28"/>
        </w:rPr>
        <w:t>Ответы на письменные обращения граждан</w:t>
      </w:r>
    </w:p>
    <w:p w:rsidR="008C161B" w:rsidRPr="00962BFD" w:rsidRDefault="008C161B" w:rsidP="008C161B">
      <w:pPr>
        <w:pStyle w:val="affffc"/>
        <w:shd w:val="clear" w:color="auto" w:fill="auto"/>
        <w:spacing w:before="0" w:after="0" w:line="240" w:lineRule="auto"/>
        <w:ind w:firstLine="0"/>
        <w:jc w:val="left"/>
        <w:rPr>
          <w:sz w:val="28"/>
          <w:szCs w:val="28"/>
        </w:rPr>
      </w:pPr>
    </w:p>
    <w:p w:rsidR="008C161B" w:rsidRPr="00962BFD" w:rsidRDefault="008C161B" w:rsidP="00572E93">
      <w:pPr>
        <w:pStyle w:val="affffc"/>
        <w:numPr>
          <w:ilvl w:val="0"/>
          <w:numId w:val="8"/>
        </w:numPr>
        <w:shd w:val="clear" w:color="auto" w:fill="auto"/>
        <w:tabs>
          <w:tab w:val="left" w:pos="1412"/>
        </w:tabs>
        <w:spacing w:before="0" w:after="0" w:line="240" w:lineRule="auto"/>
        <w:ind w:firstLine="709"/>
        <w:jc w:val="both"/>
        <w:rPr>
          <w:sz w:val="28"/>
          <w:szCs w:val="28"/>
        </w:rPr>
      </w:pPr>
      <w:r w:rsidRPr="00962BFD">
        <w:rPr>
          <w:sz w:val="28"/>
          <w:szCs w:val="28"/>
        </w:rPr>
        <w:t>Ответ на письменное обращение должен соответствовать критериям своевременности, объективности, всесторонности.</w:t>
      </w:r>
    </w:p>
    <w:p w:rsidR="008C161B" w:rsidRPr="00962BFD" w:rsidRDefault="008C161B" w:rsidP="00572E93">
      <w:pPr>
        <w:pStyle w:val="affffc"/>
        <w:numPr>
          <w:ilvl w:val="0"/>
          <w:numId w:val="8"/>
        </w:numPr>
        <w:shd w:val="clear" w:color="auto" w:fill="auto"/>
        <w:tabs>
          <w:tab w:val="left" w:pos="1460"/>
        </w:tabs>
        <w:spacing w:before="0" w:after="0" w:line="240" w:lineRule="auto"/>
        <w:ind w:firstLine="709"/>
        <w:jc w:val="both"/>
        <w:rPr>
          <w:sz w:val="28"/>
          <w:szCs w:val="28"/>
        </w:rPr>
      </w:pPr>
      <w:r w:rsidRPr="00962BFD">
        <w:rPr>
          <w:sz w:val="28"/>
          <w:szCs w:val="28"/>
        </w:rPr>
        <w:t>Текст ответа на письменное обращение должен излагаться ясно и понятно, последовательно, кратко, со ссылками на соответствующие нормативные правовые акты, давать исчерпывающие разъяснения на все поставленные в обращении вопросы. При наличии сведений о подтверждении фактов нарушения прав, свобод и законных интересов заявителей, изложенных в обращении, в ответе необходимо указать, какие меры приняты к лицам, допустившим такие нарушения.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В случае рассмотрения обращения в порядке переадресации в тексте ответа на письменное обращение заявителю должны содержаться наименование органа, направившего обращение, с указанием регистрационного номера и даты регистрации, а также регистрационный номер и дату регистрации обращения в органе, рассматривающем обращение.</w:t>
      </w:r>
    </w:p>
    <w:p w:rsidR="008C161B" w:rsidRPr="00962BFD" w:rsidRDefault="008C161B" w:rsidP="00572E93">
      <w:pPr>
        <w:pStyle w:val="affffc"/>
        <w:numPr>
          <w:ilvl w:val="0"/>
          <w:numId w:val="8"/>
        </w:numPr>
        <w:shd w:val="clear" w:color="auto" w:fill="auto"/>
        <w:tabs>
          <w:tab w:val="left" w:pos="1436"/>
        </w:tabs>
        <w:spacing w:before="0" w:after="0" w:line="240" w:lineRule="auto"/>
        <w:ind w:firstLine="709"/>
        <w:jc w:val="both"/>
        <w:rPr>
          <w:sz w:val="28"/>
          <w:szCs w:val="28"/>
        </w:rPr>
      </w:pPr>
      <w:r w:rsidRPr="00962BFD">
        <w:rPr>
          <w:sz w:val="28"/>
          <w:szCs w:val="28"/>
        </w:rPr>
        <w:t>Не допускается наличие исправлений (в том числе в реквизитах) в ответах на обращения граждан.</w:t>
      </w:r>
    </w:p>
    <w:p w:rsidR="008C161B" w:rsidRPr="00962BFD" w:rsidRDefault="008C161B" w:rsidP="00572E93">
      <w:pPr>
        <w:pStyle w:val="affffc"/>
        <w:numPr>
          <w:ilvl w:val="0"/>
          <w:numId w:val="8"/>
        </w:numPr>
        <w:shd w:val="clear" w:color="auto" w:fill="auto"/>
        <w:tabs>
          <w:tab w:val="left" w:pos="1460"/>
        </w:tabs>
        <w:spacing w:before="0" w:after="0" w:line="240" w:lineRule="auto"/>
        <w:ind w:firstLine="709"/>
        <w:jc w:val="both"/>
        <w:rPr>
          <w:sz w:val="28"/>
          <w:szCs w:val="28"/>
        </w:rPr>
      </w:pPr>
      <w:r w:rsidRPr="00962BFD">
        <w:rPr>
          <w:sz w:val="28"/>
          <w:szCs w:val="28"/>
        </w:rPr>
        <w:t>При ответе на коллективное письменное обращение, подписанное несколькими заявителями с указанием адреса каждого из них и просьбой направить ответ каждому из подписавшихся, ответ дается ответственным исполнителем каждому гражданину на указанный им в обращении адрес. В остальных случаях ответ дается на адрес заявителя, указанного в регистрации первым с пометкой</w:t>
      </w:r>
      <w:r>
        <w:rPr>
          <w:sz w:val="28"/>
          <w:szCs w:val="28"/>
        </w:rPr>
        <w:t xml:space="preserve"> </w:t>
      </w:r>
      <w:r w:rsidRPr="00962BFD">
        <w:rPr>
          <w:sz w:val="28"/>
          <w:szCs w:val="28"/>
        </w:rPr>
        <w:t>«для информирования иных заинтересованных лиц».</w:t>
      </w:r>
    </w:p>
    <w:p w:rsidR="008C161B" w:rsidRPr="00962BFD" w:rsidRDefault="008C161B" w:rsidP="00572E93">
      <w:pPr>
        <w:pStyle w:val="affffc"/>
        <w:numPr>
          <w:ilvl w:val="0"/>
          <w:numId w:val="8"/>
        </w:numPr>
        <w:shd w:val="clear" w:color="auto" w:fill="auto"/>
        <w:tabs>
          <w:tab w:val="left" w:pos="1436"/>
        </w:tabs>
        <w:spacing w:before="0" w:after="0" w:line="240" w:lineRule="auto"/>
        <w:ind w:firstLine="709"/>
        <w:jc w:val="both"/>
        <w:rPr>
          <w:sz w:val="28"/>
          <w:szCs w:val="28"/>
        </w:rPr>
      </w:pPr>
      <w:r w:rsidRPr="00962BFD">
        <w:rPr>
          <w:sz w:val="28"/>
          <w:szCs w:val="28"/>
        </w:rPr>
        <w:lastRenderedPageBreak/>
        <w:t>В случае если ответ дается на несколько обращений одного и того же автора, то в нем перечисляются все адресаты, перенаправившие обращение, с указанием его регистрационного номера и даты регистрации, а также регистрационные номера и даты регистрации обращений в органе, рассматривающем указанное обращение.</w:t>
      </w:r>
    </w:p>
    <w:p w:rsidR="008C161B" w:rsidRPr="00962BFD" w:rsidRDefault="008C161B" w:rsidP="00572E93">
      <w:pPr>
        <w:pStyle w:val="affffc"/>
        <w:numPr>
          <w:ilvl w:val="0"/>
          <w:numId w:val="8"/>
        </w:numPr>
        <w:shd w:val="clear" w:color="auto" w:fill="auto"/>
        <w:tabs>
          <w:tab w:val="left" w:pos="1442"/>
        </w:tabs>
        <w:spacing w:before="0" w:after="0" w:line="240" w:lineRule="auto"/>
        <w:ind w:firstLine="709"/>
        <w:jc w:val="both"/>
        <w:rPr>
          <w:sz w:val="28"/>
          <w:szCs w:val="28"/>
        </w:rPr>
      </w:pPr>
      <w:r w:rsidRPr="00962BFD">
        <w:rPr>
          <w:sz w:val="28"/>
          <w:szCs w:val="28"/>
        </w:rPr>
        <w:t>Ответ на обращение работниками, ответственными за организацию работы с обращениями,</w:t>
      </w:r>
      <w:r>
        <w:rPr>
          <w:sz w:val="28"/>
          <w:szCs w:val="28"/>
        </w:rPr>
        <w:t xml:space="preserve"> </w:t>
      </w:r>
      <w:r w:rsidRPr="00962BFD">
        <w:rPr>
          <w:sz w:val="28"/>
          <w:szCs w:val="28"/>
        </w:rPr>
        <w:t xml:space="preserve">направляется в форме электронного документа по адресу электронной почты, указанному в обращении, поступившем в администрацию </w:t>
      </w:r>
      <w:r>
        <w:rPr>
          <w:sz w:val="28"/>
          <w:szCs w:val="28"/>
        </w:rPr>
        <w:t>Новокубанского городского поселения Новокубанского района</w:t>
      </w:r>
      <w:r w:rsidRPr="00962BFD">
        <w:rPr>
          <w:sz w:val="28"/>
          <w:szCs w:val="28"/>
        </w:rPr>
        <w:t xml:space="preserve"> в форме электронного документа, или по адресу (уникальному идентификатору) личного кабинета гражданина на Едином портале при его использовании (при наличии технической возможности)  и в письменной форме по почтовому адресу, указанному в обращении, поступившем в администрацию </w:t>
      </w:r>
      <w:r>
        <w:rPr>
          <w:sz w:val="28"/>
          <w:szCs w:val="28"/>
        </w:rPr>
        <w:t>Новокубанского городского поселения Новокубанского района</w:t>
      </w:r>
      <w:r w:rsidRPr="00962BFD">
        <w:rPr>
          <w:sz w:val="28"/>
          <w:szCs w:val="28"/>
        </w:rPr>
        <w:t xml:space="preserve"> в письменной форме.</w:t>
      </w:r>
    </w:p>
    <w:p w:rsidR="008C161B" w:rsidRPr="00962BFD" w:rsidRDefault="008C161B" w:rsidP="00572E93">
      <w:pPr>
        <w:pStyle w:val="affffc"/>
        <w:numPr>
          <w:ilvl w:val="0"/>
          <w:numId w:val="8"/>
        </w:numPr>
        <w:shd w:val="clear" w:color="auto" w:fill="auto"/>
        <w:tabs>
          <w:tab w:val="left" w:pos="1557"/>
        </w:tabs>
        <w:spacing w:before="0" w:after="0" w:line="240" w:lineRule="auto"/>
        <w:ind w:firstLine="709"/>
        <w:jc w:val="both"/>
        <w:rPr>
          <w:sz w:val="28"/>
          <w:szCs w:val="28"/>
        </w:rPr>
      </w:pPr>
      <w:r w:rsidRPr="00962BFD">
        <w:rPr>
          <w:sz w:val="28"/>
          <w:szCs w:val="28"/>
        </w:rPr>
        <w:t xml:space="preserve">При получении на рассмотрение предложения, заявления или жалобы,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разъяснения порядка обжалования судебного решения, может быть размещен на официальном сайте администрации </w:t>
      </w:r>
      <w:r>
        <w:rPr>
          <w:sz w:val="28"/>
          <w:szCs w:val="28"/>
        </w:rPr>
        <w:t>Новокубанского городского поселения Новокубанского района</w:t>
      </w:r>
      <w:r w:rsidRPr="00962BFD">
        <w:rPr>
          <w:sz w:val="28"/>
          <w:szCs w:val="28"/>
        </w:rPr>
        <w:t xml:space="preserve"> в информационно-телекоммуникационной сети</w:t>
      </w:r>
      <w:r>
        <w:rPr>
          <w:sz w:val="28"/>
          <w:szCs w:val="28"/>
        </w:rPr>
        <w:t xml:space="preserve"> </w:t>
      </w:r>
      <w:r w:rsidRPr="00962BFD">
        <w:rPr>
          <w:sz w:val="28"/>
          <w:szCs w:val="28"/>
        </w:rPr>
        <w:t>«Интернет» (с учетом соблюдения требований о недопустимости разглашения сведений, содержащихся в обращении, а также сведений, касающихся частной жизни гражданина, без его согласия).</w:t>
      </w:r>
    </w:p>
    <w:p w:rsidR="008C161B" w:rsidRPr="00962BFD" w:rsidRDefault="008C161B" w:rsidP="00572E93">
      <w:pPr>
        <w:pStyle w:val="affffc"/>
        <w:numPr>
          <w:ilvl w:val="0"/>
          <w:numId w:val="8"/>
        </w:numPr>
        <w:shd w:val="clear" w:color="auto" w:fill="auto"/>
        <w:tabs>
          <w:tab w:val="left" w:pos="1514"/>
        </w:tabs>
        <w:spacing w:before="0" w:after="0" w:line="240" w:lineRule="auto"/>
        <w:ind w:firstLine="709"/>
        <w:jc w:val="both"/>
        <w:rPr>
          <w:sz w:val="28"/>
          <w:szCs w:val="28"/>
        </w:rPr>
      </w:pPr>
      <w:r w:rsidRPr="00962BFD">
        <w:rPr>
          <w:sz w:val="28"/>
          <w:szCs w:val="28"/>
        </w:rPr>
        <w:t>Информация должностному лицу, запросившему информацию о результатах рассмотрения обращения, должна содержать изложение проблематики обращения, правовую оценку обоснованности требований заявителя, результатов рассмотрения и принятых мер. В информации должно быть указано, что заявитель проинформирован о результатах рассмотрения обращения. Если на обращение дается промежуточный ответ, то в тексте указывается срок и условия окончательного решения вопроса.</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Ответы заявителям подписываются должностными лицами на имя которых поступило обращение либо</w:t>
      </w:r>
      <w:r>
        <w:rPr>
          <w:sz w:val="28"/>
          <w:szCs w:val="28"/>
        </w:rPr>
        <w:t xml:space="preserve"> </w:t>
      </w:r>
      <w:r w:rsidRPr="00962BFD">
        <w:rPr>
          <w:sz w:val="28"/>
          <w:szCs w:val="28"/>
        </w:rPr>
        <w:t>уполномоченными на то должностными лицами.</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Запрашиваемая информация о результатах рассмотрения обращения, поступившего с сопроводительными документами федеральных, региональных органов государственной власти, подписывается должностным лицом, на имя которого поступил запрос, либо уполномоченным на то лицом и направляется в соответствующие органы в электронном виде с использованием СЭД, через </w:t>
      </w:r>
      <w:r>
        <w:rPr>
          <w:sz w:val="28"/>
          <w:szCs w:val="28"/>
        </w:rPr>
        <w:t>общественную приемную</w:t>
      </w:r>
      <w:r w:rsidRPr="00962BFD">
        <w:rPr>
          <w:sz w:val="28"/>
          <w:szCs w:val="28"/>
        </w:rPr>
        <w:t xml:space="preserve"> или по почте работниками,</w:t>
      </w:r>
      <w:r>
        <w:rPr>
          <w:sz w:val="28"/>
          <w:szCs w:val="28"/>
        </w:rPr>
        <w:t xml:space="preserve"> </w:t>
      </w:r>
      <w:r w:rsidRPr="00962BFD">
        <w:rPr>
          <w:sz w:val="28"/>
          <w:szCs w:val="28"/>
        </w:rPr>
        <w:t>ответственными за организацию работы с обращениями.</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Проект ответа в Администрацию Президента Российской Федерации, </w:t>
      </w:r>
      <w:r>
        <w:rPr>
          <w:sz w:val="28"/>
          <w:szCs w:val="28"/>
        </w:rPr>
        <w:t>а</w:t>
      </w:r>
      <w:r w:rsidRPr="00962BFD">
        <w:rPr>
          <w:sz w:val="28"/>
          <w:szCs w:val="28"/>
        </w:rPr>
        <w:t xml:space="preserve">ппарат Совета Федерации Федерального Собрания Российской </w:t>
      </w:r>
      <w:r w:rsidRPr="00962BFD">
        <w:rPr>
          <w:sz w:val="28"/>
          <w:szCs w:val="28"/>
        </w:rPr>
        <w:lastRenderedPageBreak/>
        <w:t>Федерации, аппарат Правительства Российской Федерации, аппарат полномочного представителя Президента Российской Федерации в Южном федеральном округе, депутатам Государственной Думы Федерального Собрания Российской Федерации, депутатам Законодательного Собрания Краснодарского края, администрацию Краснодарского края, депутатам муниципальных образований Новокубанского района</w:t>
      </w:r>
      <w:r>
        <w:rPr>
          <w:sz w:val="28"/>
          <w:szCs w:val="28"/>
        </w:rPr>
        <w:t xml:space="preserve"> </w:t>
      </w:r>
      <w:r w:rsidRPr="00962BFD">
        <w:rPr>
          <w:sz w:val="28"/>
          <w:szCs w:val="28"/>
        </w:rPr>
        <w:t xml:space="preserve">о результатах рассмотрения обращений, поступивших в их адрес и направленных в администрацию </w:t>
      </w:r>
      <w:r>
        <w:rPr>
          <w:sz w:val="28"/>
          <w:szCs w:val="28"/>
        </w:rPr>
        <w:t>Новокубанского городского поселения Новокубанского района</w:t>
      </w:r>
      <w:r w:rsidRPr="00962BFD">
        <w:rPr>
          <w:sz w:val="28"/>
          <w:szCs w:val="28"/>
        </w:rPr>
        <w:t xml:space="preserve">, готовится соответствующими структурными подразделениями администрации </w:t>
      </w:r>
      <w:r>
        <w:rPr>
          <w:sz w:val="28"/>
          <w:szCs w:val="28"/>
        </w:rPr>
        <w:t>Новокубанского городского поселения Новокубанского района</w:t>
      </w:r>
      <w:r w:rsidRPr="00962BFD">
        <w:rPr>
          <w:sz w:val="28"/>
          <w:szCs w:val="28"/>
        </w:rPr>
        <w:t xml:space="preserve"> и подписывается главой </w:t>
      </w:r>
      <w:r>
        <w:rPr>
          <w:sz w:val="28"/>
          <w:szCs w:val="28"/>
        </w:rPr>
        <w:t>Новокубанского городского поселения Новокубанского района</w:t>
      </w:r>
      <w:r w:rsidRPr="00962BFD">
        <w:rPr>
          <w:sz w:val="28"/>
          <w:szCs w:val="28"/>
        </w:rPr>
        <w:t>.</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Информация на запросы Управления Президента Российской Федерации по работе с обращениями граждан и организаций, подготовленная структурными подразделениями администрации </w:t>
      </w:r>
      <w:r>
        <w:rPr>
          <w:sz w:val="28"/>
          <w:szCs w:val="28"/>
        </w:rPr>
        <w:t>Новокубанского городского поселения Новокубанского района</w:t>
      </w:r>
      <w:r w:rsidRPr="00962BFD">
        <w:rPr>
          <w:sz w:val="28"/>
          <w:szCs w:val="28"/>
        </w:rPr>
        <w:t xml:space="preserve">, согласованная с заместителем, курирующим соответствующее структурное подразделение, подписывается главой </w:t>
      </w:r>
      <w:r>
        <w:rPr>
          <w:sz w:val="28"/>
          <w:szCs w:val="28"/>
        </w:rPr>
        <w:t>Новокубанского городского поселения Новокубанского района</w:t>
      </w:r>
      <w:r w:rsidRPr="00962BFD">
        <w:rPr>
          <w:sz w:val="28"/>
          <w:szCs w:val="28"/>
        </w:rPr>
        <w:t>.</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Ответы на обращения, принятые к рассмотрению в структурных подразделениях администрации </w:t>
      </w:r>
      <w:r>
        <w:rPr>
          <w:sz w:val="28"/>
          <w:szCs w:val="28"/>
        </w:rPr>
        <w:t>Новокубанского городского поселения Новокубанского района</w:t>
      </w:r>
      <w:r w:rsidRPr="00962BFD">
        <w:rPr>
          <w:sz w:val="28"/>
          <w:szCs w:val="28"/>
        </w:rPr>
        <w:t>, подписываются уполномоченными должностными лицами, если в их должностные обязанности в соответствии с должностными инструкциями входит подписание служебных документов. Ответы на обращения, относящиеся к компетенции общественной приемной, подписываются работниками, ответственными за организацию работы с обращениями</w:t>
      </w:r>
      <w:r w:rsidRPr="00962BFD">
        <w:rPr>
          <w:spacing w:val="-4"/>
          <w:sz w:val="28"/>
          <w:szCs w:val="28"/>
        </w:rPr>
        <w:t>.</w:t>
      </w:r>
    </w:p>
    <w:p w:rsidR="008C161B" w:rsidRPr="00962BFD" w:rsidRDefault="008C161B" w:rsidP="008C161B">
      <w:pPr>
        <w:pStyle w:val="affffc"/>
        <w:shd w:val="clear" w:color="auto" w:fill="auto"/>
        <w:tabs>
          <w:tab w:val="left" w:pos="1504"/>
        </w:tabs>
        <w:spacing w:before="0" w:after="0" w:line="240" w:lineRule="auto"/>
        <w:ind w:firstLine="709"/>
        <w:jc w:val="both"/>
        <w:rPr>
          <w:sz w:val="28"/>
          <w:szCs w:val="28"/>
        </w:rPr>
      </w:pPr>
      <w:r w:rsidRPr="00962BFD">
        <w:rPr>
          <w:sz w:val="28"/>
          <w:szCs w:val="28"/>
        </w:rPr>
        <w:t xml:space="preserve">В случае если ответы готовятся от имени главы </w:t>
      </w:r>
      <w:r>
        <w:rPr>
          <w:sz w:val="28"/>
          <w:szCs w:val="28"/>
        </w:rPr>
        <w:t>Новокубанского городского поселения Новокубанского района</w:t>
      </w:r>
      <w:r w:rsidRPr="00962BFD">
        <w:rPr>
          <w:sz w:val="28"/>
          <w:szCs w:val="28"/>
        </w:rPr>
        <w:t xml:space="preserve"> или заместителей, при необходимости продления срока рассмотрения обращения уведомление заявителю о продлении срока подписывает заместитель главы, определенный резолюцией должностного лица, на имя которого поступило обращение, по согласованию с ним.</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Ответы заявителям от имени главы </w:t>
      </w:r>
      <w:r>
        <w:rPr>
          <w:sz w:val="28"/>
          <w:szCs w:val="28"/>
        </w:rPr>
        <w:t>Новокубанского городского поселения Новокубанского района</w:t>
      </w:r>
      <w:r w:rsidRPr="00962BFD">
        <w:rPr>
          <w:sz w:val="28"/>
          <w:szCs w:val="28"/>
        </w:rPr>
        <w:t xml:space="preserve">, заместителей </w:t>
      </w:r>
      <w:r>
        <w:rPr>
          <w:sz w:val="28"/>
          <w:szCs w:val="28"/>
        </w:rPr>
        <w:t>главы</w:t>
      </w:r>
      <w:r w:rsidRPr="00962BFD">
        <w:rPr>
          <w:sz w:val="28"/>
          <w:szCs w:val="28"/>
        </w:rPr>
        <w:t xml:space="preserve"> </w:t>
      </w:r>
      <w:r>
        <w:rPr>
          <w:sz w:val="28"/>
          <w:szCs w:val="28"/>
        </w:rPr>
        <w:t>Новокубанского городского поселения Новокубанского района</w:t>
      </w:r>
      <w:r w:rsidRPr="00962BFD">
        <w:rPr>
          <w:sz w:val="28"/>
          <w:szCs w:val="28"/>
        </w:rPr>
        <w:t xml:space="preserve"> передаются для регистрации и отправки в </w:t>
      </w:r>
      <w:r>
        <w:rPr>
          <w:sz w:val="28"/>
          <w:szCs w:val="28"/>
        </w:rPr>
        <w:t>общественную приемную</w:t>
      </w:r>
      <w:r w:rsidRPr="00962BFD">
        <w:rPr>
          <w:sz w:val="28"/>
          <w:szCs w:val="28"/>
        </w:rPr>
        <w:t xml:space="preserve"> с учетом раздела инструкции по делопроизводству администрации </w:t>
      </w:r>
      <w:r>
        <w:rPr>
          <w:sz w:val="28"/>
          <w:szCs w:val="28"/>
        </w:rPr>
        <w:t>Новокубанского городского поселения Новокубанского района</w:t>
      </w:r>
      <w:r w:rsidRPr="00962BFD">
        <w:rPr>
          <w:sz w:val="28"/>
          <w:szCs w:val="28"/>
        </w:rPr>
        <w:t xml:space="preserve"> по организации работы с исходящими документами, их регистрации и отправки. Ответы заявителям на обращения, поступившие непосредственно в адрес структурных подразделений администрации, передаются на регистрацию и отправку работнику структурного подразделения администрации, в должностные обязанности которого входит организация работы с обращениями граждан в структурном подразделении администрации.</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При направлении ответа на обращение, поступившее в форме электронного документа, по адресу электронной почты, указанной в </w:t>
      </w:r>
      <w:r w:rsidRPr="00962BFD">
        <w:rPr>
          <w:sz w:val="28"/>
          <w:szCs w:val="28"/>
        </w:rPr>
        <w:lastRenderedPageBreak/>
        <w:t xml:space="preserve">обращении, подготовленный и подписанный ответ преобразуется в электронную форму при регистрации в системе СЭД в </w:t>
      </w:r>
      <w:r>
        <w:rPr>
          <w:sz w:val="28"/>
          <w:szCs w:val="28"/>
        </w:rPr>
        <w:t>общественной приемной</w:t>
      </w:r>
      <w:r w:rsidRPr="00962BFD">
        <w:rPr>
          <w:sz w:val="28"/>
          <w:szCs w:val="28"/>
        </w:rPr>
        <w:t>. Гражданину направляется ответ в форме электронного образа документа с использованием СЭД</w:t>
      </w:r>
      <w:r>
        <w:rPr>
          <w:sz w:val="28"/>
          <w:szCs w:val="28"/>
        </w:rPr>
        <w:t xml:space="preserve"> </w:t>
      </w:r>
      <w:r w:rsidRPr="00962BFD">
        <w:rPr>
          <w:sz w:val="28"/>
          <w:szCs w:val="28"/>
        </w:rPr>
        <w:t>работниками, ответственными за организацию работы с обращениями.</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 xml:space="preserve">Проекты ответов на обращения, находящиеся на контроле в </w:t>
      </w:r>
      <w:r w:rsidRPr="00D04DB2">
        <w:rPr>
          <w:sz w:val="28"/>
          <w:szCs w:val="28"/>
        </w:rPr>
        <w:t>общественной приемной</w:t>
      </w:r>
      <w:r w:rsidRPr="00962BFD">
        <w:rPr>
          <w:sz w:val="28"/>
          <w:szCs w:val="28"/>
        </w:rPr>
        <w:t>, не позднее чем за 7 дней до истечения срока рассмотрения обращения направляются работникам, ответственным за организацию работы с обращениями, для проведения оценки качества содержания ответов.</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При условии всестороннего и объективного рассмотрения обращения, а также полного фактического исполнения принятого по нему решения должностное лицо, давшее поручение о рассмотрении обращения, списывает материалы</w:t>
      </w:r>
      <w:r>
        <w:rPr>
          <w:sz w:val="28"/>
          <w:szCs w:val="28"/>
        </w:rPr>
        <w:t xml:space="preserve"> </w:t>
      </w:r>
      <w:r w:rsidRPr="00962BFD">
        <w:rPr>
          <w:sz w:val="28"/>
          <w:szCs w:val="28"/>
        </w:rPr>
        <w:t>«в дело». В противном случае должностное лицо, давшее поручение о рассмотрении обращения, принимает дополнительные меры контроля до полного фактического исполнения принятого решения, всестороннего и объективного рассмотрения обращения.</w:t>
      </w:r>
    </w:p>
    <w:p w:rsidR="008C161B" w:rsidRPr="00962BFD" w:rsidRDefault="008C161B" w:rsidP="008C161B">
      <w:pPr>
        <w:pStyle w:val="affffc"/>
        <w:shd w:val="clear" w:color="auto" w:fill="auto"/>
        <w:spacing w:before="0" w:after="0" w:line="240" w:lineRule="auto"/>
        <w:ind w:firstLine="700"/>
        <w:jc w:val="both"/>
        <w:rPr>
          <w:sz w:val="28"/>
          <w:szCs w:val="28"/>
        </w:rPr>
      </w:pPr>
      <w:r w:rsidRPr="00962BFD">
        <w:rPr>
          <w:sz w:val="28"/>
          <w:szCs w:val="28"/>
        </w:rPr>
        <w:t>В случае если исполнителей по рассмотрению обращения несколько и один из них дает промежуточный ответ, то автору поручения о рассмотрении обращения представляются ответы после рассмотрения обращения всеми исполнителями (при условии, что срок окончательного рассмотрения не превышает 60 дней), с уведомлением ответственным исполнителем гражданина о продлении срока рассмотрения обращения.</w:t>
      </w:r>
    </w:p>
    <w:p w:rsidR="008C161B" w:rsidRPr="00962BFD" w:rsidRDefault="008C161B" w:rsidP="008C161B">
      <w:pPr>
        <w:pStyle w:val="affffc"/>
        <w:shd w:val="clear" w:color="auto" w:fill="auto"/>
        <w:spacing w:before="0" w:after="0" w:line="240" w:lineRule="auto"/>
        <w:ind w:firstLine="700"/>
        <w:jc w:val="both"/>
        <w:rPr>
          <w:sz w:val="28"/>
          <w:szCs w:val="28"/>
        </w:rPr>
      </w:pPr>
      <w:r w:rsidRPr="00962BFD">
        <w:rPr>
          <w:sz w:val="28"/>
          <w:szCs w:val="28"/>
        </w:rPr>
        <w:t>После завершения рассмотрения обращения и направления ответа гражданину,</w:t>
      </w:r>
      <w:r>
        <w:rPr>
          <w:sz w:val="28"/>
          <w:szCs w:val="28"/>
        </w:rPr>
        <w:t xml:space="preserve"> </w:t>
      </w:r>
      <w:r w:rsidRPr="00962BFD">
        <w:rPr>
          <w:sz w:val="28"/>
          <w:szCs w:val="28"/>
        </w:rPr>
        <w:t xml:space="preserve">исполнитель передает в </w:t>
      </w:r>
      <w:r>
        <w:rPr>
          <w:sz w:val="28"/>
          <w:szCs w:val="28"/>
        </w:rPr>
        <w:t>общественную приемную</w:t>
      </w:r>
      <w:r w:rsidRPr="00962BFD">
        <w:rPr>
          <w:sz w:val="28"/>
          <w:szCs w:val="28"/>
        </w:rPr>
        <w:t xml:space="preserve"> на архивное хранение подлинники материалов</w:t>
      </w:r>
      <w:r>
        <w:rPr>
          <w:sz w:val="28"/>
          <w:szCs w:val="28"/>
        </w:rPr>
        <w:t xml:space="preserve"> </w:t>
      </w:r>
      <w:r w:rsidRPr="00962BFD">
        <w:rPr>
          <w:sz w:val="28"/>
          <w:szCs w:val="28"/>
        </w:rPr>
        <w:t>относящихся к его рассмотрению (переписка, запросы, протоколы</w:t>
      </w:r>
      <w:r>
        <w:rPr>
          <w:sz w:val="28"/>
          <w:szCs w:val="28"/>
        </w:rPr>
        <w:t xml:space="preserve"> </w:t>
      </w:r>
      <w:r w:rsidRPr="00962BFD">
        <w:rPr>
          <w:sz w:val="28"/>
          <w:szCs w:val="28"/>
        </w:rPr>
        <w:t>рабочих совещаний, комиссий, акты и прочие</w:t>
      </w:r>
      <w:r>
        <w:rPr>
          <w:sz w:val="28"/>
          <w:szCs w:val="28"/>
        </w:rPr>
        <w:t xml:space="preserve"> </w:t>
      </w:r>
      <w:r w:rsidRPr="00962BFD">
        <w:rPr>
          <w:sz w:val="28"/>
          <w:szCs w:val="28"/>
        </w:rPr>
        <w:t>документы, если в поручении по рассмотрению обращения не указано иное).</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Лица, виновные в нарушении сроков и порядка рассмотрения обращений, несут ответственность, предусмотренную законодательством Российской Федерации.</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При оценке содержания ответов на обращения, а также документов и материалов по запросам федеральных и региональных органов власти работником структурного подразделения администрации, в должностные обязанности которого входит работа с обращениями граждан в структурном подразделении администрации, работниками, ответственными за организацию работы с обращениями,</w:t>
      </w:r>
      <w:r>
        <w:rPr>
          <w:sz w:val="28"/>
          <w:szCs w:val="28"/>
        </w:rPr>
        <w:t xml:space="preserve"> </w:t>
      </w:r>
      <w:r w:rsidRPr="00962BFD">
        <w:rPr>
          <w:sz w:val="28"/>
          <w:szCs w:val="28"/>
        </w:rPr>
        <w:t>осуществляется:</w:t>
      </w:r>
    </w:p>
    <w:p w:rsidR="008C161B" w:rsidRPr="00962BFD" w:rsidRDefault="008C161B" w:rsidP="008C161B">
      <w:pPr>
        <w:pStyle w:val="affffc"/>
        <w:shd w:val="clear" w:color="auto" w:fill="auto"/>
        <w:tabs>
          <w:tab w:val="left" w:pos="1504"/>
        </w:tabs>
        <w:spacing w:before="0" w:after="0" w:line="240" w:lineRule="auto"/>
        <w:ind w:firstLine="709"/>
        <w:jc w:val="both"/>
        <w:rPr>
          <w:sz w:val="28"/>
          <w:szCs w:val="28"/>
        </w:rPr>
      </w:pPr>
      <w:r w:rsidRPr="00962BFD">
        <w:rPr>
          <w:sz w:val="28"/>
          <w:szCs w:val="28"/>
        </w:rPr>
        <w:t>проверка соблюдения сроков рассмотрения обращения и предоставления информации по запросам;</w:t>
      </w:r>
    </w:p>
    <w:p w:rsidR="008C161B" w:rsidRPr="00962BFD" w:rsidRDefault="008C161B" w:rsidP="008C161B">
      <w:pPr>
        <w:pStyle w:val="affffc"/>
        <w:shd w:val="clear" w:color="auto" w:fill="auto"/>
        <w:tabs>
          <w:tab w:val="left" w:pos="1504"/>
        </w:tabs>
        <w:spacing w:before="0" w:after="0" w:line="240" w:lineRule="auto"/>
        <w:ind w:firstLine="709"/>
        <w:jc w:val="both"/>
        <w:rPr>
          <w:sz w:val="28"/>
          <w:szCs w:val="28"/>
        </w:rPr>
      </w:pPr>
      <w:r w:rsidRPr="00962BFD">
        <w:rPr>
          <w:sz w:val="28"/>
          <w:szCs w:val="28"/>
        </w:rPr>
        <w:t>проверка оформления ответа на обращение и служебных документов, к которым приложены материалы, необходимые для рассмотрения обращения (бланка органа, даты и исходящего номера, ссылки на дату и номер контрольного обращения);</w:t>
      </w:r>
    </w:p>
    <w:p w:rsidR="008C161B" w:rsidRPr="00962BFD" w:rsidRDefault="008C161B" w:rsidP="008C161B">
      <w:pPr>
        <w:pStyle w:val="affffc"/>
        <w:shd w:val="clear" w:color="auto" w:fill="auto"/>
        <w:tabs>
          <w:tab w:val="left" w:pos="1504"/>
        </w:tabs>
        <w:spacing w:before="0" w:after="0" w:line="240" w:lineRule="auto"/>
        <w:ind w:firstLine="709"/>
        <w:jc w:val="both"/>
        <w:rPr>
          <w:sz w:val="28"/>
          <w:szCs w:val="28"/>
        </w:rPr>
      </w:pPr>
      <w:r w:rsidRPr="00962BFD">
        <w:rPr>
          <w:sz w:val="28"/>
          <w:szCs w:val="28"/>
        </w:rPr>
        <w:lastRenderedPageBreak/>
        <w:t>анализ содержания ответа на обращение и представленных документов и материалов (актов, фото- и видеоматериалов), раскрывающих обстоятельства и подтверждающих (опровергающих) доводы автора;</w:t>
      </w:r>
    </w:p>
    <w:p w:rsidR="008C161B" w:rsidRPr="00962BFD" w:rsidRDefault="008C161B" w:rsidP="008C161B">
      <w:pPr>
        <w:pStyle w:val="affffc"/>
        <w:shd w:val="clear" w:color="auto" w:fill="auto"/>
        <w:tabs>
          <w:tab w:val="left" w:pos="1504"/>
        </w:tabs>
        <w:spacing w:before="0" w:after="0" w:line="240" w:lineRule="auto"/>
        <w:ind w:firstLine="709"/>
        <w:jc w:val="both"/>
        <w:rPr>
          <w:sz w:val="28"/>
          <w:szCs w:val="28"/>
        </w:rPr>
      </w:pPr>
      <w:r w:rsidRPr="00962BFD">
        <w:rPr>
          <w:sz w:val="28"/>
          <w:szCs w:val="28"/>
        </w:rPr>
        <w:t>объективность и достаточность принятого решения по результатам рассмотрения обращения с вынесением одного из решений:</w:t>
      </w:r>
      <w:r>
        <w:rPr>
          <w:sz w:val="28"/>
          <w:szCs w:val="28"/>
        </w:rPr>
        <w:t xml:space="preserve"> </w:t>
      </w:r>
      <w:r w:rsidRPr="00962BFD">
        <w:rPr>
          <w:sz w:val="28"/>
          <w:szCs w:val="28"/>
        </w:rPr>
        <w:t>«поддержано», в том числе</w:t>
      </w:r>
      <w:r>
        <w:rPr>
          <w:sz w:val="28"/>
          <w:szCs w:val="28"/>
        </w:rPr>
        <w:t xml:space="preserve"> </w:t>
      </w:r>
      <w:r w:rsidRPr="00962BFD">
        <w:rPr>
          <w:sz w:val="28"/>
          <w:szCs w:val="28"/>
        </w:rPr>
        <w:t>«меры приняты»,</w:t>
      </w:r>
      <w:r>
        <w:rPr>
          <w:sz w:val="28"/>
          <w:szCs w:val="28"/>
        </w:rPr>
        <w:t xml:space="preserve"> </w:t>
      </w:r>
      <w:r w:rsidRPr="00962BFD">
        <w:rPr>
          <w:sz w:val="28"/>
          <w:szCs w:val="28"/>
        </w:rPr>
        <w:t>«не поддержано»,</w:t>
      </w:r>
      <w:r>
        <w:rPr>
          <w:sz w:val="28"/>
          <w:szCs w:val="28"/>
        </w:rPr>
        <w:t xml:space="preserve"> </w:t>
      </w:r>
      <w:r w:rsidRPr="00962BFD">
        <w:rPr>
          <w:sz w:val="28"/>
          <w:szCs w:val="28"/>
        </w:rPr>
        <w:t>«разъяснено»;</w:t>
      </w:r>
    </w:p>
    <w:p w:rsidR="008C161B" w:rsidRPr="00962BFD" w:rsidRDefault="008C161B" w:rsidP="008C161B">
      <w:pPr>
        <w:pStyle w:val="affffc"/>
        <w:shd w:val="clear" w:color="auto" w:fill="auto"/>
        <w:tabs>
          <w:tab w:val="left" w:pos="1504"/>
        </w:tabs>
        <w:spacing w:before="0" w:after="0" w:line="240" w:lineRule="auto"/>
        <w:ind w:firstLine="709"/>
        <w:jc w:val="both"/>
        <w:rPr>
          <w:sz w:val="28"/>
          <w:szCs w:val="28"/>
        </w:rPr>
      </w:pPr>
      <w:r w:rsidRPr="00962BFD">
        <w:rPr>
          <w:sz w:val="28"/>
          <w:szCs w:val="28"/>
        </w:rPr>
        <w:t>анализ наличия разъяснений о порядке реализации прав, свобод и законных интересов авторов (в случае принятия решения</w:t>
      </w:r>
      <w:r>
        <w:rPr>
          <w:sz w:val="28"/>
          <w:szCs w:val="28"/>
        </w:rPr>
        <w:t xml:space="preserve"> </w:t>
      </w:r>
      <w:r w:rsidRPr="00962BFD">
        <w:rPr>
          <w:sz w:val="28"/>
          <w:szCs w:val="28"/>
        </w:rPr>
        <w:t>«разъяснено»);</w:t>
      </w:r>
    </w:p>
    <w:p w:rsidR="008C161B" w:rsidRPr="00962BFD" w:rsidRDefault="008C161B" w:rsidP="008C161B">
      <w:pPr>
        <w:pStyle w:val="affffc"/>
        <w:shd w:val="clear" w:color="auto" w:fill="auto"/>
        <w:tabs>
          <w:tab w:val="left" w:pos="1504"/>
        </w:tabs>
        <w:spacing w:before="0" w:after="0" w:line="240" w:lineRule="auto"/>
        <w:ind w:firstLine="709"/>
        <w:jc w:val="both"/>
        <w:rPr>
          <w:sz w:val="28"/>
          <w:szCs w:val="28"/>
        </w:rPr>
      </w:pPr>
      <w:r w:rsidRPr="00962BFD">
        <w:rPr>
          <w:sz w:val="28"/>
          <w:szCs w:val="28"/>
        </w:rPr>
        <w:t>проверка наличия ссылок на конкретные нормы права.</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По результатам оценки ответа на обращение и представленных необходимых для рассмотрения обращения документов и материалов,</w:t>
      </w:r>
      <w:r>
        <w:rPr>
          <w:sz w:val="28"/>
          <w:szCs w:val="28"/>
        </w:rPr>
        <w:t xml:space="preserve"> </w:t>
      </w:r>
      <w:r w:rsidRPr="00962BFD">
        <w:rPr>
          <w:sz w:val="28"/>
          <w:szCs w:val="28"/>
        </w:rPr>
        <w:t>работниками, ответственными за организацию работы с обращениями,</w:t>
      </w:r>
      <w:r>
        <w:rPr>
          <w:sz w:val="28"/>
          <w:szCs w:val="28"/>
        </w:rPr>
        <w:t xml:space="preserve"> </w:t>
      </w:r>
      <w:r w:rsidRPr="00962BFD">
        <w:rPr>
          <w:sz w:val="28"/>
          <w:szCs w:val="28"/>
        </w:rPr>
        <w:t>принимается решение о соответствии ответа критериям своевременности, всесторонности, объективности рассмотрения, а также наличии правовых, экономических, технологических и прочих обоснований (в зависимости от содержания обращения) принятых решений. Если ответ не соответствует хотя бы одному из указанных критериев, то указанными работниками выносится предложение</w:t>
      </w:r>
      <w:r>
        <w:rPr>
          <w:sz w:val="28"/>
          <w:szCs w:val="28"/>
        </w:rPr>
        <w:t xml:space="preserve"> </w:t>
      </w:r>
      <w:r w:rsidRPr="00962BFD">
        <w:rPr>
          <w:sz w:val="28"/>
          <w:szCs w:val="28"/>
        </w:rPr>
        <w:t>о его возврате исполнителю для принятия мер к устранению нарушений с указанием таких нарушений, о чем произв</w:t>
      </w:r>
      <w:r>
        <w:rPr>
          <w:sz w:val="28"/>
          <w:szCs w:val="28"/>
        </w:rPr>
        <w:t xml:space="preserve">одится запись и виза работника </w:t>
      </w:r>
      <w:r w:rsidRPr="00962BFD">
        <w:rPr>
          <w:sz w:val="28"/>
          <w:szCs w:val="28"/>
        </w:rPr>
        <w:t>на проекте ответа</w:t>
      </w:r>
      <w:r>
        <w:rPr>
          <w:sz w:val="28"/>
          <w:szCs w:val="28"/>
        </w:rPr>
        <w:t xml:space="preserve"> </w:t>
      </w:r>
      <w:r w:rsidRPr="00962BFD">
        <w:rPr>
          <w:sz w:val="28"/>
          <w:szCs w:val="28"/>
        </w:rPr>
        <w:t>(втором экземпляре письма) или в СЭД.</w:t>
      </w:r>
    </w:p>
    <w:p w:rsidR="008C161B" w:rsidRPr="00962BFD" w:rsidRDefault="008C161B" w:rsidP="00572E93">
      <w:pPr>
        <w:pStyle w:val="affffc"/>
        <w:numPr>
          <w:ilvl w:val="0"/>
          <w:numId w:val="8"/>
        </w:numPr>
        <w:shd w:val="clear" w:color="auto" w:fill="auto"/>
        <w:tabs>
          <w:tab w:val="left" w:pos="1504"/>
        </w:tabs>
        <w:spacing w:before="0" w:after="0" w:line="240" w:lineRule="auto"/>
        <w:ind w:firstLine="709"/>
        <w:jc w:val="both"/>
        <w:rPr>
          <w:sz w:val="28"/>
          <w:szCs w:val="28"/>
        </w:rPr>
      </w:pPr>
      <w:r w:rsidRPr="00962BFD">
        <w:rPr>
          <w:sz w:val="28"/>
          <w:szCs w:val="28"/>
        </w:rPr>
        <w:t>Решение о сроках устранения нарушений принимается главой, или должностным лицом, на имя которого поступило обращение, по предложениям работников,</w:t>
      </w:r>
      <w:r>
        <w:rPr>
          <w:sz w:val="28"/>
          <w:szCs w:val="28"/>
        </w:rPr>
        <w:t xml:space="preserve"> </w:t>
      </w:r>
      <w:r w:rsidRPr="00962BFD">
        <w:rPr>
          <w:sz w:val="28"/>
          <w:szCs w:val="28"/>
        </w:rPr>
        <w:t>ответственных за организацию работы с обращениями, но в пределах общего срока рассмотрения обращения.</w:t>
      </w:r>
    </w:p>
    <w:p w:rsidR="008C161B" w:rsidRPr="00962BFD" w:rsidRDefault="008C161B" w:rsidP="008C161B">
      <w:pPr>
        <w:pStyle w:val="affffc"/>
        <w:shd w:val="clear" w:color="auto" w:fill="auto"/>
        <w:tabs>
          <w:tab w:val="left" w:pos="1504"/>
        </w:tabs>
        <w:spacing w:before="0" w:after="0" w:line="240" w:lineRule="auto"/>
        <w:ind w:firstLine="0"/>
        <w:jc w:val="both"/>
        <w:rPr>
          <w:sz w:val="28"/>
          <w:szCs w:val="28"/>
        </w:rPr>
      </w:pPr>
    </w:p>
    <w:p w:rsidR="008C161B" w:rsidRPr="00962BFD" w:rsidRDefault="008C161B" w:rsidP="00572E93">
      <w:pPr>
        <w:pStyle w:val="affffc"/>
        <w:numPr>
          <w:ilvl w:val="0"/>
          <w:numId w:val="16"/>
        </w:numPr>
        <w:shd w:val="clear" w:color="auto" w:fill="auto"/>
        <w:spacing w:before="0" w:after="0" w:line="240" w:lineRule="auto"/>
        <w:ind w:left="0" w:firstLine="0"/>
        <w:rPr>
          <w:b/>
          <w:sz w:val="28"/>
          <w:szCs w:val="28"/>
        </w:rPr>
      </w:pPr>
      <w:r w:rsidRPr="00962BFD">
        <w:rPr>
          <w:b/>
          <w:sz w:val="28"/>
          <w:szCs w:val="28"/>
        </w:rPr>
        <w:t>ПОРЯДОК РАБОТЫ С УСТНЫМИ ОБРАЩЕНИЯМИ ГРАЖДАН</w:t>
      </w:r>
    </w:p>
    <w:p w:rsidR="008C161B" w:rsidRPr="0013703C" w:rsidRDefault="008C161B" w:rsidP="008C161B">
      <w:pPr>
        <w:pStyle w:val="affffc"/>
        <w:shd w:val="clear" w:color="auto" w:fill="auto"/>
        <w:spacing w:before="0" w:after="0" w:line="240" w:lineRule="auto"/>
        <w:ind w:firstLine="0"/>
        <w:jc w:val="left"/>
        <w:rPr>
          <w:sz w:val="28"/>
          <w:szCs w:val="28"/>
        </w:rPr>
      </w:pPr>
    </w:p>
    <w:p w:rsidR="008C161B" w:rsidRPr="00962BFD" w:rsidRDefault="008C161B" w:rsidP="008C161B">
      <w:pPr>
        <w:pStyle w:val="affffc"/>
        <w:shd w:val="clear" w:color="auto" w:fill="auto"/>
        <w:spacing w:before="0" w:after="0" w:line="240" w:lineRule="auto"/>
        <w:ind w:firstLine="709"/>
        <w:rPr>
          <w:b/>
          <w:sz w:val="28"/>
          <w:szCs w:val="28"/>
        </w:rPr>
      </w:pPr>
      <w:r w:rsidRPr="00962BFD">
        <w:rPr>
          <w:b/>
          <w:sz w:val="28"/>
          <w:szCs w:val="28"/>
        </w:rPr>
        <w:t>3.1. Организация приема граждан в приемной администрации</w:t>
      </w:r>
    </w:p>
    <w:p w:rsidR="008C161B" w:rsidRPr="00962BFD" w:rsidRDefault="008C161B" w:rsidP="008C161B">
      <w:pPr>
        <w:pStyle w:val="affffc"/>
        <w:shd w:val="clear" w:color="auto" w:fill="auto"/>
        <w:spacing w:before="0" w:after="0" w:line="240" w:lineRule="auto"/>
        <w:ind w:firstLine="0"/>
        <w:rPr>
          <w:b/>
          <w:sz w:val="28"/>
          <w:szCs w:val="28"/>
        </w:rPr>
      </w:pPr>
      <w:r>
        <w:rPr>
          <w:b/>
          <w:sz w:val="28"/>
          <w:szCs w:val="28"/>
        </w:rPr>
        <w:t>Новокубанского городского поселения Новокубанского района</w:t>
      </w:r>
    </w:p>
    <w:p w:rsidR="008C161B" w:rsidRPr="00962BFD" w:rsidRDefault="008C161B" w:rsidP="008C161B">
      <w:pPr>
        <w:pStyle w:val="affffc"/>
        <w:shd w:val="clear" w:color="auto" w:fill="auto"/>
        <w:spacing w:before="0" w:after="0" w:line="240" w:lineRule="auto"/>
        <w:ind w:firstLine="709"/>
        <w:rPr>
          <w:b/>
          <w:sz w:val="28"/>
          <w:szCs w:val="28"/>
        </w:rPr>
      </w:pPr>
    </w:p>
    <w:p w:rsidR="008C161B" w:rsidRPr="00962BFD" w:rsidRDefault="008C161B" w:rsidP="00572E93">
      <w:pPr>
        <w:pStyle w:val="affffc"/>
        <w:numPr>
          <w:ilvl w:val="0"/>
          <w:numId w:val="9"/>
        </w:numPr>
        <w:shd w:val="clear" w:color="auto" w:fill="auto"/>
        <w:tabs>
          <w:tab w:val="left" w:pos="1533"/>
        </w:tabs>
        <w:spacing w:before="0" w:after="0" w:line="240" w:lineRule="auto"/>
        <w:ind w:firstLine="709"/>
        <w:jc w:val="both"/>
        <w:rPr>
          <w:sz w:val="28"/>
          <w:szCs w:val="28"/>
        </w:rPr>
      </w:pPr>
      <w:r w:rsidRPr="00962BFD">
        <w:rPr>
          <w:sz w:val="28"/>
          <w:szCs w:val="28"/>
        </w:rPr>
        <w:t xml:space="preserve">Прием граждан осуществляется в </w:t>
      </w:r>
      <w:r>
        <w:rPr>
          <w:sz w:val="28"/>
          <w:szCs w:val="28"/>
        </w:rPr>
        <w:t>общественной приемной - О</w:t>
      </w:r>
      <w:r w:rsidRPr="00962BFD">
        <w:rPr>
          <w:sz w:val="28"/>
          <w:szCs w:val="28"/>
        </w:rPr>
        <w:t xml:space="preserve">тдела администрации </w:t>
      </w:r>
      <w:r>
        <w:rPr>
          <w:sz w:val="28"/>
          <w:szCs w:val="28"/>
        </w:rPr>
        <w:t>Новокубанского городского поселения Новокубанского района (далее -</w:t>
      </w:r>
      <w:r w:rsidRPr="00962BFD">
        <w:rPr>
          <w:sz w:val="28"/>
          <w:szCs w:val="28"/>
        </w:rPr>
        <w:t xml:space="preserve"> общественная приемная) по адресу: г.</w:t>
      </w:r>
      <w:r>
        <w:rPr>
          <w:sz w:val="28"/>
          <w:szCs w:val="28"/>
        </w:rPr>
        <w:t xml:space="preserve"> </w:t>
      </w:r>
      <w:r w:rsidRPr="00962BFD">
        <w:rPr>
          <w:sz w:val="28"/>
          <w:szCs w:val="28"/>
        </w:rPr>
        <w:t>Новокубанск, ул. Первомайская, д. 1</w:t>
      </w:r>
      <w:r>
        <w:rPr>
          <w:sz w:val="28"/>
          <w:szCs w:val="28"/>
        </w:rPr>
        <w:t>28</w:t>
      </w:r>
      <w:r w:rsidRPr="00962BFD">
        <w:rPr>
          <w:sz w:val="28"/>
          <w:szCs w:val="28"/>
        </w:rPr>
        <w:t xml:space="preserve"> ежедневно, с 9.00 до 13.00 часов и с 14.00 до 16.00 часов, кроме выходных и нерабочих праздничных дней.</w:t>
      </w:r>
    </w:p>
    <w:p w:rsidR="008C161B" w:rsidRPr="00962BFD" w:rsidRDefault="008C161B" w:rsidP="008C161B">
      <w:pPr>
        <w:pStyle w:val="affffc"/>
        <w:shd w:val="clear" w:color="auto" w:fill="auto"/>
        <w:tabs>
          <w:tab w:val="left" w:pos="851"/>
        </w:tabs>
        <w:spacing w:before="0" w:after="0" w:line="240" w:lineRule="auto"/>
        <w:ind w:firstLine="709"/>
        <w:jc w:val="both"/>
        <w:rPr>
          <w:sz w:val="28"/>
          <w:szCs w:val="28"/>
        </w:rPr>
      </w:pPr>
      <w:r w:rsidRPr="00962BFD">
        <w:rPr>
          <w:sz w:val="28"/>
          <w:szCs w:val="28"/>
        </w:rPr>
        <w:t xml:space="preserve">Информация о месте приема граждан в общественной приемной, об установленных днях и часах приема размещается на официальном сайте администрации </w:t>
      </w:r>
      <w:r>
        <w:rPr>
          <w:sz w:val="28"/>
          <w:szCs w:val="28"/>
        </w:rPr>
        <w:t>Новокубанского городского поселения Новокубанского района</w:t>
      </w:r>
      <w:r w:rsidRPr="00962BFD">
        <w:rPr>
          <w:sz w:val="28"/>
          <w:szCs w:val="28"/>
        </w:rPr>
        <w:t>.</w:t>
      </w:r>
    </w:p>
    <w:p w:rsidR="008C161B" w:rsidRPr="00962BFD" w:rsidRDefault="008C161B" w:rsidP="00572E93">
      <w:pPr>
        <w:pStyle w:val="affffc"/>
        <w:numPr>
          <w:ilvl w:val="0"/>
          <w:numId w:val="9"/>
        </w:numPr>
        <w:shd w:val="clear" w:color="auto" w:fill="auto"/>
        <w:tabs>
          <w:tab w:val="left" w:pos="1533"/>
        </w:tabs>
        <w:spacing w:before="0" w:after="0" w:line="240" w:lineRule="auto"/>
        <w:ind w:firstLine="709"/>
        <w:jc w:val="both"/>
        <w:rPr>
          <w:sz w:val="28"/>
          <w:szCs w:val="28"/>
        </w:rPr>
      </w:pPr>
      <w:r w:rsidRPr="00962BFD">
        <w:rPr>
          <w:sz w:val="28"/>
          <w:szCs w:val="28"/>
        </w:rPr>
        <w:t>Прием граждан в общественной приемной ведут работники,</w:t>
      </w:r>
      <w:r>
        <w:rPr>
          <w:sz w:val="28"/>
          <w:szCs w:val="28"/>
        </w:rPr>
        <w:t xml:space="preserve"> </w:t>
      </w:r>
      <w:r w:rsidRPr="00962BFD">
        <w:rPr>
          <w:sz w:val="28"/>
          <w:szCs w:val="28"/>
        </w:rPr>
        <w:t>ответственные за организацию работы с обращениями.</w:t>
      </w:r>
    </w:p>
    <w:p w:rsidR="008C161B" w:rsidRPr="00962BFD" w:rsidRDefault="008C161B" w:rsidP="00572E93">
      <w:pPr>
        <w:pStyle w:val="affffc"/>
        <w:numPr>
          <w:ilvl w:val="0"/>
          <w:numId w:val="9"/>
        </w:numPr>
        <w:shd w:val="clear" w:color="auto" w:fill="auto"/>
        <w:tabs>
          <w:tab w:val="left" w:pos="1533"/>
        </w:tabs>
        <w:spacing w:before="0" w:after="0" w:line="240" w:lineRule="auto"/>
        <w:ind w:firstLine="709"/>
        <w:jc w:val="both"/>
        <w:rPr>
          <w:sz w:val="28"/>
          <w:szCs w:val="28"/>
        </w:rPr>
      </w:pPr>
      <w:r w:rsidRPr="00962BFD">
        <w:rPr>
          <w:sz w:val="28"/>
          <w:szCs w:val="28"/>
        </w:rPr>
        <w:t>Помещения, выделенные для ведения приема граждан, должны соответствовать санитарным правилам СП 2.2.3670-20</w:t>
      </w:r>
      <w:r>
        <w:rPr>
          <w:sz w:val="28"/>
          <w:szCs w:val="28"/>
        </w:rPr>
        <w:t xml:space="preserve"> </w:t>
      </w:r>
      <w:r w:rsidRPr="00962BFD">
        <w:rPr>
          <w:sz w:val="28"/>
          <w:szCs w:val="28"/>
        </w:rPr>
        <w:t>«Санитарно- эпидемиологические требования к условиям труда» и требованиям Федерального закона от 24 ноября 1995 года № 181-ФЗ</w:t>
      </w:r>
      <w:r>
        <w:rPr>
          <w:sz w:val="28"/>
          <w:szCs w:val="28"/>
        </w:rPr>
        <w:t xml:space="preserve"> </w:t>
      </w:r>
      <w:r w:rsidRPr="00962BFD">
        <w:rPr>
          <w:sz w:val="28"/>
          <w:szCs w:val="28"/>
        </w:rPr>
        <w:t>«О социальной защите инвалидов в Российской Федерации».</w:t>
      </w:r>
    </w:p>
    <w:p w:rsidR="008C161B" w:rsidRPr="00962BFD" w:rsidRDefault="008C161B" w:rsidP="00572E93">
      <w:pPr>
        <w:pStyle w:val="affffc"/>
        <w:numPr>
          <w:ilvl w:val="0"/>
          <w:numId w:val="9"/>
        </w:numPr>
        <w:shd w:val="clear" w:color="auto" w:fill="auto"/>
        <w:tabs>
          <w:tab w:val="left" w:pos="1533"/>
        </w:tabs>
        <w:spacing w:before="0" w:after="0" w:line="240" w:lineRule="auto"/>
        <w:ind w:firstLine="709"/>
        <w:jc w:val="both"/>
        <w:rPr>
          <w:sz w:val="28"/>
          <w:szCs w:val="28"/>
        </w:rPr>
      </w:pPr>
      <w:r w:rsidRPr="00962BFD">
        <w:rPr>
          <w:sz w:val="28"/>
          <w:szCs w:val="28"/>
        </w:rPr>
        <w:lastRenderedPageBreak/>
        <w:t>Рабочее место работника,</w:t>
      </w:r>
      <w:r>
        <w:rPr>
          <w:sz w:val="28"/>
          <w:szCs w:val="28"/>
        </w:rPr>
        <w:t xml:space="preserve"> </w:t>
      </w:r>
      <w:r w:rsidRPr="00962BFD">
        <w:rPr>
          <w:sz w:val="28"/>
          <w:szCs w:val="28"/>
        </w:rPr>
        <w:t>ответственного за организацию работы с обращениями, осуществляющего прием граждан, оборудуется компьютерами и оргтехникой.</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Работник, ответственный за организацию работы с обращениями, осуществляющий прием граждан в общественной приемной, обеспечивается настольной табличкой, содержащей сведения о его фамилии, имени, отчестве (при наличии) и должности.</w:t>
      </w:r>
    </w:p>
    <w:p w:rsidR="008C161B" w:rsidRPr="00962BFD" w:rsidRDefault="008C161B" w:rsidP="00572E93">
      <w:pPr>
        <w:pStyle w:val="affffc"/>
        <w:numPr>
          <w:ilvl w:val="0"/>
          <w:numId w:val="9"/>
        </w:numPr>
        <w:shd w:val="clear" w:color="auto" w:fill="auto"/>
        <w:tabs>
          <w:tab w:val="left" w:pos="1624"/>
        </w:tabs>
        <w:spacing w:before="0" w:after="0" w:line="240" w:lineRule="auto"/>
        <w:ind w:firstLine="709"/>
        <w:jc w:val="both"/>
        <w:rPr>
          <w:sz w:val="28"/>
          <w:szCs w:val="28"/>
        </w:rPr>
      </w:pPr>
      <w:r w:rsidRPr="00962BFD">
        <w:rPr>
          <w:sz w:val="28"/>
          <w:szCs w:val="28"/>
        </w:rPr>
        <w:t>Места ожидания и личного приема граждан в общественной приемной оборудуются стульями, столами,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 питьевой водой и одноразовой посудой. В помещение обеспечивается доступ для граждан с ограниченными физическими возможностями.</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Заявители обеспечиваются канцелярскими принадлежностями, бумагой, бланками заявлений на имя главы </w:t>
      </w:r>
      <w:r>
        <w:rPr>
          <w:sz w:val="28"/>
          <w:szCs w:val="28"/>
        </w:rPr>
        <w:t>Новокубанского городского поселения Новокубанского района</w:t>
      </w:r>
      <w:r w:rsidRPr="00962BFD">
        <w:rPr>
          <w:sz w:val="28"/>
          <w:szCs w:val="28"/>
        </w:rPr>
        <w:t>, заместителей.</w:t>
      </w:r>
    </w:p>
    <w:p w:rsidR="008C161B" w:rsidRPr="00962BFD" w:rsidRDefault="008C161B" w:rsidP="00572E93">
      <w:pPr>
        <w:pStyle w:val="affffc"/>
        <w:numPr>
          <w:ilvl w:val="0"/>
          <w:numId w:val="9"/>
        </w:numPr>
        <w:shd w:val="clear" w:color="auto" w:fill="auto"/>
        <w:tabs>
          <w:tab w:val="left" w:pos="1470"/>
        </w:tabs>
        <w:spacing w:before="0" w:after="0" w:line="240" w:lineRule="auto"/>
        <w:ind w:firstLine="709"/>
        <w:jc w:val="both"/>
        <w:rPr>
          <w:sz w:val="28"/>
          <w:szCs w:val="28"/>
        </w:rPr>
      </w:pPr>
      <w:r w:rsidRPr="00962BFD">
        <w:rPr>
          <w:sz w:val="28"/>
          <w:szCs w:val="28"/>
        </w:rPr>
        <w:t>Прием граждан осуществляется в порядке очередности.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8C161B" w:rsidRPr="00962BFD" w:rsidRDefault="008C161B" w:rsidP="00572E93">
      <w:pPr>
        <w:pStyle w:val="affffc"/>
        <w:numPr>
          <w:ilvl w:val="0"/>
          <w:numId w:val="9"/>
        </w:numPr>
        <w:shd w:val="clear" w:color="auto" w:fill="auto"/>
        <w:tabs>
          <w:tab w:val="left" w:pos="1557"/>
        </w:tabs>
        <w:spacing w:before="0" w:after="0" w:line="240" w:lineRule="auto"/>
        <w:ind w:firstLine="709"/>
        <w:jc w:val="both"/>
        <w:rPr>
          <w:sz w:val="28"/>
          <w:szCs w:val="28"/>
        </w:rPr>
      </w:pPr>
      <w:r w:rsidRPr="00962BFD">
        <w:rPr>
          <w:sz w:val="28"/>
          <w:szCs w:val="28"/>
        </w:rPr>
        <w:t>При приеме в общественной приемной гражданин в обязательном порядке предъявляет документ, удостоверяющий его личность.</w:t>
      </w:r>
    </w:p>
    <w:p w:rsidR="008C161B" w:rsidRPr="00962BFD" w:rsidRDefault="008C161B" w:rsidP="00572E93">
      <w:pPr>
        <w:pStyle w:val="affffc"/>
        <w:numPr>
          <w:ilvl w:val="0"/>
          <w:numId w:val="9"/>
        </w:numPr>
        <w:shd w:val="clear" w:color="auto" w:fill="auto"/>
        <w:tabs>
          <w:tab w:val="left" w:pos="1600"/>
        </w:tabs>
        <w:spacing w:before="0" w:after="0" w:line="240" w:lineRule="auto"/>
        <w:ind w:firstLine="709"/>
        <w:jc w:val="both"/>
        <w:rPr>
          <w:sz w:val="28"/>
          <w:szCs w:val="28"/>
        </w:rPr>
      </w:pPr>
      <w:r w:rsidRPr="00962BFD">
        <w:rPr>
          <w:sz w:val="28"/>
          <w:szCs w:val="28"/>
        </w:rPr>
        <w:t>Содержание устного обращения заносится в электронную учетную карточку приема гражданина в электронном журнале</w:t>
      </w:r>
      <w:r>
        <w:rPr>
          <w:sz w:val="28"/>
          <w:szCs w:val="28"/>
        </w:rPr>
        <w:t xml:space="preserve"> </w:t>
      </w:r>
      <w:r w:rsidRPr="00962BFD">
        <w:rPr>
          <w:sz w:val="28"/>
          <w:szCs w:val="28"/>
        </w:rPr>
        <w:t>«Устные обращения» СЭД (далее - электронная учетная карточка приема).</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В электронную учетную карточку приема вносятся: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дата регистрации;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регистрационный номер;</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фамилия, имя, отчество (при наличии) гражданина (в именительном падеже) и его почтовый адрес, телефон (при наличии);</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форма обращения (устно, письменно) вид обращения (заявление, предложение, жалоба и другое);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признак обращения (первичное, повторное, многократное, дубликатное);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содержание вопроса, которое должно быть ясным и понятным, отражать его суть;</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шифр тематики обращения согласно Типовому общероссийскому тематическому классификатору обращений граждан, организаций и общественных объединений;</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результат рассмотрения вопроса, содержащегося в устном обращении гражданина (разъяснено в ходе приема, принято письменное обращение).</w:t>
      </w:r>
    </w:p>
    <w:p w:rsidR="008C161B" w:rsidRPr="00962BFD" w:rsidRDefault="008C161B" w:rsidP="00572E93">
      <w:pPr>
        <w:pStyle w:val="affffc"/>
        <w:numPr>
          <w:ilvl w:val="0"/>
          <w:numId w:val="9"/>
        </w:numPr>
        <w:shd w:val="clear" w:color="auto" w:fill="auto"/>
        <w:tabs>
          <w:tab w:val="left" w:pos="1850"/>
        </w:tabs>
        <w:spacing w:before="0" w:after="0" w:line="240" w:lineRule="auto"/>
        <w:ind w:firstLine="709"/>
        <w:jc w:val="both"/>
        <w:rPr>
          <w:sz w:val="28"/>
          <w:szCs w:val="28"/>
        </w:rPr>
      </w:pPr>
      <w:r w:rsidRPr="00962BFD">
        <w:rPr>
          <w:sz w:val="28"/>
          <w:szCs w:val="28"/>
        </w:rPr>
        <w:t>Работник,</w:t>
      </w:r>
      <w:r>
        <w:rPr>
          <w:sz w:val="28"/>
          <w:szCs w:val="28"/>
        </w:rPr>
        <w:t xml:space="preserve"> </w:t>
      </w:r>
      <w:r w:rsidRPr="00962BFD">
        <w:rPr>
          <w:sz w:val="28"/>
          <w:szCs w:val="28"/>
        </w:rPr>
        <w:t xml:space="preserve">ответственный за организацию работы с обращениями, ведущий прием, дает заявителю исчерпывающие разъяснения в части, относящейся к компетенции общественной приемной, в том числе о порядке организации личного приема граждан в администрации </w:t>
      </w:r>
      <w:r>
        <w:rPr>
          <w:sz w:val="28"/>
          <w:szCs w:val="28"/>
        </w:rPr>
        <w:lastRenderedPageBreak/>
        <w:t>Новокубанского городского поселения Новокубанского района</w:t>
      </w:r>
      <w:r w:rsidRPr="00962BFD">
        <w:rPr>
          <w:sz w:val="28"/>
          <w:szCs w:val="28"/>
        </w:rPr>
        <w:t>, а также дает необходимые разъяснения по составлению письменного обращения в соответствии со статьей 7 Федерального закона № 59-ФЗ.</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Если поднимаемые в ходе приема вопросы относятся к компетенции иных структурных подразделений администрации </w:t>
      </w:r>
      <w:r>
        <w:rPr>
          <w:sz w:val="28"/>
          <w:szCs w:val="28"/>
        </w:rPr>
        <w:t>Новокубанского городского поселения Новокубанского района</w:t>
      </w:r>
      <w:r w:rsidRPr="00962BFD">
        <w:rPr>
          <w:sz w:val="28"/>
          <w:szCs w:val="28"/>
        </w:rPr>
        <w:t>, работником,</w:t>
      </w:r>
      <w:r>
        <w:rPr>
          <w:sz w:val="28"/>
          <w:szCs w:val="28"/>
        </w:rPr>
        <w:t xml:space="preserve"> ответственным</w:t>
      </w:r>
      <w:r w:rsidRPr="00962BFD">
        <w:rPr>
          <w:sz w:val="28"/>
          <w:szCs w:val="28"/>
        </w:rPr>
        <w:t xml:space="preserve"> за организацию работы с обращениями, в день обращения гражданина организуется проведение приема заявителя работниками соответствующего структурного подразделения администрации </w:t>
      </w:r>
      <w:r>
        <w:rPr>
          <w:sz w:val="28"/>
          <w:szCs w:val="28"/>
        </w:rPr>
        <w:t>Новокубанского городского поселения Новокубанского района</w:t>
      </w:r>
      <w:r w:rsidRPr="00962BFD">
        <w:rPr>
          <w:sz w:val="28"/>
          <w:szCs w:val="28"/>
        </w:rPr>
        <w:t>, в компетенцию которых входит решение поставленных в обращении вопросов, лично, по телефону либо в режиме видеосвязи с использованием системы личного приема граждан на базе сетевого справочного телефонного узла Российской Федерации (далее - ССТУ.РФ).</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В случае если в устном обращении гражданина содержатся вопросы, решение которых входит в компетенцию</w:t>
      </w:r>
      <w:r>
        <w:rPr>
          <w:sz w:val="28"/>
          <w:szCs w:val="28"/>
        </w:rPr>
        <w:t xml:space="preserve"> </w:t>
      </w:r>
      <w:r w:rsidRPr="00962BFD">
        <w:rPr>
          <w:sz w:val="28"/>
          <w:szCs w:val="28"/>
        </w:rPr>
        <w:t>территориальных органов федеральных органов исполнительной власти, органов исполнительной власти Краснодарского края и иных органов, осуществляющих публично значимые функции, заявителю дается разъяснение, куда и в каком порядке ему следует обратиться.</w:t>
      </w:r>
    </w:p>
    <w:p w:rsidR="008C161B" w:rsidRPr="00962BFD" w:rsidRDefault="008C161B" w:rsidP="00572E93">
      <w:pPr>
        <w:pStyle w:val="affffc"/>
        <w:numPr>
          <w:ilvl w:val="0"/>
          <w:numId w:val="9"/>
        </w:numPr>
        <w:shd w:val="clear" w:color="auto" w:fill="auto"/>
        <w:tabs>
          <w:tab w:val="left" w:pos="1643"/>
        </w:tabs>
        <w:spacing w:before="0" w:after="0" w:line="240" w:lineRule="auto"/>
        <w:ind w:firstLine="709"/>
        <w:jc w:val="both"/>
        <w:rPr>
          <w:sz w:val="28"/>
          <w:szCs w:val="28"/>
        </w:rPr>
      </w:pPr>
      <w:r w:rsidRPr="00962BFD">
        <w:rPr>
          <w:sz w:val="28"/>
          <w:szCs w:val="28"/>
        </w:rPr>
        <w:t xml:space="preserve">В случае если гражданин обратился в приемную администрации </w:t>
      </w:r>
      <w:r>
        <w:rPr>
          <w:sz w:val="28"/>
          <w:szCs w:val="28"/>
        </w:rPr>
        <w:t>Новокубанского городского поселения Новокубанского района</w:t>
      </w:r>
      <w:r w:rsidRPr="00962BFD">
        <w:rPr>
          <w:sz w:val="28"/>
          <w:szCs w:val="28"/>
        </w:rPr>
        <w:t xml:space="preserve"> с просьбой об оказании бесплатной юридической помощи</w:t>
      </w:r>
      <w:r>
        <w:rPr>
          <w:sz w:val="28"/>
          <w:szCs w:val="28"/>
        </w:rPr>
        <w:t xml:space="preserve"> </w:t>
      </w:r>
      <w:r w:rsidRPr="00962BFD">
        <w:rPr>
          <w:sz w:val="28"/>
          <w:szCs w:val="28"/>
        </w:rPr>
        <w:t>п</w:t>
      </w:r>
      <w:r w:rsidRPr="00962BFD">
        <w:rPr>
          <w:rStyle w:val="afffff0"/>
          <w:sz w:val="28"/>
          <w:szCs w:val="28"/>
        </w:rPr>
        <w:t>о вопросам</w:t>
      </w:r>
      <w:r w:rsidRPr="00962BFD">
        <w:rPr>
          <w:sz w:val="28"/>
          <w:szCs w:val="28"/>
        </w:rPr>
        <w:t>,</w:t>
      </w:r>
      <w:r>
        <w:rPr>
          <w:sz w:val="28"/>
          <w:szCs w:val="28"/>
        </w:rPr>
        <w:t xml:space="preserve"> </w:t>
      </w:r>
      <w:r w:rsidRPr="00962BFD">
        <w:rPr>
          <w:rStyle w:val="afffff0"/>
          <w:sz w:val="28"/>
          <w:szCs w:val="28"/>
        </w:rPr>
        <w:t xml:space="preserve">не относящимся к компетенции структурных подразделений администрации </w:t>
      </w:r>
      <w:r>
        <w:rPr>
          <w:rStyle w:val="afffff0"/>
          <w:sz w:val="28"/>
          <w:szCs w:val="28"/>
        </w:rPr>
        <w:t>Новокубанского городского поселения Новокубанского района</w:t>
      </w:r>
      <w:r w:rsidRPr="00962BFD">
        <w:rPr>
          <w:rStyle w:val="afffff0"/>
          <w:sz w:val="28"/>
          <w:szCs w:val="28"/>
        </w:rPr>
        <w:t>,</w:t>
      </w:r>
      <w:r>
        <w:rPr>
          <w:rStyle w:val="afffff0"/>
          <w:sz w:val="28"/>
          <w:szCs w:val="28"/>
        </w:rPr>
        <w:t xml:space="preserve"> </w:t>
      </w:r>
      <w:r w:rsidRPr="00962BFD">
        <w:rPr>
          <w:sz w:val="28"/>
          <w:szCs w:val="28"/>
        </w:rPr>
        <w:t xml:space="preserve">ему предоставляется информация об </w:t>
      </w:r>
      <w:r w:rsidRPr="00962BFD">
        <w:rPr>
          <w:rStyle w:val="afffff0"/>
          <w:sz w:val="28"/>
          <w:szCs w:val="28"/>
        </w:rPr>
        <w:t>участнике(ах)</w:t>
      </w:r>
      <w:r>
        <w:rPr>
          <w:sz w:val="28"/>
          <w:szCs w:val="28"/>
        </w:rPr>
        <w:t xml:space="preserve"> </w:t>
      </w:r>
      <w:r w:rsidRPr="00962BFD">
        <w:rPr>
          <w:sz w:val="28"/>
          <w:szCs w:val="28"/>
        </w:rPr>
        <w:t>государственной системы бесплатной юридической помощи на территории Краснодарского края,</w:t>
      </w:r>
      <w:r>
        <w:rPr>
          <w:sz w:val="28"/>
          <w:szCs w:val="28"/>
        </w:rPr>
        <w:t xml:space="preserve"> </w:t>
      </w:r>
      <w:r w:rsidRPr="00962BFD">
        <w:rPr>
          <w:rStyle w:val="afffff0"/>
          <w:sz w:val="28"/>
          <w:szCs w:val="28"/>
        </w:rPr>
        <w:t>который(ые) может(ут) предоставить гражданину бесплатную юридическую помощь в соответствии с</w:t>
      </w:r>
      <w:r>
        <w:rPr>
          <w:rStyle w:val="afffff0"/>
          <w:sz w:val="28"/>
          <w:szCs w:val="28"/>
        </w:rPr>
        <w:t xml:space="preserve"> </w:t>
      </w:r>
      <w:hyperlink r:id="rId15" w:anchor="/document/12191964/entry/0" w:history="1">
        <w:r w:rsidRPr="00962BFD">
          <w:rPr>
            <w:rStyle w:val="affff"/>
            <w:sz w:val="28"/>
            <w:szCs w:val="28"/>
          </w:rPr>
          <w:t>Федеральным законом</w:t>
        </w:r>
      </w:hyperlink>
      <w:r>
        <w:rPr>
          <w:rStyle w:val="afffff0"/>
          <w:sz w:val="28"/>
          <w:szCs w:val="28"/>
        </w:rPr>
        <w:t xml:space="preserve"> от 21 ноября 2011 </w:t>
      </w:r>
      <w:r w:rsidRPr="00962BFD">
        <w:rPr>
          <w:rStyle w:val="afffff0"/>
          <w:sz w:val="28"/>
          <w:szCs w:val="28"/>
        </w:rPr>
        <w:t>года</w:t>
      </w:r>
      <w:r>
        <w:rPr>
          <w:rStyle w:val="afffff0"/>
          <w:sz w:val="28"/>
          <w:szCs w:val="28"/>
        </w:rPr>
        <w:t xml:space="preserve"> </w:t>
      </w:r>
      <w:r w:rsidRPr="00962BFD">
        <w:rPr>
          <w:rStyle w:val="afffff0"/>
          <w:sz w:val="28"/>
          <w:szCs w:val="28"/>
        </w:rPr>
        <w:t>№</w:t>
      </w:r>
      <w:r>
        <w:rPr>
          <w:rStyle w:val="afffff0"/>
          <w:sz w:val="28"/>
          <w:szCs w:val="28"/>
        </w:rPr>
        <w:t xml:space="preserve"> </w:t>
      </w:r>
      <w:r w:rsidRPr="00962BFD">
        <w:rPr>
          <w:rStyle w:val="afffff0"/>
          <w:sz w:val="28"/>
          <w:szCs w:val="28"/>
        </w:rPr>
        <w:t>324-ФЗ «О бесплатной юридической помощи в Российской Федерации» и</w:t>
      </w:r>
      <w:r>
        <w:rPr>
          <w:rStyle w:val="afffff0"/>
          <w:sz w:val="28"/>
          <w:szCs w:val="28"/>
        </w:rPr>
        <w:t xml:space="preserve"> </w:t>
      </w:r>
      <w:hyperlink r:id="rId16" w:anchor="/document/36941830/entry/0" w:history="1">
        <w:r w:rsidRPr="00962BFD">
          <w:rPr>
            <w:rStyle w:val="affff"/>
            <w:sz w:val="28"/>
            <w:szCs w:val="28"/>
          </w:rPr>
          <w:t>Законом</w:t>
        </w:r>
      </w:hyperlink>
      <w:r>
        <w:rPr>
          <w:rStyle w:val="afffff0"/>
          <w:sz w:val="28"/>
          <w:szCs w:val="28"/>
        </w:rPr>
        <w:t xml:space="preserve"> </w:t>
      </w:r>
      <w:r w:rsidRPr="00962BFD">
        <w:rPr>
          <w:rStyle w:val="afffff0"/>
          <w:sz w:val="28"/>
          <w:szCs w:val="28"/>
        </w:rPr>
        <w:t>Краснодар</w:t>
      </w:r>
      <w:r>
        <w:rPr>
          <w:rStyle w:val="afffff0"/>
          <w:sz w:val="28"/>
          <w:szCs w:val="28"/>
        </w:rPr>
        <w:t xml:space="preserve">ского края от 23 апреля 2013 </w:t>
      </w:r>
      <w:r w:rsidRPr="00962BFD">
        <w:rPr>
          <w:rStyle w:val="afffff0"/>
          <w:sz w:val="28"/>
          <w:szCs w:val="28"/>
        </w:rPr>
        <w:t>года №</w:t>
      </w:r>
      <w:r>
        <w:rPr>
          <w:rStyle w:val="afffff0"/>
          <w:sz w:val="28"/>
          <w:szCs w:val="28"/>
        </w:rPr>
        <w:t xml:space="preserve"> </w:t>
      </w:r>
      <w:r w:rsidRPr="00962BFD">
        <w:rPr>
          <w:rStyle w:val="afffff0"/>
          <w:sz w:val="28"/>
          <w:szCs w:val="28"/>
        </w:rPr>
        <w:t>2697-КЗ</w:t>
      </w:r>
      <w:r w:rsidRPr="00962BFD">
        <w:rPr>
          <w:sz w:val="28"/>
          <w:szCs w:val="28"/>
        </w:rPr>
        <w:t>  «</w:t>
      </w:r>
      <w:r w:rsidRPr="00962BFD">
        <w:rPr>
          <w:rStyle w:val="afffff0"/>
          <w:sz w:val="28"/>
          <w:szCs w:val="28"/>
        </w:rPr>
        <w:t>О юридической помощи на территории</w:t>
      </w:r>
      <w:r>
        <w:rPr>
          <w:sz w:val="28"/>
          <w:szCs w:val="28"/>
        </w:rPr>
        <w:t xml:space="preserve"> </w:t>
      </w:r>
      <w:r w:rsidRPr="00962BFD">
        <w:rPr>
          <w:sz w:val="28"/>
          <w:szCs w:val="28"/>
        </w:rPr>
        <w:t>Краснодарского края»</w:t>
      </w:r>
      <w:r w:rsidRPr="00962BFD">
        <w:rPr>
          <w:rStyle w:val="afffff0"/>
          <w:sz w:val="28"/>
          <w:szCs w:val="28"/>
        </w:rPr>
        <w:t>, а также о возможности обратиться дистанционно к участнику государственной системы</w:t>
      </w:r>
      <w:r w:rsidRPr="00962BFD">
        <w:rPr>
          <w:sz w:val="28"/>
          <w:szCs w:val="28"/>
        </w:rPr>
        <w:t> бесплатной юридической помощи.</w:t>
      </w:r>
    </w:p>
    <w:p w:rsidR="008C161B" w:rsidRPr="00962BFD" w:rsidRDefault="008C161B" w:rsidP="00572E93">
      <w:pPr>
        <w:pStyle w:val="affffc"/>
        <w:numPr>
          <w:ilvl w:val="0"/>
          <w:numId w:val="9"/>
        </w:numPr>
        <w:shd w:val="clear" w:color="auto" w:fill="auto"/>
        <w:tabs>
          <w:tab w:val="left" w:pos="1610"/>
        </w:tabs>
        <w:spacing w:before="0" w:after="0" w:line="240" w:lineRule="auto"/>
        <w:ind w:firstLine="709"/>
        <w:jc w:val="both"/>
        <w:rPr>
          <w:sz w:val="28"/>
          <w:szCs w:val="28"/>
        </w:rPr>
      </w:pPr>
      <w:r w:rsidRPr="00962BFD">
        <w:rPr>
          <w:sz w:val="28"/>
          <w:szCs w:val="28"/>
        </w:rPr>
        <w:t>В случае поступления в общественную приемную уведомления о проведении публичного мероприятия приглашается работник, в полномочия которого входит решение данного вопроса, для дальнейшей организации работы с ним в порядке, установленном Феде</w:t>
      </w:r>
      <w:r>
        <w:rPr>
          <w:sz w:val="28"/>
          <w:szCs w:val="28"/>
        </w:rPr>
        <w:t xml:space="preserve">ральным законом от 19 июня 2004 </w:t>
      </w:r>
      <w:r w:rsidRPr="00962BFD">
        <w:rPr>
          <w:sz w:val="28"/>
          <w:szCs w:val="28"/>
        </w:rPr>
        <w:t xml:space="preserve">года </w:t>
      </w:r>
      <w:r>
        <w:rPr>
          <w:sz w:val="28"/>
          <w:szCs w:val="28"/>
        </w:rPr>
        <w:t xml:space="preserve">    </w:t>
      </w:r>
      <w:r w:rsidRPr="00962BFD">
        <w:rPr>
          <w:sz w:val="28"/>
          <w:szCs w:val="28"/>
        </w:rPr>
        <w:t>№</w:t>
      </w:r>
      <w:r>
        <w:rPr>
          <w:sz w:val="28"/>
          <w:szCs w:val="28"/>
        </w:rPr>
        <w:t xml:space="preserve"> </w:t>
      </w:r>
      <w:r w:rsidRPr="00962BFD">
        <w:rPr>
          <w:sz w:val="28"/>
          <w:szCs w:val="28"/>
        </w:rPr>
        <w:t>54-ФЗ</w:t>
      </w:r>
      <w:r>
        <w:rPr>
          <w:sz w:val="28"/>
          <w:szCs w:val="28"/>
        </w:rPr>
        <w:t xml:space="preserve"> </w:t>
      </w:r>
      <w:r w:rsidRPr="00962BFD">
        <w:rPr>
          <w:sz w:val="28"/>
          <w:szCs w:val="28"/>
        </w:rPr>
        <w:t>«О собраниях, митингах, демонстрациях, шествиях и пикетированиях».</w:t>
      </w:r>
    </w:p>
    <w:p w:rsidR="008C161B" w:rsidRPr="00962BFD" w:rsidRDefault="008C161B" w:rsidP="00572E93">
      <w:pPr>
        <w:pStyle w:val="affffc"/>
        <w:numPr>
          <w:ilvl w:val="0"/>
          <w:numId w:val="9"/>
        </w:numPr>
        <w:shd w:val="clear" w:color="auto" w:fill="auto"/>
        <w:tabs>
          <w:tab w:val="left" w:pos="1614"/>
        </w:tabs>
        <w:spacing w:before="0" w:after="0" w:line="240" w:lineRule="auto"/>
        <w:ind w:firstLine="709"/>
        <w:jc w:val="both"/>
        <w:rPr>
          <w:sz w:val="28"/>
          <w:szCs w:val="28"/>
        </w:rPr>
      </w:pPr>
      <w:r w:rsidRPr="00962BFD">
        <w:rPr>
          <w:sz w:val="28"/>
          <w:szCs w:val="28"/>
        </w:rPr>
        <w:t xml:space="preserve">В ходе приема гражданин вправе оставить письменное обращение на имя главы </w:t>
      </w:r>
      <w:r>
        <w:rPr>
          <w:sz w:val="28"/>
          <w:szCs w:val="28"/>
        </w:rPr>
        <w:t xml:space="preserve">Новокубанского городского поселения Новокубанского района </w:t>
      </w:r>
      <w:r w:rsidRPr="00962BFD">
        <w:rPr>
          <w:sz w:val="28"/>
          <w:szCs w:val="28"/>
        </w:rPr>
        <w:t>или заместителей, которое подлежит регистрации и рассмотрению в соответствии с Федеральным законом № 59-ФЗ и настоящей Инструкцией.</w:t>
      </w:r>
    </w:p>
    <w:p w:rsidR="008C161B" w:rsidRPr="00962BFD" w:rsidRDefault="008C161B" w:rsidP="00572E93">
      <w:pPr>
        <w:pStyle w:val="affffc"/>
        <w:numPr>
          <w:ilvl w:val="0"/>
          <w:numId w:val="9"/>
        </w:numPr>
        <w:shd w:val="clear" w:color="auto" w:fill="auto"/>
        <w:tabs>
          <w:tab w:val="left" w:pos="1749"/>
        </w:tabs>
        <w:spacing w:before="0" w:after="0" w:line="240" w:lineRule="auto"/>
        <w:ind w:firstLine="709"/>
        <w:jc w:val="both"/>
        <w:rPr>
          <w:sz w:val="28"/>
          <w:szCs w:val="28"/>
        </w:rPr>
      </w:pPr>
      <w:r w:rsidRPr="00962BFD">
        <w:rPr>
          <w:sz w:val="28"/>
          <w:szCs w:val="28"/>
        </w:rPr>
        <w:t>Проведение гражданами фотосъемки, аудио- и видеозаписи, прямой трансляции в информационно-телекоммуникационной сети</w:t>
      </w:r>
      <w:r>
        <w:rPr>
          <w:sz w:val="28"/>
          <w:szCs w:val="28"/>
        </w:rPr>
        <w:t xml:space="preserve"> </w:t>
      </w:r>
      <w:r w:rsidRPr="00962BFD">
        <w:rPr>
          <w:sz w:val="28"/>
          <w:szCs w:val="28"/>
        </w:rPr>
        <w:t xml:space="preserve">«Интернет» </w:t>
      </w:r>
      <w:r w:rsidRPr="00962BFD">
        <w:rPr>
          <w:sz w:val="28"/>
          <w:szCs w:val="28"/>
        </w:rPr>
        <w:lastRenderedPageBreak/>
        <w:t xml:space="preserve">в общественной приемной администрации </w:t>
      </w:r>
      <w:r>
        <w:rPr>
          <w:sz w:val="28"/>
          <w:szCs w:val="28"/>
        </w:rPr>
        <w:t>Новокубанского городского поселения Новокубанского района</w:t>
      </w:r>
      <w:r w:rsidRPr="00962BFD">
        <w:rPr>
          <w:sz w:val="28"/>
          <w:szCs w:val="28"/>
        </w:rPr>
        <w:t xml:space="preserve"> возможно только при условии, что это не повлечет за собой обнародование и дальнейшее использование изображений иных граждан, реализующих право на личное обращение в администрацию</w:t>
      </w:r>
      <w:r>
        <w:rPr>
          <w:sz w:val="28"/>
          <w:szCs w:val="28"/>
        </w:rPr>
        <w:t xml:space="preserve"> Новокубанского городского поселения Новокубанского района</w:t>
      </w:r>
      <w:r w:rsidRPr="00962BFD">
        <w:rPr>
          <w:sz w:val="28"/>
          <w:szCs w:val="28"/>
        </w:rPr>
        <w:t>, а также работников, ответственных за организацию работы с обращениями, обеспечивающих реализацию данного правомочия, без их согласия.</w:t>
      </w:r>
    </w:p>
    <w:p w:rsidR="008C161B" w:rsidRDefault="008C161B" w:rsidP="008C161B">
      <w:pPr>
        <w:pStyle w:val="affffc"/>
        <w:shd w:val="clear" w:color="auto" w:fill="auto"/>
        <w:tabs>
          <w:tab w:val="left" w:pos="1854"/>
        </w:tabs>
        <w:spacing w:before="0" w:after="0" w:line="240" w:lineRule="auto"/>
        <w:ind w:firstLine="709"/>
        <w:jc w:val="both"/>
        <w:rPr>
          <w:sz w:val="28"/>
          <w:szCs w:val="28"/>
        </w:rPr>
      </w:pPr>
      <w:r>
        <w:rPr>
          <w:sz w:val="28"/>
          <w:szCs w:val="28"/>
        </w:rPr>
        <w:t xml:space="preserve">3.1.14 </w:t>
      </w:r>
      <w:r w:rsidRPr="003B7C08">
        <w:rPr>
          <w:sz w:val="28"/>
          <w:szCs w:val="28"/>
        </w:rPr>
        <w:t>Руководители структурных подразделений администрации Новокубанского городского поселения Новокубанского района осуществляют личный прием граждан в соответствии с утвержденными графиками. Организация и проведение приемов граждан осуществляются ответственными работниками соответствующих структурных подразделений администрации Новокубанского городского поселения Новокубанского района.</w:t>
      </w:r>
    </w:p>
    <w:p w:rsidR="008C161B" w:rsidRPr="003B7C08" w:rsidRDefault="008C161B" w:rsidP="008C161B">
      <w:pPr>
        <w:pStyle w:val="affffc"/>
        <w:shd w:val="clear" w:color="auto" w:fill="auto"/>
        <w:tabs>
          <w:tab w:val="left" w:pos="1854"/>
        </w:tabs>
        <w:spacing w:before="0" w:after="0" w:line="240" w:lineRule="auto"/>
        <w:ind w:firstLine="0"/>
        <w:jc w:val="both"/>
        <w:rPr>
          <w:sz w:val="28"/>
          <w:szCs w:val="28"/>
        </w:rPr>
      </w:pPr>
    </w:p>
    <w:p w:rsidR="008C161B" w:rsidRPr="00962BFD" w:rsidRDefault="008C161B" w:rsidP="008C161B">
      <w:pPr>
        <w:pStyle w:val="affffc"/>
        <w:shd w:val="clear" w:color="auto" w:fill="auto"/>
        <w:spacing w:before="0" w:after="0" w:line="240" w:lineRule="auto"/>
        <w:ind w:firstLine="0"/>
        <w:rPr>
          <w:b/>
          <w:sz w:val="28"/>
          <w:szCs w:val="28"/>
        </w:rPr>
      </w:pPr>
      <w:r>
        <w:rPr>
          <w:b/>
          <w:sz w:val="28"/>
          <w:szCs w:val="28"/>
        </w:rPr>
        <w:t xml:space="preserve">3.2 </w:t>
      </w:r>
      <w:r w:rsidRPr="00962BFD">
        <w:rPr>
          <w:b/>
          <w:sz w:val="28"/>
          <w:szCs w:val="28"/>
        </w:rPr>
        <w:t xml:space="preserve">Организация личных приемов граждан главой </w:t>
      </w:r>
      <w:r>
        <w:rPr>
          <w:b/>
          <w:sz w:val="28"/>
          <w:szCs w:val="28"/>
        </w:rPr>
        <w:t>Новокубанского городского поселения Новокубанского района</w:t>
      </w:r>
      <w:r w:rsidRPr="00962BFD">
        <w:rPr>
          <w:b/>
          <w:sz w:val="28"/>
          <w:szCs w:val="28"/>
        </w:rPr>
        <w:t>, заместителями</w:t>
      </w:r>
    </w:p>
    <w:p w:rsidR="008C161B" w:rsidRPr="0013703C" w:rsidRDefault="008C161B" w:rsidP="008C161B">
      <w:pPr>
        <w:pStyle w:val="affffc"/>
        <w:shd w:val="clear" w:color="auto" w:fill="auto"/>
        <w:spacing w:before="0" w:after="0" w:line="240" w:lineRule="auto"/>
        <w:ind w:firstLine="0"/>
        <w:jc w:val="left"/>
        <w:rPr>
          <w:sz w:val="28"/>
          <w:szCs w:val="28"/>
        </w:rPr>
      </w:pPr>
    </w:p>
    <w:p w:rsidR="008C161B" w:rsidRPr="00962BFD" w:rsidRDefault="008C161B" w:rsidP="00572E93">
      <w:pPr>
        <w:pStyle w:val="affffc"/>
        <w:numPr>
          <w:ilvl w:val="0"/>
          <w:numId w:val="10"/>
        </w:numPr>
        <w:shd w:val="clear" w:color="auto" w:fill="auto"/>
        <w:tabs>
          <w:tab w:val="left" w:pos="1628"/>
        </w:tabs>
        <w:spacing w:before="0" w:after="0" w:line="240" w:lineRule="auto"/>
        <w:ind w:firstLine="709"/>
        <w:jc w:val="both"/>
        <w:rPr>
          <w:sz w:val="28"/>
          <w:szCs w:val="28"/>
        </w:rPr>
      </w:pPr>
      <w:r w:rsidRPr="00962BFD">
        <w:rPr>
          <w:sz w:val="28"/>
          <w:szCs w:val="28"/>
        </w:rPr>
        <w:t xml:space="preserve">Личный прием граждан проводится главой </w:t>
      </w:r>
      <w:r>
        <w:rPr>
          <w:sz w:val="28"/>
          <w:szCs w:val="28"/>
        </w:rPr>
        <w:t>Новокубанского городского поселения Новокубанского района</w:t>
      </w:r>
      <w:r w:rsidRPr="00962BFD">
        <w:rPr>
          <w:sz w:val="28"/>
          <w:szCs w:val="28"/>
        </w:rPr>
        <w:t>, заместителями согласно утвержденному графику.</w:t>
      </w:r>
    </w:p>
    <w:p w:rsidR="008C161B" w:rsidRPr="00962BFD" w:rsidRDefault="008C161B" w:rsidP="00572E93">
      <w:pPr>
        <w:pStyle w:val="affffc"/>
        <w:numPr>
          <w:ilvl w:val="0"/>
          <w:numId w:val="10"/>
        </w:numPr>
        <w:shd w:val="clear" w:color="auto" w:fill="auto"/>
        <w:tabs>
          <w:tab w:val="left" w:pos="1460"/>
        </w:tabs>
        <w:spacing w:before="0" w:after="0" w:line="240" w:lineRule="auto"/>
        <w:ind w:firstLine="709"/>
        <w:jc w:val="both"/>
        <w:rPr>
          <w:sz w:val="28"/>
          <w:szCs w:val="28"/>
        </w:rPr>
      </w:pPr>
      <w:r w:rsidRPr="00962BFD">
        <w:rPr>
          <w:sz w:val="28"/>
          <w:szCs w:val="28"/>
        </w:rPr>
        <w:t xml:space="preserve">Дни и время личного приема главой </w:t>
      </w:r>
      <w:r>
        <w:rPr>
          <w:sz w:val="28"/>
          <w:szCs w:val="28"/>
        </w:rPr>
        <w:t>Новокубанского городского поселения Новокубанского района</w:t>
      </w:r>
      <w:r w:rsidRPr="00962BFD">
        <w:rPr>
          <w:sz w:val="28"/>
          <w:szCs w:val="28"/>
        </w:rPr>
        <w:t xml:space="preserve">, список граждан на личный прием к главе </w:t>
      </w:r>
      <w:r>
        <w:rPr>
          <w:sz w:val="28"/>
          <w:szCs w:val="28"/>
        </w:rPr>
        <w:t>Новокубанского городского поселения Новокубанского района</w:t>
      </w:r>
      <w:r w:rsidRPr="00962BFD">
        <w:rPr>
          <w:sz w:val="28"/>
          <w:szCs w:val="28"/>
        </w:rPr>
        <w:t xml:space="preserve">, а также участники приема устанавливаются по согласованию с главой </w:t>
      </w:r>
      <w:r>
        <w:rPr>
          <w:sz w:val="28"/>
          <w:szCs w:val="28"/>
        </w:rPr>
        <w:t>Новокубанского городского поселения Новокубанского района</w:t>
      </w:r>
      <w:r w:rsidRPr="00962BFD">
        <w:rPr>
          <w:sz w:val="28"/>
          <w:szCs w:val="28"/>
        </w:rPr>
        <w:t>.</w:t>
      </w:r>
    </w:p>
    <w:p w:rsidR="008C161B" w:rsidRPr="00962BFD" w:rsidRDefault="008C161B" w:rsidP="00572E93">
      <w:pPr>
        <w:pStyle w:val="affffc"/>
        <w:numPr>
          <w:ilvl w:val="0"/>
          <w:numId w:val="10"/>
        </w:numPr>
        <w:shd w:val="clear" w:color="auto" w:fill="auto"/>
        <w:tabs>
          <w:tab w:val="left" w:pos="1489"/>
        </w:tabs>
        <w:spacing w:before="0" w:after="0" w:line="240" w:lineRule="auto"/>
        <w:ind w:firstLine="709"/>
        <w:jc w:val="both"/>
        <w:rPr>
          <w:sz w:val="28"/>
          <w:szCs w:val="28"/>
        </w:rPr>
      </w:pPr>
      <w:r w:rsidRPr="00962BFD">
        <w:rPr>
          <w:sz w:val="28"/>
          <w:szCs w:val="28"/>
        </w:rPr>
        <w:t>Список граждан на прием к</w:t>
      </w:r>
      <w:r>
        <w:rPr>
          <w:sz w:val="28"/>
          <w:szCs w:val="28"/>
        </w:rPr>
        <w:t xml:space="preserve"> </w:t>
      </w:r>
      <w:r w:rsidRPr="00962BFD">
        <w:rPr>
          <w:sz w:val="28"/>
          <w:szCs w:val="28"/>
        </w:rPr>
        <w:t>главе, заместителям, передается работниками, ответственными за организацию работы с обращениями,</w:t>
      </w:r>
      <w:r>
        <w:rPr>
          <w:sz w:val="28"/>
          <w:szCs w:val="28"/>
        </w:rPr>
        <w:t xml:space="preserve"> </w:t>
      </w:r>
      <w:r w:rsidRPr="00962BFD">
        <w:rPr>
          <w:sz w:val="28"/>
          <w:szCs w:val="28"/>
        </w:rPr>
        <w:t>на согласование главе, заместителям. Они, с учетом поднимаемых вопросов, определяют участников приема, к компетенции которых относится рассмотрение поставленных вопросов.</w:t>
      </w:r>
    </w:p>
    <w:p w:rsidR="008C161B" w:rsidRPr="00962BFD" w:rsidRDefault="008C161B" w:rsidP="00572E93">
      <w:pPr>
        <w:pStyle w:val="affffc"/>
        <w:numPr>
          <w:ilvl w:val="0"/>
          <w:numId w:val="10"/>
        </w:numPr>
        <w:shd w:val="clear" w:color="auto" w:fill="auto"/>
        <w:tabs>
          <w:tab w:val="left" w:pos="1590"/>
        </w:tabs>
        <w:spacing w:before="0" w:after="0" w:line="240" w:lineRule="auto"/>
        <w:ind w:firstLine="709"/>
        <w:jc w:val="both"/>
        <w:rPr>
          <w:sz w:val="28"/>
          <w:szCs w:val="28"/>
        </w:rPr>
      </w:pPr>
      <w:r w:rsidRPr="00962BFD">
        <w:rPr>
          <w:sz w:val="28"/>
          <w:szCs w:val="28"/>
        </w:rPr>
        <w:t xml:space="preserve">Подготовка личных приемов граждан главой </w:t>
      </w:r>
      <w:r>
        <w:rPr>
          <w:sz w:val="28"/>
          <w:szCs w:val="28"/>
        </w:rPr>
        <w:t xml:space="preserve">Новокубанского городского поселения Новокубанского района </w:t>
      </w:r>
      <w:r w:rsidRPr="00962BFD">
        <w:rPr>
          <w:sz w:val="28"/>
          <w:szCs w:val="28"/>
        </w:rPr>
        <w:t>и заместителями осуществляется по результатам рассмотрения письменного обращения гражданина с просьбой о записи на личный прием по конкретному вопросу.</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Гражданин в обращении с просьбой о проведении личного приема в обязательном порядке указывает фамилию, имя, отчество либо должность должностного лица, о личном приеме которым он ходатайствует, а также свою фамилию, имя и отчество (последнее - при наличии), почтовый адрес или адрес электронной почты и содержание вопроса, требующего рассмотрения в ходе личного приема.</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Также гражданин вправе указать номер телефона (при наличии) и информацию о том, куда он ранее обращался за разрешением поставленного вопроса, с приложением подтверждающих документов либо их копий.</w:t>
      </w:r>
    </w:p>
    <w:p w:rsidR="008C161B" w:rsidRPr="00962BFD" w:rsidRDefault="008C161B" w:rsidP="00572E93">
      <w:pPr>
        <w:pStyle w:val="affffc"/>
        <w:numPr>
          <w:ilvl w:val="0"/>
          <w:numId w:val="10"/>
        </w:numPr>
        <w:shd w:val="clear" w:color="auto" w:fill="auto"/>
        <w:tabs>
          <w:tab w:val="left" w:pos="1465"/>
        </w:tabs>
        <w:spacing w:before="0" w:after="0" w:line="240" w:lineRule="auto"/>
        <w:ind w:firstLine="709"/>
        <w:jc w:val="both"/>
        <w:rPr>
          <w:sz w:val="28"/>
          <w:szCs w:val="28"/>
        </w:rPr>
      </w:pPr>
      <w:r w:rsidRPr="00962BFD">
        <w:rPr>
          <w:sz w:val="28"/>
          <w:szCs w:val="28"/>
        </w:rPr>
        <w:lastRenderedPageBreak/>
        <w:t xml:space="preserve">В случае если решение вопроса, с которым гражданин обратился на личный прием к главе </w:t>
      </w:r>
      <w:r>
        <w:rPr>
          <w:sz w:val="28"/>
          <w:szCs w:val="28"/>
        </w:rPr>
        <w:t>Новокубанского городского поселения Новокубанского района</w:t>
      </w:r>
      <w:r w:rsidRPr="00962BFD">
        <w:rPr>
          <w:sz w:val="28"/>
          <w:szCs w:val="28"/>
        </w:rPr>
        <w:t xml:space="preserve">, находится в компетенции администрации </w:t>
      </w:r>
      <w:r>
        <w:rPr>
          <w:sz w:val="28"/>
          <w:szCs w:val="28"/>
        </w:rPr>
        <w:t>Новокубанского городского поселения Новокубанского района</w:t>
      </w:r>
      <w:r w:rsidRPr="00962BFD">
        <w:rPr>
          <w:sz w:val="28"/>
          <w:szCs w:val="28"/>
        </w:rPr>
        <w:t xml:space="preserve"> и гражданин ранее не обращался по данному вопросу на личный прием к руководителям соответствующих структурных подразделений администрации </w:t>
      </w:r>
      <w:r>
        <w:rPr>
          <w:sz w:val="28"/>
          <w:szCs w:val="28"/>
        </w:rPr>
        <w:t>Новокубанского городского поселения Новокубанского района</w:t>
      </w:r>
      <w:r w:rsidRPr="00962BFD">
        <w:rPr>
          <w:sz w:val="28"/>
          <w:szCs w:val="28"/>
        </w:rPr>
        <w:t xml:space="preserve">, главой </w:t>
      </w:r>
      <w:r>
        <w:rPr>
          <w:sz w:val="28"/>
          <w:szCs w:val="28"/>
        </w:rPr>
        <w:t>Новокубанского городского поселения Новокубанского района</w:t>
      </w:r>
      <w:r w:rsidRPr="00962BFD">
        <w:rPr>
          <w:sz w:val="28"/>
          <w:szCs w:val="28"/>
        </w:rPr>
        <w:t>, заместителями главы</w:t>
      </w:r>
      <w:r>
        <w:rPr>
          <w:sz w:val="28"/>
          <w:szCs w:val="28"/>
        </w:rPr>
        <w:t xml:space="preserve"> </w:t>
      </w:r>
      <w:r w:rsidRPr="00962BFD">
        <w:rPr>
          <w:sz w:val="28"/>
          <w:szCs w:val="28"/>
        </w:rPr>
        <w:t xml:space="preserve">может быть дано поручение о проведении личного приема гражданина руководителями соответствующих структурных подразделений администрации </w:t>
      </w:r>
      <w:r>
        <w:rPr>
          <w:sz w:val="28"/>
          <w:szCs w:val="28"/>
        </w:rPr>
        <w:t>Новокубанского городского поселения</w:t>
      </w:r>
      <w:r w:rsidRPr="00962BFD">
        <w:rPr>
          <w:sz w:val="28"/>
          <w:szCs w:val="28"/>
        </w:rPr>
        <w:t xml:space="preserve"> Новокубанск</w:t>
      </w:r>
      <w:r>
        <w:rPr>
          <w:sz w:val="28"/>
          <w:szCs w:val="28"/>
        </w:rPr>
        <w:t xml:space="preserve">ого района </w:t>
      </w:r>
      <w:r w:rsidRPr="00962BFD">
        <w:rPr>
          <w:sz w:val="28"/>
          <w:szCs w:val="28"/>
        </w:rPr>
        <w:t>в соответствии с компетенцией поднимаемого вопроса.</w:t>
      </w:r>
    </w:p>
    <w:p w:rsidR="008C161B" w:rsidRPr="00962BFD" w:rsidRDefault="008C161B" w:rsidP="00572E93">
      <w:pPr>
        <w:pStyle w:val="affffc"/>
        <w:numPr>
          <w:ilvl w:val="0"/>
          <w:numId w:val="10"/>
        </w:numPr>
        <w:shd w:val="clear" w:color="auto" w:fill="auto"/>
        <w:tabs>
          <w:tab w:val="left" w:pos="1628"/>
        </w:tabs>
        <w:spacing w:before="0" w:after="0" w:line="240" w:lineRule="auto"/>
        <w:ind w:firstLine="709"/>
        <w:jc w:val="both"/>
        <w:rPr>
          <w:sz w:val="28"/>
          <w:szCs w:val="28"/>
        </w:rPr>
      </w:pPr>
      <w:r w:rsidRPr="00962BFD">
        <w:rPr>
          <w:sz w:val="28"/>
          <w:szCs w:val="28"/>
        </w:rPr>
        <w:t>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8C161B" w:rsidRPr="00962BFD" w:rsidRDefault="008C161B" w:rsidP="00572E93">
      <w:pPr>
        <w:pStyle w:val="affffc"/>
        <w:numPr>
          <w:ilvl w:val="0"/>
          <w:numId w:val="10"/>
        </w:numPr>
        <w:shd w:val="clear" w:color="auto" w:fill="auto"/>
        <w:tabs>
          <w:tab w:val="left" w:pos="1786"/>
        </w:tabs>
        <w:spacing w:before="0" w:after="0" w:line="240" w:lineRule="auto"/>
        <w:ind w:firstLine="709"/>
        <w:jc w:val="both"/>
        <w:rPr>
          <w:sz w:val="28"/>
          <w:szCs w:val="28"/>
        </w:rPr>
      </w:pPr>
      <w:r w:rsidRPr="00962BFD">
        <w:rPr>
          <w:sz w:val="28"/>
          <w:szCs w:val="28"/>
        </w:rPr>
        <w:t xml:space="preserve">Личный прием главой </w:t>
      </w:r>
      <w:r>
        <w:rPr>
          <w:sz w:val="28"/>
          <w:szCs w:val="28"/>
        </w:rPr>
        <w:t xml:space="preserve">Новокубанского городского поселения Новокубанского района </w:t>
      </w:r>
      <w:r w:rsidRPr="00962BFD">
        <w:rPr>
          <w:sz w:val="28"/>
          <w:szCs w:val="28"/>
        </w:rPr>
        <w:t>или заместителями ведется в индивидуальном порядке, за исключением случаев обращений граждан, нуждающихся в сопровождении.</w:t>
      </w:r>
    </w:p>
    <w:p w:rsidR="008C161B" w:rsidRPr="00962BFD" w:rsidRDefault="008C161B" w:rsidP="00572E93">
      <w:pPr>
        <w:pStyle w:val="affffc"/>
        <w:numPr>
          <w:ilvl w:val="0"/>
          <w:numId w:val="10"/>
        </w:numPr>
        <w:shd w:val="clear" w:color="auto" w:fill="auto"/>
        <w:tabs>
          <w:tab w:val="left" w:pos="1786"/>
        </w:tabs>
        <w:spacing w:before="0" w:after="0" w:line="240" w:lineRule="auto"/>
        <w:ind w:firstLine="709"/>
        <w:jc w:val="both"/>
        <w:rPr>
          <w:sz w:val="28"/>
          <w:szCs w:val="28"/>
        </w:rPr>
      </w:pPr>
      <w:r w:rsidRPr="00962BFD">
        <w:rPr>
          <w:sz w:val="28"/>
          <w:szCs w:val="28"/>
        </w:rPr>
        <w:t xml:space="preserve">Личный прием граждан главой </w:t>
      </w:r>
      <w:r>
        <w:rPr>
          <w:sz w:val="28"/>
          <w:szCs w:val="28"/>
        </w:rPr>
        <w:t>Новокубанского городского поселения Новокубанского района</w:t>
      </w:r>
      <w:r w:rsidRPr="00962BFD">
        <w:rPr>
          <w:sz w:val="28"/>
          <w:szCs w:val="28"/>
        </w:rPr>
        <w:t xml:space="preserve"> осуществляется, как правило, по обращениям, которые были рассмотрены заместителями.</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Личный прием главой </w:t>
      </w:r>
      <w:r>
        <w:rPr>
          <w:sz w:val="28"/>
          <w:szCs w:val="28"/>
        </w:rPr>
        <w:t>Новокубанского городского поселения Новокубанского района</w:t>
      </w:r>
      <w:r w:rsidRPr="00962BFD">
        <w:rPr>
          <w:sz w:val="28"/>
          <w:szCs w:val="28"/>
        </w:rPr>
        <w:t xml:space="preserve"> или заместителями проводится при предъявлении гражданином документа, удостоверяющего личность. </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Личный прием граждан осуществляется главой </w:t>
      </w:r>
      <w:r>
        <w:rPr>
          <w:sz w:val="28"/>
          <w:szCs w:val="28"/>
        </w:rPr>
        <w:t>Новокубанского городского поселения Новокубанского района</w:t>
      </w:r>
      <w:r w:rsidRPr="00962BFD">
        <w:rPr>
          <w:sz w:val="28"/>
          <w:szCs w:val="28"/>
        </w:rPr>
        <w:t xml:space="preserve"> или заместителями с участием руководителей структурных подразделений администрации </w:t>
      </w:r>
      <w:r>
        <w:rPr>
          <w:sz w:val="28"/>
          <w:szCs w:val="28"/>
        </w:rPr>
        <w:t>Новокубанского городского поселения Новокубанского района</w:t>
      </w:r>
      <w:r w:rsidRPr="00962BFD">
        <w:rPr>
          <w:sz w:val="28"/>
          <w:szCs w:val="28"/>
        </w:rPr>
        <w:t>, органов местного самоуправления Новокубанского района и иных должностных лиц по вопросам, отнесенным к их компетенции.</w:t>
      </w:r>
    </w:p>
    <w:p w:rsidR="008C161B" w:rsidRPr="00962BFD" w:rsidRDefault="008C161B" w:rsidP="008C161B">
      <w:pPr>
        <w:pStyle w:val="affffc"/>
        <w:shd w:val="clear" w:color="auto" w:fill="auto"/>
        <w:tabs>
          <w:tab w:val="left" w:pos="709"/>
        </w:tabs>
        <w:spacing w:before="0" w:after="0" w:line="240" w:lineRule="auto"/>
        <w:ind w:firstLine="709"/>
        <w:jc w:val="both"/>
        <w:rPr>
          <w:sz w:val="28"/>
          <w:szCs w:val="28"/>
        </w:rPr>
      </w:pPr>
      <w:r w:rsidRPr="00962BFD">
        <w:rPr>
          <w:sz w:val="28"/>
          <w:szCs w:val="28"/>
        </w:rPr>
        <w:t xml:space="preserve">Приглашённые на прием должностные лица администрации </w:t>
      </w:r>
      <w:r>
        <w:rPr>
          <w:sz w:val="28"/>
          <w:szCs w:val="28"/>
        </w:rPr>
        <w:t>Новокубанского городского поселения Новокубанского района</w:t>
      </w:r>
      <w:r w:rsidRPr="00962BFD">
        <w:rPr>
          <w:sz w:val="28"/>
          <w:szCs w:val="28"/>
        </w:rPr>
        <w:t>, в рамках подготовки к приему, при изучении обращения, для оперативного решения или определения пути совместного решения вопроса, определяют и приглашают на прием соответствующих должностных лиц администрации, должностных лиц иных органов и организаций в компетенции которых находится вопрос, о чем уведомляются работники,</w:t>
      </w:r>
      <w:r>
        <w:rPr>
          <w:sz w:val="28"/>
          <w:szCs w:val="28"/>
        </w:rPr>
        <w:t xml:space="preserve"> </w:t>
      </w:r>
      <w:r w:rsidRPr="00962BFD">
        <w:rPr>
          <w:sz w:val="28"/>
          <w:szCs w:val="28"/>
        </w:rPr>
        <w:t>ответственные за организацию работы с обращениями.</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Работники,</w:t>
      </w:r>
      <w:r>
        <w:rPr>
          <w:sz w:val="28"/>
          <w:szCs w:val="28"/>
        </w:rPr>
        <w:t xml:space="preserve"> </w:t>
      </w:r>
      <w:r w:rsidRPr="00962BFD">
        <w:rPr>
          <w:sz w:val="28"/>
          <w:szCs w:val="28"/>
        </w:rPr>
        <w:t>ответственные за организацию работы с обращениями,</w:t>
      </w:r>
      <w:r>
        <w:rPr>
          <w:sz w:val="28"/>
          <w:szCs w:val="28"/>
        </w:rPr>
        <w:t xml:space="preserve"> </w:t>
      </w:r>
      <w:r w:rsidRPr="00962BFD">
        <w:rPr>
          <w:sz w:val="28"/>
          <w:szCs w:val="28"/>
        </w:rPr>
        <w:t xml:space="preserve">организуют приемы главы </w:t>
      </w:r>
      <w:r>
        <w:rPr>
          <w:sz w:val="28"/>
          <w:szCs w:val="28"/>
        </w:rPr>
        <w:t>Новокубанского городского поселения Новокубанского района</w:t>
      </w:r>
      <w:r w:rsidRPr="00962BFD">
        <w:rPr>
          <w:sz w:val="28"/>
          <w:szCs w:val="28"/>
        </w:rPr>
        <w:t>, заместителей (в том числе в режимах видео-конференц-связи, иных видов связи).</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Карточки личного приема главой </w:t>
      </w:r>
      <w:r>
        <w:rPr>
          <w:sz w:val="28"/>
          <w:szCs w:val="28"/>
        </w:rPr>
        <w:t xml:space="preserve">Новокубанского городского поселения Новокубанского района </w:t>
      </w:r>
      <w:r w:rsidRPr="00962BFD">
        <w:rPr>
          <w:sz w:val="28"/>
          <w:szCs w:val="28"/>
        </w:rPr>
        <w:t xml:space="preserve">или заместителями оформляются </w:t>
      </w:r>
      <w:r w:rsidRPr="00962BFD">
        <w:rPr>
          <w:sz w:val="28"/>
          <w:szCs w:val="28"/>
        </w:rPr>
        <w:lastRenderedPageBreak/>
        <w:t xml:space="preserve">работниками </w:t>
      </w:r>
      <w:r>
        <w:rPr>
          <w:sz w:val="28"/>
          <w:szCs w:val="28"/>
        </w:rPr>
        <w:t xml:space="preserve">общественной приемной </w:t>
      </w:r>
      <w:r w:rsidRPr="00962BFD">
        <w:rPr>
          <w:sz w:val="28"/>
          <w:szCs w:val="28"/>
        </w:rPr>
        <w:t>в день проведения приема (приложение № 6).</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По окончании личного приема глава </w:t>
      </w:r>
      <w:r>
        <w:rPr>
          <w:sz w:val="28"/>
          <w:szCs w:val="28"/>
        </w:rPr>
        <w:t xml:space="preserve">Новокубанского городского поселения Новокубанского района </w:t>
      </w:r>
      <w:r w:rsidRPr="00962BFD">
        <w:rPr>
          <w:sz w:val="28"/>
          <w:szCs w:val="28"/>
        </w:rPr>
        <w:t>или заместители доводят до сведения заявителя свое решение или информируют о том, кому поручено рассмотрение и принятие мер по его обращению, а также откуда он получит ответ, либо разъясняют, где, кем и в каком порядке будет рассмотрено его обращение по существу.</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Должностное лицо, ведущее прием, принимает решение о постановке на контроль исполнения его поручения.</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Поручения и (или) рекомендации главы </w:t>
      </w:r>
      <w:r>
        <w:rPr>
          <w:sz w:val="28"/>
          <w:szCs w:val="28"/>
        </w:rPr>
        <w:t xml:space="preserve">Новокубанского городского поселения Новокубанского района </w:t>
      </w:r>
      <w:r w:rsidRPr="00962BFD">
        <w:rPr>
          <w:sz w:val="28"/>
          <w:szCs w:val="28"/>
        </w:rPr>
        <w:t>или заместителей, данные в ходе личного приема, вносятся в карточку личного приема гражданина.</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Карточки личного приема подлежат обязательной регистрации в электронном журнале«Личный прием» СЭД (далее - электронная учетная карточка личного приема) работниками,</w:t>
      </w:r>
      <w:r>
        <w:rPr>
          <w:sz w:val="28"/>
          <w:szCs w:val="28"/>
        </w:rPr>
        <w:t xml:space="preserve"> </w:t>
      </w:r>
      <w:r w:rsidRPr="00962BFD">
        <w:rPr>
          <w:sz w:val="28"/>
          <w:szCs w:val="28"/>
        </w:rPr>
        <w:t>ответственными за организацию работы с обращениями, в течение трех дней с момента проведения личного приема граждан.</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В случае если изложенные в устном обращении факты и обстоятельства являются очевидными и не требуют дополнительной проверки и гражданин согласен с дачей ему устного ответа в ходе личного приема, в карточке личного приема делается соответствующая отметка, а зарегистрированная карточка личного приема с резолюцией«разъяснено в ходе приема» списывается работниками, ответственными за организацию работы с обращениями,</w:t>
      </w:r>
      <w:r>
        <w:rPr>
          <w:sz w:val="28"/>
          <w:szCs w:val="28"/>
        </w:rPr>
        <w:t xml:space="preserve"> </w:t>
      </w:r>
      <w:r w:rsidRPr="00962BFD">
        <w:rPr>
          <w:sz w:val="28"/>
          <w:szCs w:val="28"/>
        </w:rPr>
        <w:t>в дело.</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 xml:space="preserve">Зарегистрированные карточки личного приема, содержащие поручения для структурных подразделений администрации </w:t>
      </w:r>
      <w:r>
        <w:rPr>
          <w:sz w:val="28"/>
          <w:szCs w:val="28"/>
        </w:rPr>
        <w:t>Новокубанского городского поселения Новокубанского района</w:t>
      </w:r>
      <w:r w:rsidRPr="00962BFD">
        <w:rPr>
          <w:sz w:val="28"/>
          <w:szCs w:val="28"/>
        </w:rPr>
        <w:t>, а также рекомендации для органов местного самоуправления</w:t>
      </w:r>
      <w:r>
        <w:rPr>
          <w:sz w:val="28"/>
          <w:szCs w:val="28"/>
        </w:rPr>
        <w:t xml:space="preserve"> </w:t>
      </w:r>
      <w:r w:rsidRPr="00962BFD">
        <w:rPr>
          <w:sz w:val="28"/>
          <w:szCs w:val="28"/>
        </w:rPr>
        <w:t>муниципальных образований Новокубанского района, на следующий день после регистрации направляются работниками,</w:t>
      </w:r>
      <w:r>
        <w:rPr>
          <w:sz w:val="28"/>
          <w:szCs w:val="28"/>
        </w:rPr>
        <w:t xml:space="preserve"> </w:t>
      </w:r>
      <w:r w:rsidRPr="00962BFD">
        <w:rPr>
          <w:sz w:val="28"/>
          <w:szCs w:val="28"/>
        </w:rPr>
        <w:t xml:space="preserve">ответственными за организацию работы с обращениями, соответствующим структурным подразделениям администрации </w:t>
      </w:r>
      <w:r>
        <w:rPr>
          <w:sz w:val="28"/>
          <w:szCs w:val="28"/>
        </w:rPr>
        <w:t>Новокубанского городского поселения Новокубанского района</w:t>
      </w:r>
      <w:r w:rsidRPr="00962BFD">
        <w:rPr>
          <w:sz w:val="28"/>
          <w:szCs w:val="28"/>
        </w:rPr>
        <w:t xml:space="preserve"> и органам местного самоуправления</w:t>
      </w:r>
      <w:r>
        <w:rPr>
          <w:sz w:val="28"/>
          <w:szCs w:val="28"/>
        </w:rPr>
        <w:t xml:space="preserve"> </w:t>
      </w:r>
      <w:r w:rsidRPr="00962BFD">
        <w:rPr>
          <w:sz w:val="28"/>
          <w:szCs w:val="28"/>
        </w:rPr>
        <w:t xml:space="preserve">муниципальных образования Новокубанского района и их должностным лицам с использованием СЭД. Оригиналы карточек личного приема хранятся на бумажных носителях в </w:t>
      </w:r>
      <w:r>
        <w:rPr>
          <w:sz w:val="28"/>
          <w:szCs w:val="28"/>
        </w:rPr>
        <w:t>общественной приемной</w:t>
      </w:r>
      <w:r w:rsidRPr="00962BFD">
        <w:rPr>
          <w:sz w:val="28"/>
          <w:szCs w:val="28"/>
        </w:rPr>
        <w:t xml:space="preserve"> в течение пяти лет со дня регистрации.</w:t>
      </w:r>
    </w:p>
    <w:p w:rsidR="008C161B" w:rsidRPr="00962BFD"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t>В ходе личного приема гражданин вправе оставить письменное обращение, которое подлежит регистрации и рассмотрению в соответствии с Федеральным законом от 2 мая 2006 года № 59-ФЗ и настоящей Инструкцией.</w:t>
      </w:r>
    </w:p>
    <w:p w:rsidR="008C161B" w:rsidRDefault="008C161B" w:rsidP="00572E93">
      <w:pPr>
        <w:pStyle w:val="affffc"/>
        <w:numPr>
          <w:ilvl w:val="0"/>
          <w:numId w:val="10"/>
        </w:numPr>
        <w:shd w:val="clear" w:color="auto" w:fill="auto"/>
        <w:tabs>
          <w:tab w:val="left" w:pos="1902"/>
        </w:tabs>
        <w:spacing w:before="0" w:after="0" w:line="240" w:lineRule="auto"/>
        <w:ind w:firstLine="709"/>
        <w:jc w:val="both"/>
        <w:rPr>
          <w:sz w:val="28"/>
          <w:szCs w:val="28"/>
        </w:rPr>
      </w:pPr>
      <w:r w:rsidRPr="00962BFD">
        <w:rPr>
          <w:sz w:val="28"/>
          <w:szCs w:val="28"/>
        </w:rPr>
        <w:lastRenderedPageBreak/>
        <w:t xml:space="preserve">Проведение гражданами фотосъемки, аудио- и видеозаписи, прямой трансляции в информационно-телекоммуникационной сети«Интернет» в ходе личного приема главой </w:t>
      </w:r>
      <w:r>
        <w:rPr>
          <w:sz w:val="28"/>
          <w:szCs w:val="28"/>
        </w:rPr>
        <w:t xml:space="preserve">Новокубанского городского поселения Новокубанского района </w:t>
      </w:r>
      <w:r w:rsidRPr="00962BFD">
        <w:rPr>
          <w:sz w:val="28"/>
          <w:szCs w:val="28"/>
        </w:rPr>
        <w:t>или заместителями возможно только при условии, если это не повлечет за собой обнародование и дальнейшее использование изображений иных граждан, реализующих право на личное обращение, а также должностного лица, обеспечивающего реализацию данного правомочия, без их согласия.</w:t>
      </w:r>
    </w:p>
    <w:p w:rsidR="008C161B" w:rsidRDefault="008C161B" w:rsidP="008C161B">
      <w:pPr>
        <w:pStyle w:val="affffc"/>
        <w:shd w:val="clear" w:color="auto" w:fill="auto"/>
        <w:tabs>
          <w:tab w:val="left" w:pos="1455"/>
        </w:tabs>
        <w:spacing w:before="0" w:after="0" w:line="240" w:lineRule="auto"/>
        <w:ind w:firstLine="0"/>
        <w:jc w:val="both"/>
        <w:rPr>
          <w:sz w:val="28"/>
          <w:szCs w:val="28"/>
        </w:rPr>
      </w:pPr>
      <w:r>
        <w:rPr>
          <w:sz w:val="28"/>
          <w:szCs w:val="28"/>
        </w:rPr>
        <w:tab/>
      </w:r>
    </w:p>
    <w:p w:rsidR="008C161B" w:rsidRPr="00962BFD" w:rsidRDefault="008C161B" w:rsidP="008C161B">
      <w:pPr>
        <w:pStyle w:val="affffc"/>
        <w:shd w:val="clear" w:color="auto" w:fill="auto"/>
        <w:spacing w:before="0" w:after="0" w:line="240" w:lineRule="auto"/>
        <w:ind w:left="709" w:firstLine="0"/>
        <w:rPr>
          <w:b/>
          <w:sz w:val="28"/>
          <w:szCs w:val="28"/>
        </w:rPr>
      </w:pPr>
      <w:r>
        <w:rPr>
          <w:sz w:val="28"/>
          <w:szCs w:val="28"/>
        </w:rPr>
        <w:t>3.3</w:t>
      </w:r>
      <w:r>
        <w:rPr>
          <w:sz w:val="28"/>
          <w:szCs w:val="28"/>
        </w:rPr>
        <w:tab/>
      </w:r>
      <w:r w:rsidRPr="00962BFD">
        <w:rPr>
          <w:b/>
          <w:sz w:val="28"/>
          <w:szCs w:val="28"/>
        </w:rPr>
        <w:t xml:space="preserve">Организация выездных приемов главы </w:t>
      </w:r>
      <w:r>
        <w:rPr>
          <w:b/>
          <w:sz w:val="28"/>
          <w:szCs w:val="28"/>
        </w:rPr>
        <w:t xml:space="preserve">Новокубанского городского поселения </w:t>
      </w:r>
      <w:r w:rsidRPr="00962BFD">
        <w:rPr>
          <w:b/>
          <w:sz w:val="28"/>
          <w:szCs w:val="28"/>
        </w:rPr>
        <w:t>Новокубанск</w:t>
      </w:r>
      <w:r>
        <w:rPr>
          <w:b/>
          <w:sz w:val="28"/>
          <w:szCs w:val="28"/>
        </w:rPr>
        <w:t>ого</w:t>
      </w:r>
      <w:r w:rsidRPr="00962BFD">
        <w:rPr>
          <w:b/>
          <w:sz w:val="28"/>
          <w:szCs w:val="28"/>
        </w:rPr>
        <w:t xml:space="preserve"> район</w:t>
      </w:r>
      <w:r>
        <w:rPr>
          <w:b/>
          <w:sz w:val="28"/>
          <w:szCs w:val="28"/>
        </w:rPr>
        <w:t>а</w:t>
      </w:r>
      <w:r w:rsidRPr="00962BFD">
        <w:rPr>
          <w:b/>
          <w:sz w:val="28"/>
          <w:szCs w:val="28"/>
        </w:rPr>
        <w:t>, заместителей</w:t>
      </w:r>
    </w:p>
    <w:p w:rsidR="008C161B" w:rsidRPr="00962BFD" w:rsidRDefault="008C161B" w:rsidP="008C161B">
      <w:pPr>
        <w:pStyle w:val="affffc"/>
        <w:shd w:val="clear" w:color="auto" w:fill="auto"/>
        <w:spacing w:before="0" w:after="0" w:line="240" w:lineRule="auto"/>
        <w:ind w:firstLine="0"/>
        <w:jc w:val="left"/>
        <w:rPr>
          <w:b/>
          <w:sz w:val="28"/>
          <w:szCs w:val="28"/>
        </w:rPr>
      </w:pPr>
    </w:p>
    <w:p w:rsidR="008C161B" w:rsidRPr="00962BFD" w:rsidRDefault="008C161B" w:rsidP="00572E93">
      <w:pPr>
        <w:pStyle w:val="affffc"/>
        <w:numPr>
          <w:ilvl w:val="0"/>
          <w:numId w:val="11"/>
        </w:numPr>
        <w:shd w:val="clear" w:color="auto" w:fill="auto"/>
        <w:tabs>
          <w:tab w:val="left" w:pos="1681"/>
        </w:tabs>
        <w:spacing w:before="0" w:after="0" w:line="240" w:lineRule="auto"/>
        <w:ind w:firstLine="709"/>
        <w:jc w:val="both"/>
        <w:rPr>
          <w:sz w:val="28"/>
          <w:szCs w:val="28"/>
        </w:rPr>
      </w:pPr>
      <w:r w:rsidRPr="00962BFD">
        <w:rPr>
          <w:sz w:val="28"/>
          <w:szCs w:val="28"/>
        </w:rPr>
        <w:t xml:space="preserve">Выездной прием главы </w:t>
      </w:r>
      <w:r>
        <w:rPr>
          <w:sz w:val="28"/>
          <w:szCs w:val="28"/>
        </w:rPr>
        <w:t xml:space="preserve">Новокубанского городского поселения </w:t>
      </w:r>
      <w:r w:rsidRPr="00962BFD">
        <w:rPr>
          <w:sz w:val="28"/>
          <w:szCs w:val="28"/>
        </w:rPr>
        <w:t xml:space="preserve"> Новокубанск</w:t>
      </w:r>
      <w:r>
        <w:rPr>
          <w:sz w:val="28"/>
          <w:szCs w:val="28"/>
        </w:rPr>
        <w:t>ого</w:t>
      </w:r>
      <w:r w:rsidRPr="00962BFD">
        <w:rPr>
          <w:sz w:val="28"/>
          <w:szCs w:val="28"/>
        </w:rPr>
        <w:t xml:space="preserve"> район</w:t>
      </w:r>
      <w:r>
        <w:rPr>
          <w:sz w:val="28"/>
          <w:szCs w:val="28"/>
        </w:rPr>
        <w:t>а</w:t>
      </w:r>
      <w:r w:rsidRPr="00962BFD">
        <w:rPr>
          <w:sz w:val="28"/>
          <w:szCs w:val="28"/>
        </w:rPr>
        <w:t xml:space="preserve">, заместителей - это организационная форма реализации полномочий администрации </w:t>
      </w:r>
      <w:r>
        <w:rPr>
          <w:sz w:val="28"/>
          <w:szCs w:val="28"/>
        </w:rPr>
        <w:t xml:space="preserve">Новокубанского городского поселения </w:t>
      </w:r>
      <w:r w:rsidRPr="00962BFD">
        <w:rPr>
          <w:sz w:val="28"/>
          <w:szCs w:val="28"/>
        </w:rPr>
        <w:t>Новокубанск</w:t>
      </w:r>
      <w:r>
        <w:rPr>
          <w:sz w:val="28"/>
          <w:szCs w:val="28"/>
        </w:rPr>
        <w:t>ого</w:t>
      </w:r>
      <w:r w:rsidRPr="00962BFD">
        <w:rPr>
          <w:sz w:val="28"/>
          <w:szCs w:val="28"/>
        </w:rPr>
        <w:t xml:space="preserve"> район</w:t>
      </w:r>
      <w:r>
        <w:rPr>
          <w:sz w:val="28"/>
          <w:szCs w:val="28"/>
        </w:rPr>
        <w:t>а</w:t>
      </w:r>
      <w:r w:rsidRPr="00962BFD">
        <w:rPr>
          <w:sz w:val="28"/>
          <w:szCs w:val="28"/>
        </w:rPr>
        <w:t xml:space="preserve"> по обеспечению права граждан и организаций на обращение в органы местного самоуправления.</w:t>
      </w:r>
    </w:p>
    <w:p w:rsidR="008C161B" w:rsidRPr="00962BFD" w:rsidRDefault="008C161B" w:rsidP="00572E93">
      <w:pPr>
        <w:pStyle w:val="affffc"/>
        <w:numPr>
          <w:ilvl w:val="0"/>
          <w:numId w:val="11"/>
        </w:numPr>
        <w:shd w:val="clear" w:color="auto" w:fill="auto"/>
        <w:tabs>
          <w:tab w:val="left" w:pos="1542"/>
        </w:tabs>
        <w:spacing w:before="0" w:after="0" w:line="240" w:lineRule="auto"/>
        <w:ind w:firstLine="709"/>
        <w:jc w:val="both"/>
        <w:rPr>
          <w:sz w:val="28"/>
          <w:szCs w:val="28"/>
        </w:rPr>
      </w:pPr>
      <w:r w:rsidRPr="00962BFD">
        <w:rPr>
          <w:sz w:val="28"/>
          <w:szCs w:val="28"/>
        </w:rPr>
        <w:t xml:space="preserve">Состав группы формируется из главы </w:t>
      </w:r>
      <w:r>
        <w:rPr>
          <w:sz w:val="28"/>
          <w:szCs w:val="28"/>
        </w:rPr>
        <w:t xml:space="preserve">Новокубанского городского поселения </w:t>
      </w:r>
      <w:r w:rsidRPr="00962BFD">
        <w:rPr>
          <w:sz w:val="28"/>
          <w:szCs w:val="28"/>
        </w:rPr>
        <w:t xml:space="preserve"> Новокубанск</w:t>
      </w:r>
      <w:r>
        <w:rPr>
          <w:sz w:val="28"/>
          <w:szCs w:val="28"/>
        </w:rPr>
        <w:t>ого</w:t>
      </w:r>
      <w:r w:rsidRPr="00962BFD">
        <w:rPr>
          <w:sz w:val="28"/>
          <w:szCs w:val="28"/>
        </w:rPr>
        <w:t xml:space="preserve"> район</w:t>
      </w:r>
      <w:r>
        <w:rPr>
          <w:sz w:val="28"/>
          <w:szCs w:val="28"/>
        </w:rPr>
        <w:t>а</w:t>
      </w:r>
      <w:r w:rsidRPr="00962BFD">
        <w:rPr>
          <w:sz w:val="28"/>
          <w:szCs w:val="28"/>
        </w:rPr>
        <w:t>, заместителей, работников структурных подразделений администрации Новокубанск</w:t>
      </w:r>
      <w:r>
        <w:rPr>
          <w:sz w:val="28"/>
          <w:szCs w:val="28"/>
        </w:rPr>
        <w:t xml:space="preserve">ого городского поселения Новокубанского </w:t>
      </w:r>
      <w:r w:rsidRPr="00962BFD">
        <w:rPr>
          <w:sz w:val="28"/>
          <w:szCs w:val="28"/>
        </w:rPr>
        <w:t>район</w:t>
      </w:r>
      <w:r>
        <w:rPr>
          <w:sz w:val="28"/>
          <w:szCs w:val="28"/>
        </w:rPr>
        <w:t>а</w:t>
      </w:r>
      <w:r w:rsidRPr="00962BFD">
        <w:rPr>
          <w:sz w:val="28"/>
          <w:szCs w:val="28"/>
        </w:rPr>
        <w:t xml:space="preserve"> с приглашением при необходимости представителей организаций и предприятий, осуществляющих деятельность на территории</w:t>
      </w:r>
      <w:r>
        <w:rPr>
          <w:sz w:val="28"/>
          <w:szCs w:val="28"/>
        </w:rPr>
        <w:t xml:space="preserve"> Новокубанского городского поселения Новокубанского района</w:t>
      </w:r>
      <w:r w:rsidRPr="00962BFD">
        <w:rPr>
          <w:sz w:val="28"/>
          <w:szCs w:val="28"/>
        </w:rPr>
        <w:t xml:space="preserve">. </w:t>
      </w:r>
    </w:p>
    <w:p w:rsidR="008C161B" w:rsidRPr="00962BFD" w:rsidRDefault="008C161B" w:rsidP="00572E93">
      <w:pPr>
        <w:pStyle w:val="affffc"/>
        <w:numPr>
          <w:ilvl w:val="0"/>
          <w:numId w:val="11"/>
        </w:numPr>
        <w:shd w:val="clear" w:color="auto" w:fill="auto"/>
        <w:tabs>
          <w:tab w:val="left" w:pos="1460"/>
        </w:tabs>
        <w:spacing w:before="0" w:after="0" w:line="240" w:lineRule="auto"/>
        <w:ind w:firstLine="709"/>
        <w:jc w:val="both"/>
        <w:rPr>
          <w:sz w:val="28"/>
          <w:szCs w:val="28"/>
        </w:rPr>
      </w:pPr>
      <w:r w:rsidRPr="00962BFD">
        <w:rPr>
          <w:sz w:val="28"/>
          <w:szCs w:val="28"/>
        </w:rPr>
        <w:t>Выездной прием проводится непосредственно в городском  поселений</w:t>
      </w:r>
      <w:r>
        <w:rPr>
          <w:sz w:val="28"/>
          <w:szCs w:val="28"/>
        </w:rPr>
        <w:t xml:space="preserve"> </w:t>
      </w:r>
      <w:r w:rsidRPr="00962BFD">
        <w:rPr>
          <w:sz w:val="28"/>
          <w:szCs w:val="28"/>
        </w:rPr>
        <w:t>Новокубанского района</w:t>
      </w:r>
      <w:r>
        <w:rPr>
          <w:sz w:val="28"/>
          <w:szCs w:val="28"/>
        </w:rPr>
        <w:t xml:space="preserve"> </w:t>
      </w:r>
      <w:r w:rsidRPr="00962BFD">
        <w:rPr>
          <w:sz w:val="28"/>
          <w:szCs w:val="28"/>
        </w:rPr>
        <w:t>в соответствии с утвержденным графиком.</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График проведения выездного приема публикуется на официальном сайте администрации  Новокубанск</w:t>
      </w:r>
      <w:r>
        <w:rPr>
          <w:sz w:val="28"/>
          <w:szCs w:val="28"/>
        </w:rPr>
        <w:t>ого городского поселения Новокубанского района</w:t>
      </w:r>
      <w:r w:rsidRPr="00962BFD">
        <w:rPr>
          <w:sz w:val="28"/>
          <w:szCs w:val="28"/>
        </w:rPr>
        <w:t xml:space="preserve"> район не позднее чем за 7 дней до выездного приема.</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Администраци</w:t>
      </w:r>
      <w:r>
        <w:rPr>
          <w:sz w:val="28"/>
          <w:szCs w:val="28"/>
        </w:rPr>
        <w:t>и</w:t>
      </w:r>
      <w:r w:rsidRPr="00962BFD">
        <w:rPr>
          <w:sz w:val="28"/>
          <w:szCs w:val="28"/>
        </w:rPr>
        <w:t xml:space="preserve"> городского поселени</w:t>
      </w:r>
      <w:r>
        <w:rPr>
          <w:sz w:val="28"/>
          <w:szCs w:val="28"/>
        </w:rPr>
        <w:t xml:space="preserve">я </w:t>
      </w:r>
      <w:r w:rsidRPr="00962BFD">
        <w:rPr>
          <w:sz w:val="28"/>
          <w:szCs w:val="28"/>
        </w:rPr>
        <w:t>Новокубанского района рекомендуется обеспечить информирование граждан о дате, времени и месте приема в средствах массовой информации и общественных местах.</w:t>
      </w:r>
    </w:p>
    <w:p w:rsidR="008C161B" w:rsidRPr="00962BFD" w:rsidRDefault="008C161B" w:rsidP="00572E93">
      <w:pPr>
        <w:pStyle w:val="affffc"/>
        <w:numPr>
          <w:ilvl w:val="0"/>
          <w:numId w:val="11"/>
        </w:numPr>
        <w:shd w:val="clear" w:color="auto" w:fill="auto"/>
        <w:tabs>
          <w:tab w:val="left" w:pos="1484"/>
        </w:tabs>
        <w:spacing w:before="0" w:after="0" w:line="240" w:lineRule="auto"/>
        <w:ind w:firstLine="709"/>
        <w:jc w:val="both"/>
        <w:rPr>
          <w:sz w:val="28"/>
          <w:szCs w:val="28"/>
        </w:rPr>
      </w:pPr>
      <w:r w:rsidRPr="00962BFD">
        <w:rPr>
          <w:sz w:val="28"/>
          <w:szCs w:val="28"/>
        </w:rPr>
        <w:t>В рамках выездного приема может быть организовано комиссионное рассмотрение отдельных обращений с выездом на место и участием заявителей.</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Организация выездного приема осуществляется работниками,</w:t>
      </w:r>
      <w:r>
        <w:rPr>
          <w:sz w:val="28"/>
          <w:szCs w:val="28"/>
        </w:rPr>
        <w:t xml:space="preserve"> </w:t>
      </w:r>
      <w:r w:rsidRPr="00962BFD">
        <w:rPr>
          <w:sz w:val="28"/>
          <w:szCs w:val="28"/>
        </w:rPr>
        <w:t>ответственными за организацию работы с обращениями.</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Личный прием граждан в ходе выездного приема осуществляется уполномоченными должностными лицами администрации Новокубанск</w:t>
      </w:r>
      <w:r>
        <w:rPr>
          <w:sz w:val="28"/>
          <w:szCs w:val="28"/>
        </w:rPr>
        <w:t>ого городского поселения Новокубанского района</w:t>
      </w:r>
      <w:r w:rsidRPr="00962BFD">
        <w:rPr>
          <w:sz w:val="28"/>
          <w:szCs w:val="28"/>
        </w:rPr>
        <w:t xml:space="preserve">, а также привлеченными в установленном порядке работниками территориальных органов федеральных органов исполнительной власти, органов исполнительной власти Краснодарского края, организаций и предприятий </w:t>
      </w:r>
      <w:r>
        <w:rPr>
          <w:sz w:val="28"/>
          <w:szCs w:val="28"/>
        </w:rPr>
        <w:t>города</w:t>
      </w:r>
      <w:r w:rsidRPr="00962BFD">
        <w:rPr>
          <w:sz w:val="28"/>
          <w:szCs w:val="28"/>
        </w:rPr>
        <w:t>, осуществляющих деятельность на территории Новокубанского</w:t>
      </w:r>
      <w:r>
        <w:rPr>
          <w:sz w:val="28"/>
          <w:szCs w:val="28"/>
        </w:rPr>
        <w:t xml:space="preserve"> городского поселения Новокубанского </w:t>
      </w:r>
      <w:r w:rsidRPr="00962BFD">
        <w:rPr>
          <w:sz w:val="28"/>
          <w:szCs w:val="28"/>
        </w:rPr>
        <w:t>района, в компетенцию которых входит решение поставленных заявителями вопросов.</w:t>
      </w:r>
    </w:p>
    <w:p w:rsidR="008C161B" w:rsidRPr="00962BFD" w:rsidRDefault="008C161B" w:rsidP="008C161B">
      <w:pPr>
        <w:pStyle w:val="affffc"/>
        <w:shd w:val="clear" w:color="auto" w:fill="auto"/>
        <w:tabs>
          <w:tab w:val="left" w:pos="709"/>
        </w:tabs>
        <w:spacing w:before="0" w:after="0" w:line="240" w:lineRule="auto"/>
        <w:ind w:firstLine="0"/>
        <w:jc w:val="both"/>
        <w:rPr>
          <w:sz w:val="28"/>
          <w:szCs w:val="28"/>
        </w:rPr>
      </w:pPr>
      <w:r w:rsidRPr="00962BFD">
        <w:rPr>
          <w:sz w:val="28"/>
          <w:szCs w:val="28"/>
        </w:rPr>
        <w:lastRenderedPageBreak/>
        <w:tab/>
        <w:t>Личный прием в ходе работы мобильной приемной может быть организован в режиме видеосвязи с использованием системы личного приема граждан на базе ССТУ.РФ с работниками соответствующих органов, в компетенцию которых входит решение вопроса.</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Прием граждан в ходе выездного приема осуществляется в порядке очередности.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Гражданин, участвующий в выездном приеме, предъявляет документ, удостоверяющий его личность.</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Работниками,</w:t>
      </w:r>
      <w:r>
        <w:rPr>
          <w:sz w:val="28"/>
          <w:szCs w:val="28"/>
        </w:rPr>
        <w:t xml:space="preserve"> </w:t>
      </w:r>
      <w:r w:rsidRPr="00962BFD">
        <w:rPr>
          <w:sz w:val="28"/>
          <w:szCs w:val="28"/>
        </w:rPr>
        <w:t>ответственными за организацию работы с обращениями,</w:t>
      </w:r>
      <w:r>
        <w:rPr>
          <w:sz w:val="28"/>
          <w:szCs w:val="28"/>
        </w:rPr>
        <w:t xml:space="preserve"> </w:t>
      </w:r>
      <w:r w:rsidRPr="00962BFD">
        <w:rPr>
          <w:sz w:val="28"/>
          <w:szCs w:val="28"/>
        </w:rPr>
        <w:t>оформляются карточки выездного приема в ходе работы мобильной приемной(приложение № 7).</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Работники, ведущие прием в ходе выездного приема, дают заявителю исчерпывающие разъяснения в части, относящейся к их компетенции, о чем в карточке личного приема делается соответствующая отметка в строке</w:t>
      </w:r>
      <w:r>
        <w:rPr>
          <w:sz w:val="28"/>
          <w:szCs w:val="28"/>
        </w:rPr>
        <w:t xml:space="preserve"> </w:t>
      </w:r>
      <w:r w:rsidRPr="00962BFD">
        <w:rPr>
          <w:sz w:val="28"/>
          <w:szCs w:val="28"/>
        </w:rPr>
        <w:t>«Резолюция».</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Карточки выездного приема подлежат обязательной регистрации в электронном журнале</w:t>
      </w:r>
      <w:r>
        <w:rPr>
          <w:sz w:val="28"/>
          <w:szCs w:val="28"/>
        </w:rPr>
        <w:t xml:space="preserve"> </w:t>
      </w:r>
      <w:r w:rsidRPr="00962BFD">
        <w:rPr>
          <w:sz w:val="28"/>
          <w:szCs w:val="28"/>
        </w:rPr>
        <w:t>«Выездной прием» СЭД работниками,</w:t>
      </w:r>
      <w:r>
        <w:rPr>
          <w:sz w:val="28"/>
          <w:szCs w:val="28"/>
        </w:rPr>
        <w:t xml:space="preserve"> </w:t>
      </w:r>
      <w:r w:rsidRPr="00962BFD">
        <w:rPr>
          <w:sz w:val="28"/>
          <w:szCs w:val="28"/>
        </w:rPr>
        <w:t>ответственные ми за организацию работы с обращениями, в течение трех дней с момента проведения выездного приема.</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По результатам выездного приема работниками,</w:t>
      </w:r>
      <w:r>
        <w:rPr>
          <w:sz w:val="28"/>
          <w:szCs w:val="28"/>
        </w:rPr>
        <w:t xml:space="preserve"> </w:t>
      </w:r>
      <w:r w:rsidRPr="00962BFD">
        <w:rPr>
          <w:sz w:val="28"/>
          <w:szCs w:val="28"/>
        </w:rPr>
        <w:t>ответственными за организацию работы с обращениями,</w:t>
      </w:r>
      <w:r>
        <w:rPr>
          <w:sz w:val="28"/>
          <w:szCs w:val="28"/>
        </w:rPr>
        <w:t xml:space="preserve"> </w:t>
      </w:r>
      <w:r w:rsidRPr="00962BFD">
        <w:rPr>
          <w:sz w:val="28"/>
          <w:szCs w:val="28"/>
        </w:rPr>
        <w:t>формируется общий перечень поступивших вопросов граждан, который в течение 7 дней передается главе Новокубанск</w:t>
      </w:r>
      <w:r>
        <w:rPr>
          <w:sz w:val="28"/>
          <w:szCs w:val="28"/>
        </w:rPr>
        <w:t>ого городского поселения Новокубанского района для сведения.</w:t>
      </w:r>
      <w:r w:rsidRPr="00962BFD">
        <w:rPr>
          <w:sz w:val="28"/>
          <w:szCs w:val="28"/>
        </w:rPr>
        <w:t xml:space="preserve"> Оригиналы карточ</w:t>
      </w:r>
      <w:r>
        <w:rPr>
          <w:sz w:val="28"/>
          <w:szCs w:val="28"/>
        </w:rPr>
        <w:t xml:space="preserve">ек выездного приема хранятся в общественной приемной </w:t>
      </w:r>
      <w:r w:rsidRPr="00962BFD">
        <w:rPr>
          <w:sz w:val="28"/>
          <w:szCs w:val="28"/>
        </w:rPr>
        <w:t xml:space="preserve"> в течение пяти лет со дня регистрации.</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В ходе выездного приема гражданин вправе оставить письменное обращение, которое подлежит регистрации и рассмотрению в соответствии с Федеральным законом № 59-ФЗ и настоящей Инструкцией.</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В случае если в письменном обращении, принятом в ходе работы выездного приема, содержится просьба о личном приеме главой Новокубанск</w:t>
      </w:r>
      <w:r>
        <w:rPr>
          <w:sz w:val="28"/>
          <w:szCs w:val="28"/>
        </w:rPr>
        <w:t>ого городского поселения Новокубанского района</w:t>
      </w:r>
      <w:r w:rsidRPr="00962BFD">
        <w:rPr>
          <w:sz w:val="28"/>
          <w:szCs w:val="28"/>
        </w:rPr>
        <w:t xml:space="preserve"> или заместителями, работником,</w:t>
      </w:r>
      <w:r>
        <w:rPr>
          <w:sz w:val="28"/>
          <w:szCs w:val="28"/>
        </w:rPr>
        <w:t xml:space="preserve"> </w:t>
      </w:r>
      <w:r w:rsidRPr="00962BFD">
        <w:rPr>
          <w:sz w:val="28"/>
          <w:szCs w:val="28"/>
        </w:rPr>
        <w:t>ответственным за организацию работы с обращениями,</w:t>
      </w:r>
      <w:r>
        <w:rPr>
          <w:sz w:val="28"/>
          <w:szCs w:val="28"/>
        </w:rPr>
        <w:t xml:space="preserve"> </w:t>
      </w:r>
      <w:r w:rsidRPr="00962BFD">
        <w:rPr>
          <w:sz w:val="28"/>
          <w:szCs w:val="28"/>
        </w:rPr>
        <w:t>при приеме обращения заявителю даются устные разъяснения о порядке организации личного приема граждан главой, заместителями, а также направляются письменные разъяснения в установленные сроки.</w:t>
      </w:r>
    </w:p>
    <w:p w:rsidR="008C161B" w:rsidRPr="00962BFD" w:rsidRDefault="008C161B" w:rsidP="00572E93">
      <w:pPr>
        <w:pStyle w:val="affffc"/>
        <w:numPr>
          <w:ilvl w:val="0"/>
          <w:numId w:val="11"/>
        </w:numPr>
        <w:shd w:val="clear" w:color="auto" w:fill="auto"/>
        <w:tabs>
          <w:tab w:val="left" w:pos="1671"/>
        </w:tabs>
        <w:spacing w:before="0" w:after="0" w:line="240" w:lineRule="auto"/>
        <w:ind w:firstLine="709"/>
        <w:jc w:val="both"/>
        <w:rPr>
          <w:sz w:val="28"/>
          <w:szCs w:val="28"/>
        </w:rPr>
      </w:pPr>
      <w:r w:rsidRPr="00962BFD">
        <w:rPr>
          <w:sz w:val="28"/>
          <w:szCs w:val="28"/>
        </w:rPr>
        <w:t>Проведение гражданами фотосъемки, аудио- и видеозаписи, прямой трансляции в информационно-телекоммуникационной</w:t>
      </w:r>
      <w:r w:rsidRPr="00962BFD">
        <w:rPr>
          <w:sz w:val="28"/>
          <w:szCs w:val="28"/>
          <w:shd w:val="clear" w:color="auto" w:fill="F3F1E9"/>
        </w:rPr>
        <w:t> сети</w:t>
      </w:r>
      <w:r>
        <w:rPr>
          <w:sz w:val="28"/>
          <w:szCs w:val="28"/>
          <w:shd w:val="clear" w:color="auto" w:fill="F3F1E9"/>
        </w:rPr>
        <w:t xml:space="preserve"> </w:t>
      </w:r>
      <w:r w:rsidRPr="00962BFD">
        <w:rPr>
          <w:sz w:val="28"/>
          <w:szCs w:val="28"/>
        </w:rPr>
        <w:t>«Интернет» в ходе выездного приема возможно только при условии, если это не повлечет за собой обнародование и дальнейшее использование изображений иных граждан, реализующих право на личное обращение, а также должностных лиц, обеспечивающих реализацию данного правомочия, без их согласия.</w:t>
      </w:r>
    </w:p>
    <w:p w:rsidR="008C161B" w:rsidRPr="00962BFD" w:rsidRDefault="008C161B" w:rsidP="008C161B">
      <w:pPr>
        <w:pStyle w:val="affffc"/>
        <w:shd w:val="clear" w:color="auto" w:fill="auto"/>
        <w:tabs>
          <w:tab w:val="left" w:pos="1671"/>
        </w:tabs>
        <w:spacing w:before="0" w:after="0" w:line="240" w:lineRule="auto"/>
        <w:ind w:firstLine="0"/>
        <w:jc w:val="both"/>
        <w:rPr>
          <w:sz w:val="22"/>
          <w:szCs w:val="28"/>
        </w:rPr>
      </w:pPr>
    </w:p>
    <w:p w:rsidR="008C161B" w:rsidRDefault="008C161B" w:rsidP="008C161B">
      <w:pPr>
        <w:pStyle w:val="affffc"/>
        <w:shd w:val="clear" w:color="auto" w:fill="auto"/>
        <w:tabs>
          <w:tab w:val="left" w:pos="1905"/>
        </w:tabs>
        <w:spacing w:before="0" w:after="0" w:line="240" w:lineRule="auto"/>
        <w:ind w:firstLine="0"/>
        <w:jc w:val="both"/>
        <w:rPr>
          <w:sz w:val="28"/>
          <w:szCs w:val="28"/>
        </w:rPr>
      </w:pPr>
    </w:p>
    <w:p w:rsidR="008C161B" w:rsidRPr="00962BFD" w:rsidRDefault="008C161B" w:rsidP="008C161B">
      <w:pPr>
        <w:pStyle w:val="ConsPlusNormal"/>
        <w:widowControl/>
        <w:ind w:left="568" w:firstLine="0"/>
        <w:jc w:val="center"/>
        <w:rPr>
          <w:rFonts w:ascii="Times New Roman" w:hAnsi="Times New Roman" w:cs="Times New Roman"/>
          <w:b/>
          <w:sz w:val="28"/>
          <w:szCs w:val="28"/>
        </w:rPr>
      </w:pPr>
      <w:r>
        <w:rPr>
          <w:rFonts w:ascii="Times New Roman" w:hAnsi="Times New Roman" w:cs="Times New Roman"/>
          <w:b/>
          <w:sz w:val="28"/>
          <w:szCs w:val="28"/>
        </w:rPr>
        <w:t xml:space="preserve">3.4. </w:t>
      </w:r>
      <w:r w:rsidRPr="00962BFD">
        <w:rPr>
          <w:rFonts w:ascii="Times New Roman" w:hAnsi="Times New Roman" w:cs="Times New Roman"/>
          <w:b/>
          <w:sz w:val="28"/>
          <w:szCs w:val="28"/>
        </w:rPr>
        <w:t>О</w:t>
      </w:r>
      <w:r>
        <w:rPr>
          <w:rFonts w:ascii="Times New Roman" w:hAnsi="Times New Roman" w:cs="Times New Roman"/>
          <w:b/>
          <w:sz w:val="28"/>
          <w:szCs w:val="28"/>
        </w:rPr>
        <w:t xml:space="preserve">рганизация участия в </w:t>
      </w:r>
      <w:r w:rsidRPr="00962BFD">
        <w:rPr>
          <w:rFonts w:ascii="Times New Roman" w:hAnsi="Times New Roman" w:cs="Times New Roman"/>
          <w:b/>
          <w:sz w:val="28"/>
          <w:szCs w:val="28"/>
        </w:rPr>
        <w:t>приемах граждан должностными лицами федеральных и региональных органов исполнительной  власти (в том числе в режиме видео-конференц-связи)</w:t>
      </w:r>
    </w:p>
    <w:p w:rsidR="008C161B" w:rsidRPr="00962BFD" w:rsidRDefault="008C161B" w:rsidP="008C161B">
      <w:pPr>
        <w:pStyle w:val="ConsPlusNormal"/>
        <w:widowControl/>
        <w:ind w:firstLine="0"/>
        <w:rPr>
          <w:rFonts w:ascii="Times New Roman" w:hAnsi="Times New Roman" w:cs="Times New Roman"/>
          <w:b/>
          <w:sz w:val="22"/>
          <w:szCs w:val="28"/>
        </w:rPr>
      </w:pPr>
    </w:p>
    <w:p w:rsidR="008C161B" w:rsidRPr="00962BFD" w:rsidRDefault="008C161B" w:rsidP="008C161B">
      <w:pPr>
        <w:pStyle w:val="affffc"/>
        <w:shd w:val="clear" w:color="auto" w:fill="auto"/>
        <w:tabs>
          <w:tab w:val="left" w:pos="1460"/>
        </w:tabs>
        <w:spacing w:before="0" w:after="0" w:line="240" w:lineRule="auto"/>
        <w:ind w:firstLine="709"/>
        <w:jc w:val="both"/>
        <w:rPr>
          <w:sz w:val="28"/>
          <w:szCs w:val="28"/>
        </w:rPr>
      </w:pPr>
      <w:r>
        <w:rPr>
          <w:sz w:val="28"/>
          <w:szCs w:val="28"/>
        </w:rPr>
        <w:t>3.4.1.</w:t>
      </w:r>
      <w:r w:rsidRPr="00962BFD">
        <w:rPr>
          <w:sz w:val="28"/>
          <w:szCs w:val="28"/>
        </w:rPr>
        <w:t xml:space="preserve"> В личных приемах граждан должностными лицами Администрации Президента Российской Федерации, Аппарата полномочного представителя Президента Российской Федерации в Южном федеральном округе по поручению Президента Российской Федерации, Губернатора Краснодарского края (далее - личный прием органов государственной власти), принимает участие глава </w:t>
      </w:r>
      <w:r>
        <w:rPr>
          <w:sz w:val="28"/>
          <w:szCs w:val="28"/>
        </w:rPr>
        <w:t xml:space="preserve">Новокубанского городского поселения Новокубанского района </w:t>
      </w:r>
      <w:r w:rsidRPr="00962BFD">
        <w:rPr>
          <w:sz w:val="28"/>
          <w:szCs w:val="28"/>
        </w:rPr>
        <w:t>или уполномоченное должностное лицо</w:t>
      </w:r>
      <w:r>
        <w:rPr>
          <w:sz w:val="28"/>
          <w:szCs w:val="28"/>
        </w:rPr>
        <w:t>, заместитель</w:t>
      </w:r>
      <w:r w:rsidRPr="00962BFD">
        <w:rPr>
          <w:sz w:val="28"/>
          <w:szCs w:val="28"/>
        </w:rPr>
        <w:t xml:space="preserve"> главы.</w:t>
      </w:r>
    </w:p>
    <w:p w:rsidR="008C161B" w:rsidRPr="00962BFD" w:rsidRDefault="008C161B" w:rsidP="008C161B">
      <w:pPr>
        <w:pStyle w:val="affffc"/>
        <w:shd w:val="clear" w:color="auto" w:fill="auto"/>
        <w:tabs>
          <w:tab w:val="left" w:pos="1460"/>
        </w:tabs>
        <w:spacing w:before="0" w:after="0" w:line="240" w:lineRule="auto"/>
        <w:ind w:firstLine="709"/>
        <w:jc w:val="both"/>
        <w:rPr>
          <w:sz w:val="28"/>
          <w:szCs w:val="28"/>
        </w:rPr>
      </w:pPr>
      <w:r>
        <w:rPr>
          <w:sz w:val="28"/>
          <w:szCs w:val="28"/>
        </w:rPr>
        <w:t xml:space="preserve">3.4.2. </w:t>
      </w:r>
      <w:r w:rsidRPr="00962BFD">
        <w:rPr>
          <w:sz w:val="28"/>
          <w:szCs w:val="28"/>
        </w:rPr>
        <w:t xml:space="preserve">Ответственность за организацию участия главы </w:t>
      </w:r>
      <w:r>
        <w:rPr>
          <w:sz w:val="28"/>
          <w:szCs w:val="28"/>
        </w:rPr>
        <w:t>Новокубанского городского</w:t>
      </w:r>
      <w:r w:rsidRPr="00F23865">
        <w:rPr>
          <w:sz w:val="28"/>
          <w:szCs w:val="28"/>
        </w:rPr>
        <w:t xml:space="preserve"> поселения Новокубанского района</w:t>
      </w:r>
      <w:r>
        <w:rPr>
          <w:sz w:val="28"/>
          <w:szCs w:val="28"/>
        </w:rPr>
        <w:t>, заместителя</w:t>
      </w:r>
      <w:r w:rsidRPr="00962BFD">
        <w:rPr>
          <w:sz w:val="28"/>
          <w:szCs w:val="28"/>
        </w:rPr>
        <w:t xml:space="preserve"> главы в приемах граждан проводимых должностными лицами федеральных и региональных органов исполнительной власти, возлагается на работников, ответственных за организацию работы с обращениями. Ответственность за участие в указанных приемах граждан возлагается на должностных лиц администрации.</w:t>
      </w:r>
    </w:p>
    <w:p w:rsidR="008C161B" w:rsidRPr="00962BFD" w:rsidRDefault="008C161B" w:rsidP="008C161B">
      <w:pPr>
        <w:pStyle w:val="affffc"/>
        <w:shd w:val="clear" w:color="auto" w:fill="auto"/>
        <w:tabs>
          <w:tab w:val="left" w:pos="1484"/>
        </w:tabs>
        <w:spacing w:before="0" w:after="0" w:line="240" w:lineRule="auto"/>
        <w:ind w:firstLine="851"/>
        <w:jc w:val="both"/>
        <w:rPr>
          <w:sz w:val="28"/>
          <w:szCs w:val="28"/>
        </w:rPr>
      </w:pPr>
      <w:r>
        <w:rPr>
          <w:sz w:val="28"/>
          <w:szCs w:val="28"/>
        </w:rPr>
        <w:t xml:space="preserve">3.4.3. </w:t>
      </w:r>
      <w:r w:rsidRPr="00962BFD">
        <w:rPr>
          <w:sz w:val="28"/>
          <w:szCs w:val="28"/>
        </w:rPr>
        <w:t xml:space="preserve">По поручению должностных лиц органов государственной власти осуществляющих личный прием граждан, должностными лицами администрации </w:t>
      </w:r>
      <w:r>
        <w:rPr>
          <w:sz w:val="28"/>
          <w:szCs w:val="28"/>
        </w:rPr>
        <w:t>Новокубанского городского</w:t>
      </w:r>
      <w:r w:rsidRPr="00F23865">
        <w:rPr>
          <w:sz w:val="28"/>
          <w:szCs w:val="28"/>
        </w:rPr>
        <w:t xml:space="preserve"> поселения Новокубанского района</w:t>
      </w:r>
      <w:r w:rsidRPr="00962BFD">
        <w:rPr>
          <w:sz w:val="28"/>
          <w:szCs w:val="28"/>
        </w:rPr>
        <w:t xml:space="preserve">, структурными подразделениями администрации, в компетенцию которых входит решение поставленных заявителем вопросов, готовится информация в адрес органов государственной власти, которая подписывается главой </w:t>
      </w:r>
      <w:r>
        <w:rPr>
          <w:sz w:val="28"/>
          <w:szCs w:val="28"/>
        </w:rPr>
        <w:t xml:space="preserve">Новокубанского городского поселения Новокубанского района </w:t>
      </w:r>
      <w:r w:rsidRPr="00962BFD">
        <w:rPr>
          <w:sz w:val="28"/>
          <w:szCs w:val="28"/>
        </w:rPr>
        <w:t xml:space="preserve">или уполномоченным должностным лицом администрации, об участнике (участниках) личного приема граждан по поручению органов государственной власти и принимаемых мерах по вопросу заявителя, с указанием сроков возможного решения, и предоставляется в </w:t>
      </w:r>
      <w:r>
        <w:rPr>
          <w:sz w:val="28"/>
          <w:szCs w:val="28"/>
        </w:rPr>
        <w:t>общественную приемную</w:t>
      </w:r>
      <w:r w:rsidRPr="00962BFD">
        <w:rPr>
          <w:sz w:val="28"/>
          <w:szCs w:val="28"/>
        </w:rPr>
        <w:t>.</w:t>
      </w:r>
    </w:p>
    <w:p w:rsidR="008C161B" w:rsidRPr="00962BFD" w:rsidRDefault="008C161B" w:rsidP="008C161B">
      <w:pPr>
        <w:pStyle w:val="affffc"/>
        <w:shd w:val="clear" w:color="auto" w:fill="auto"/>
        <w:spacing w:before="0" w:after="0" w:line="240" w:lineRule="auto"/>
        <w:ind w:firstLine="720"/>
        <w:jc w:val="both"/>
        <w:rPr>
          <w:sz w:val="28"/>
          <w:szCs w:val="28"/>
        </w:rPr>
      </w:pPr>
      <w:r w:rsidRPr="00962BFD">
        <w:rPr>
          <w:sz w:val="28"/>
          <w:szCs w:val="28"/>
        </w:rPr>
        <w:t xml:space="preserve">Дополнительно для участвующего в личном приеме граждан должностного лица администрации </w:t>
      </w:r>
      <w:r>
        <w:rPr>
          <w:sz w:val="28"/>
          <w:szCs w:val="28"/>
        </w:rPr>
        <w:t xml:space="preserve">Новокубанского городского поселения Новокубанского района </w:t>
      </w:r>
      <w:r w:rsidRPr="00962BFD">
        <w:rPr>
          <w:sz w:val="28"/>
          <w:szCs w:val="28"/>
        </w:rPr>
        <w:t xml:space="preserve">непосредственными исполнителями в структурных подразделениях администрации </w:t>
      </w:r>
      <w:r>
        <w:rPr>
          <w:sz w:val="28"/>
          <w:szCs w:val="28"/>
        </w:rPr>
        <w:t xml:space="preserve">Новокубанского городского поселения Новокубанского района </w:t>
      </w:r>
      <w:r w:rsidRPr="00962BFD">
        <w:rPr>
          <w:sz w:val="28"/>
          <w:szCs w:val="28"/>
        </w:rPr>
        <w:t xml:space="preserve">готовится список участников личного приема граждан, информационная справка о заявителе и перспективах решения его вопроса, которые за четыре рабочих дня до даты проведения личного приема граждан органами государственной власти предоставляется в </w:t>
      </w:r>
      <w:r>
        <w:rPr>
          <w:sz w:val="28"/>
          <w:szCs w:val="28"/>
        </w:rPr>
        <w:t>общественную приемную</w:t>
      </w:r>
      <w:r w:rsidRPr="00962BFD">
        <w:rPr>
          <w:sz w:val="28"/>
          <w:szCs w:val="28"/>
        </w:rPr>
        <w:t xml:space="preserve"> и передаются </w:t>
      </w:r>
      <w:r>
        <w:rPr>
          <w:sz w:val="28"/>
          <w:szCs w:val="28"/>
        </w:rPr>
        <w:t>работнику</w:t>
      </w:r>
      <w:r w:rsidRPr="00962BFD">
        <w:rPr>
          <w:sz w:val="28"/>
          <w:szCs w:val="28"/>
        </w:rPr>
        <w:t>,</w:t>
      </w:r>
      <w:r>
        <w:rPr>
          <w:sz w:val="28"/>
          <w:szCs w:val="28"/>
        </w:rPr>
        <w:t xml:space="preserve"> ответственному</w:t>
      </w:r>
      <w:r w:rsidRPr="00962BFD">
        <w:rPr>
          <w:sz w:val="28"/>
          <w:szCs w:val="28"/>
        </w:rPr>
        <w:t xml:space="preserve"> за организацию работы с обращениями, должностному лицу администрации </w:t>
      </w:r>
      <w:r>
        <w:rPr>
          <w:sz w:val="28"/>
          <w:szCs w:val="28"/>
        </w:rPr>
        <w:t>Новокубанского городского</w:t>
      </w:r>
      <w:r w:rsidRPr="009254E3">
        <w:rPr>
          <w:sz w:val="28"/>
          <w:szCs w:val="28"/>
        </w:rPr>
        <w:t xml:space="preserve"> поселения Новокубанского района</w:t>
      </w:r>
      <w:r w:rsidRPr="00962BFD">
        <w:rPr>
          <w:sz w:val="28"/>
          <w:szCs w:val="28"/>
        </w:rPr>
        <w:t>, участвующему в проведении такого приема.</w:t>
      </w:r>
    </w:p>
    <w:p w:rsidR="008C161B" w:rsidRPr="00962BFD" w:rsidRDefault="008C161B" w:rsidP="008C161B">
      <w:pPr>
        <w:pStyle w:val="affffc"/>
        <w:shd w:val="clear" w:color="auto" w:fill="auto"/>
        <w:spacing w:before="0" w:after="0" w:line="240" w:lineRule="auto"/>
        <w:ind w:firstLine="720"/>
        <w:jc w:val="both"/>
        <w:rPr>
          <w:spacing w:val="-2"/>
          <w:sz w:val="28"/>
          <w:szCs w:val="28"/>
        </w:rPr>
      </w:pPr>
      <w:r w:rsidRPr="00962BFD">
        <w:rPr>
          <w:spacing w:val="-2"/>
          <w:sz w:val="28"/>
          <w:szCs w:val="28"/>
        </w:rPr>
        <w:t xml:space="preserve">Ответственность за своевременность, достоверность и полноту представляемой информации на личный прием граждан органов государственной власти несут непосредственные исполнители в структурных подразделениях администрации </w:t>
      </w:r>
      <w:r>
        <w:rPr>
          <w:spacing w:val="-2"/>
          <w:sz w:val="28"/>
          <w:szCs w:val="28"/>
        </w:rPr>
        <w:t>Новокубанского городского</w:t>
      </w:r>
      <w:r w:rsidRPr="009254E3">
        <w:rPr>
          <w:spacing w:val="-2"/>
          <w:sz w:val="28"/>
          <w:szCs w:val="28"/>
        </w:rPr>
        <w:t xml:space="preserve"> поселения Новокубанского района</w:t>
      </w:r>
      <w:r w:rsidRPr="00962BFD">
        <w:rPr>
          <w:spacing w:val="-2"/>
          <w:sz w:val="28"/>
          <w:szCs w:val="28"/>
        </w:rPr>
        <w:t>, которым поручена подготовка такой информации.</w:t>
      </w:r>
    </w:p>
    <w:p w:rsidR="008C161B" w:rsidRPr="00962BFD" w:rsidRDefault="008C161B" w:rsidP="008C161B">
      <w:pPr>
        <w:pStyle w:val="affffc"/>
        <w:shd w:val="clear" w:color="auto" w:fill="auto"/>
        <w:tabs>
          <w:tab w:val="left" w:pos="1490"/>
        </w:tabs>
        <w:spacing w:before="0" w:after="0" w:line="240" w:lineRule="auto"/>
        <w:ind w:firstLine="851"/>
        <w:jc w:val="both"/>
        <w:rPr>
          <w:spacing w:val="-2"/>
          <w:sz w:val="28"/>
          <w:szCs w:val="28"/>
        </w:rPr>
      </w:pPr>
      <w:r>
        <w:rPr>
          <w:spacing w:val="-2"/>
          <w:sz w:val="28"/>
          <w:szCs w:val="28"/>
        </w:rPr>
        <w:lastRenderedPageBreak/>
        <w:t>3.4.4. Работник</w:t>
      </w:r>
      <w:r w:rsidRPr="00962BFD">
        <w:rPr>
          <w:spacing w:val="-2"/>
          <w:sz w:val="28"/>
          <w:szCs w:val="28"/>
        </w:rPr>
        <w:t xml:space="preserve">, </w:t>
      </w:r>
      <w:r>
        <w:rPr>
          <w:spacing w:val="-2"/>
          <w:sz w:val="28"/>
          <w:szCs w:val="28"/>
        </w:rPr>
        <w:t>ответственны</w:t>
      </w:r>
      <w:r w:rsidRPr="00962BFD">
        <w:rPr>
          <w:spacing w:val="-2"/>
          <w:sz w:val="28"/>
          <w:szCs w:val="28"/>
        </w:rPr>
        <w:t xml:space="preserve"> за организацию работы с обращениями, в пределах своей компетенции</w:t>
      </w:r>
      <w:r>
        <w:rPr>
          <w:spacing w:val="-2"/>
          <w:sz w:val="28"/>
          <w:szCs w:val="28"/>
        </w:rPr>
        <w:t xml:space="preserve"> участвуе</w:t>
      </w:r>
      <w:r w:rsidRPr="00962BFD">
        <w:rPr>
          <w:spacing w:val="-2"/>
          <w:sz w:val="28"/>
          <w:szCs w:val="28"/>
        </w:rPr>
        <w:t xml:space="preserve">т в подготовке, организации и проведении личного приема граждан органами государственной власти с участием главы </w:t>
      </w:r>
      <w:r>
        <w:rPr>
          <w:spacing w:val="-2"/>
          <w:sz w:val="28"/>
          <w:szCs w:val="28"/>
        </w:rPr>
        <w:t xml:space="preserve">Новокубанского городского поселения Новокубанского района </w:t>
      </w:r>
      <w:r w:rsidRPr="00962BFD">
        <w:rPr>
          <w:spacing w:val="-2"/>
          <w:sz w:val="28"/>
          <w:szCs w:val="28"/>
        </w:rPr>
        <w:t>либо уполномоченного должностного лица, а также контролируют своевременность и полноту представленной исполнителями информации по вопросу заявителя.</w:t>
      </w:r>
    </w:p>
    <w:p w:rsidR="008C161B" w:rsidRPr="00962BFD" w:rsidRDefault="008C161B" w:rsidP="008C161B">
      <w:pPr>
        <w:pStyle w:val="affffc"/>
        <w:shd w:val="clear" w:color="auto" w:fill="auto"/>
        <w:tabs>
          <w:tab w:val="left" w:pos="1494"/>
        </w:tabs>
        <w:spacing w:before="0" w:after="0" w:line="240" w:lineRule="auto"/>
        <w:ind w:firstLine="851"/>
        <w:jc w:val="both"/>
        <w:rPr>
          <w:spacing w:val="-2"/>
          <w:sz w:val="28"/>
          <w:szCs w:val="28"/>
        </w:rPr>
      </w:pPr>
      <w:r>
        <w:rPr>
          <w:spacing w:val="-2"/>
          <w:sz w:val="28"/>
          <w:szCs w:val="28"/>
        </w:rPr>
        <w:t xml:space="preserve">3.4.5.  </w:t>
      </w:r>
      <w:r w:rsidRPr="00962BFD">
        <w:rPr>
          <w:spacing w:val="-2"/>
          <w:sz w:val="28"/>
          <w:szCs w:val="28"/>
        </w:rPr>
        <w:t>Продление сроков исполнения поручений, данных в ходе личного приема граждан по поручениям органов государственной власти, не допускается.</w:t>
      </w:r>
    </w:p>
    <w:p w:rsidR="008C161B" w:rsidRPr="00962BFD" w:rsidRDefault="008C161B" w:rsidP="008C161B">
      <w:pPr>
        <w:pStyle w:val="affffc"/>
        <w:shd w:val="clear" w:color="auto" w:fill="auto"/>
        <w:tabs>
          <w:tab w:val="left" w:pos="1571"/>
        </w:tabs>
        <w:spacing w:before="0" w:after="0" w:line="240" w:lineRule="auto"/>
        <w:ind w:firstLine="851"/>
        <w:jc w:val="both"/>
        <w:rPr>
          <w:spacing w:val="-2"/>
          <w:sz w:val="28"/>
          <w:szCs w:val="28"/>
        </w:rPr>
      </w:pPr>
      <w:r>
        <w:rPr>
          <w:spacing w:val="-2"/>
          <w:sz w:val="28"/>
          <w:szCs w:val="28"/>
        </w:rPr>
        <w:t xml:space="preserve">3.4.6. </w:t>
      </w:r>
      <w:r w:rsidRPr="00962BFD">
        <w:rPr>
          <w:spacing w:val="-2"/>
          <w:sz w:val="28"/>
          <w:szCs w:val="28"/>
        </w:rPr>
        <w:t xml:space="preserve">Контроль своевременности представления информации в адрес органов государственной власти за подписью главы </w:t>
      </w:r>
      <w:r>
        <w:rPr>
          <w:spacing w:val="-2"/>
          <w:sz w:val="28"/>
          <w:szCs w:val="28"/>
        </w:rPr>
        <w:t xml:space="preserve">Новокубанского городского поселения Новокубанского района </w:t>
      </w:r>
      <w:r w:rsidRPr="00962BFD">
        <w:rPr>
          <w:spacing w:val="-2"/>
          <w:sz w:val="28"/>
          <w:szCs w:val="28"/>
        </w:rPr>
        <w:t>осуществляется работниками, ответственными за организацию работы с обращениями.</w:t>
      </w:r>
    </w:p>
    <w:p w:rsidR="008C161B" w:rsidRPr="00962BFD" w:rsidRDefault="008C161B" w:rsidP="008C161B">
      <w:pPr>
        <w:pStyle w:val="affffc"/>
        <w:shd w:val="clear" w:color="auto" w:fill="auto"/>
        <w:spacing w:before="0" w:after="0" w:line="240" w:lineRule="auto"/>
        <w:ind w:firstLine="700"/>
        <w:jc w:val="both"/>
        <w:rPr>
          <w:spacing w:val="-2"/>
          <w:sz w:val="28"/>
          <w:szCs w:val="28"/>
        </w:rPr>
      </w:pPr>
      <w:r w:rsidRPr="00962BFD">
        <w:rPr>
          <w:spacing w:val="-2"/>
          <w:sz w:val="28"/>
          <w:szCs w:val="28"/>
        </w:rPr>
        <w:t>Ответственность за своевременность, достоверность и полноту представляемой информации в адрес органов государственной власти</w:t>
      </w:r>
      <w:r>
        <w:rPr>
          <w:spacing w:val="-2"/>
          <w:sz w:val="28"/>
          <w:szCs w:val="28"/>
        </w:rPr>
        <w:t xml:space="preserve"> несе</w:t>
      </w:r>
      <w:r w:rsidRPr="00962BFD">
        <w:rPr>
          <w:spacing w:val="-2"/>
          <w:sz w:val="28"/>
          <w:szCs w:val="28"/>
        </w:rPr>
        <w:t xml:space="preserve">т </w:t>
      </w:r>
      <w:r>
        <w:rPr>
          <w:spacing w:val="-2"/>
          <w:sz w:val="28"/>
          <w:szCs w:val="28"/>
        </w:rPr>
        <w:t>заместитель</w:t>
      </w:r>
      <w:r w:rsidRPr="00962BFD">
        <w:rPr>
          <w:spacing w:val="-2"/>
          <w:sz w:val="28"/>
          <w:szCs w:val="28"/>
        </w:rPr>
        <w:t xml:space="preserve"> главы, непосредственные исполнители в структурных подразделениях администрации </w:t>
      </w:r>
      <w:r>
        <w:rPr>
          <w:spacing w:val="-2"/>
          <w:sz w:val="28"/>
          <w:szCs w:val="28"/>
        </w:rPr>
        <w:t>Новокубанского городского</w:t>
      </w:r>
      <w:r w:rsidRPr="009254E3">
        <w:rPr>
          <w:spacing w:val="-2"/>
          <w:sz w:val="28"/>
          <w:szCs w:val="28"/>
        </w:rPr>
        <w:t xml:space="preserve"> поселения Новокубанского района</w:t>
      </w:r>
      <w:r w:rsidRPr="00962BFD">
        <w:rPr>
          <w:spacing w:val="-2"/>
          <w:sz w:val="28"/>
          <w:szCs w:val="28"/>
        </w:rPr>
        <w:t>, которым поручено рассмотрение вопросов.</w:t>
      </w:r>
    </w:p>
    <w:p w:rsidR="008C161B" w:rsidRPr="00962BFD" w:rsidRDefault="008C161B" w:rsidP="008C161B">
      <w:pPr>
        <w:pStyle w:val="affffc"/>
        <w:shd w:val="clear" w:color="auto" w:fill="auto"/>
        <w:tabs>
          <w:tab w:val="left" w:pos="1499"/>
        </w:tabs>
        <w:spacing w:before="0" w:after="0" w:line="240" w:lineRule="auto"/>
        <w:ind w:firstLine="709"/>
        <w:jc w:val="both"/>
        <w:rPr>
          <w:spacing w:val="-2"/>
          <w:sz w:val="28"/>
          <w:szCs w:val="28"/>
        </w:rPr>
      </w:pPr>
      <w:r>
        <w:rPr>
          <w:spacing w:val="-2"/>
          <w:sz w:val="28"/>
          <w:szCs w:val="28"/>
        </w:rPr>
        <w:t xml:space="preserve">3.4.7. </w:t>
      </w:r>
      <w:r w:rsidRPr="00962BFD">
        <w:rPr>
          <w:spacing w:val="-2"/>
          <w:sz w:val="28"/>
          <w:szCs w:val="28"/>
        </w:rPr>
        <w:t xml:space="preserve">В личном приеме граждан органов государственной власти принимают участие должностные лица администрации </w:t>
      </w:r>
      <w:r>
        <w:rPr>
          <w:spacing w:val="-2"/>
          <w:sz w:val="28"/>
          <w:szCs w:val="28"/>
        </w:rPr>
        <w:t>Новокубанского городского</w:t>
      </w:r>
      <w:r w:rsidRPr="009254E3">
        <w:rPr>
          <w:spacing w:val="-2"/>
          <w:sz w:val="28"/>
          <w:szCs w:val="28"/>
        </w:rPr>
        <w:t xml:space="preserve"> поселения Новокубанского района</w:t>
      </w:r>
      <w:r w:rsidRPr="00962BFD">
        <w:rPr>
          <w:spacing w:val="-2"/>
          <w:sz w:val="28"/>
          <w:szCs w:val="28"/>
        </w:rPr>
        <w:t>, к компетенции которых относится решение поднимаемых заявителями вопросов.</w:t>
      </w:r>
    </w:p>
    <w:p w:rsidR="008C161B" w:rsidRPr="00962BFD" w:rsidRDefault="008C161B" w:rsidP="008C161B">
      <w:pPr>
        <w:pStyle w:val="affffc"/>
        <w:shd w:val="clear" w:color="auto" w:fill="auto"/>
        <w:tabs>
          <w:tab w:val="left" w:pos="1485"/>
        </w:tabs>
        <w:spacing w:before="0" w:after="0" w:line="240" w:lineRule="auto"/>
        <w:ind w:firstLine="709"/>
        <w:jc w:val="both"/>
        <w:rPr>
          <w:spacing w:val="-2"/>
          <w:sz w:val="28"/>
          <w:szCs w:val="28"/>
        </w:rPr>
      </w:pPr>
      <w:r>
        <w:rPr>
          <w:spacing w:val="-2"/>
          <w:sz w:val="28"/>
          <w:szCs w:val="28"/>
        </w:rPr>
        <w:t xml:space="preserve">3.4.8. </w:t>
      </w:r>
      <w:r w:rsidRPr="00962BFD">
        <w:rPr>
          <w:spacing w:val="-2"/>
          <w:sz w:val="28"/>
          <w:szCs w:val="28"/>
        </w:rPr>
        <w:t>Работники, ответственные за организацию работы с обращениями, в пределах своих полномочий участвуют в подготовке, организации участия в личном приеме граждан органов государственной власти.</w:t>
      </w:r>
    </w:p>
    <w:p w:rsidR="008C161B" w:rsidRPr="00962BFD" w:rsidRDefault="008C161B" w:rsidP="008C161B">
      <w:pPr>
        <w:pStyle w:val="affffc"/>
        <w:shd w:val="clear" w:color="auto" w:fill="auto"/>
        <w:tabs>
          <w:tab w:val="left" w:pos="1600"/>
        </w:tabs>
        <w:spacing w:before="0" w:after="0" w:line="240" w:lineRule="auto"/>
        <w:ind w:firstLine="709"/>
        <w:jc w:val="both"/>
        <w:rPr>
          <w:spacing w:val="-2"/>
          <w:sz w:val="28"/>
          <w:szCs w:val="28"/>
        </w:rPr>
      </w:pPr>
      <w:r>
        <w:rPr>
          <w:spacing w:val="-2"/>
          <w:sz w:val="28"/>
          <w:szCs w:val="28"/>
        </w:rPr>
        <w:t>3.4.9. Работником</w:t>
      </w:r>
      <w:r w:rsidRPr="00962BFD">
        <w:rPr>
          <w:spacing w:val="-2"/>
          <w:sz w:val="28"/>
          <w:szCs w:val="28"/>
        </w:rPr>
        <w:t xml:space="preserve">, </w:t>
      </w:r>
      <w:r>
        <w:rPr>
          <w:spacing w:val="-2"/>
          <w:sz w:val="28"/>
          <w:szCs w:val="28"/>
        </w:rPr>
        <w:t>ответственным</w:t>
      </w:r>
      <w:r w:rsidRPr="00962BFD">
        <w:rPr>
          <w:spacing w:val="-2"/>
          <w:sz w:val="28"/>
          <w:szCs w:val="28"/>
        </w:rPr>
        <w:t xml:space="preserve"> за организацию работы с обращениями, осуществляется последующий контроль хода исполнения поручений, данных в ходе проведения личного приема граждан органами государственной власти; контролируется своевременность и полнота представляемой информации на имя должностных лиц органов государственной власти, направивших поручение по рассмотрению обращения, которую подписывает глава </w:t>
      </w:r>
      <w:r>
        <w:rPr>
          <w:spacing w:val="-2"/>
          <w:sz w:val="28"/>
          <w:szCs w:val="28"/>
        </w:rPr>
        <w:t>Новокубанского городского</w:t>
      </w:r>
      <w:r w:rsidRPr="009254E3">
        <w:rPr>
          <w:spacing w:val="-2"/>
          <w:sz w:val="28"/>
          <w:szCs w:val="28"/>
        </w:rPr>
        <w:t xml:space="preserve"> поселения Новокубанского района</w:t>
      </w:r>
      <w:r w:rsidRPr="00962BFD">
        <w:rPr>
          <w:spacing w:val="-2"/>
          <w:sz w:val="28"/>
          <w:szCs w:val="28"/>
        </w:rPr>
        <w:t>, в соответствии с установленными сроками исполнения поручений.</w:t>
      </w:r>
    </w:p>
    <w:p w:rsidR="008C161B" w:rsidRPr="00962BFD" w:rsidRDefault="008C161B" w:rsidP="008C161B">
      <w:pPr>
        <w:pStyle w:val="affffc"/>
        <w:shd w:val="clear" w:color="auto" w:fill="auto"/>
        <w:spacing w:before="0" w:after="0" w:line="240" w:lineRule="auto"/>
        <w:ind w:firstLine="709"/>
        <w:jc w:val="both"/>
        <w:rPr>
          <w:spacing w:val="-2"/>
          <w:sz w:val="28"/>
          <w:szCs w:val="28"/>
        </w:rPr>
      </w:pPr>
      <w:r>
        <w:rPr>
          <w:spacing w:val="-2"/>
          <w:sz w:val="28"/>
          <w:szCs w:val="28"/>
        </w:rPr>
        <w:t>П</w:t>
      </w:r>
      <w:r w:rsidRPr="00962BFD">
        <w:rPr>
          <w:spacing w:val="-2"/>
          <w:sz w:val="28"/>
          <w:szCs w:val="28"/>
        </w:rPr>
        <w:t>одготов</w:t>
      </w:r>
      <w:r>
        <w:rPr>
          <w:spacing w:val="-2"/>
          <w:sz w:val="28"/>
          <w:szCs w:val="28"/>
        </w:rPr>
        <w:t>ленный</w:t>
      </w:r>
      <w:r w:rsidRPr="00962BFD">
        <w:rPr>
          <w:spacing w:val="-2"/>
          <w:sz w:val="28"/>
          <w:szCs w:val="28"/>
        </w:rPr>
        <w:t xml:space="preserve"> проект письма, </w:t>
      </w:r>
      <w:r>
        <w:rPr>
          <w:spacing w:val="-2"/>
          <w:sz w:val="28"/>
          <w:szCs w:val="28"/>
        </w:rPr>
        <w:t xml:space="preserve">передается </w:t>
      </w:r>
      <w:r w:rsidRPr="00962BFD">
        <w:rPr>
          <w:spacing w:val="-2"/>
          <w:sz w:val="28"/>
          <w:szCs w:val="28"/>
        </w:rPr>
        <w:t xml:space="preserve">в </w:t>
      </w:r>
      <w:r>
        <w:rPr>
          <w:spacing w:val="-2"/>
          <w:sz w:val="28"/>
          <w:szCs w:val="28"/>
        </w:rPr>
        <w:t>общественную приемную</w:t>
      </w:r>
      <w:r w:rsidRPr="00962BFD">
        <w:rPr>
          <w:spacing w:val="-2"/>
          <w:sz w:val="28"/>
          <w:szCs w:val="28"/>
        </w:rPr>
        <w:t xml:space="preserve"> не позднее чем за 5 рабочих дней до дня истечения контрольного срока исполнения поручений</w:t>
      </w:r>
      <w:r>
        <w:rPr>
          <w:spacing w:val="-2"/>
          <w:sz w:val="28"/>
          <w:szCs w:val="28"/>
        </w:rPr>
        <w:t>, для предоставления работником</w:t>
      </w:r>
      <w:r w:rsidRPr="00962BFD">
        <w:rPr>
          <w:spacing w:val="-2"/>
          <w:sz w:val="28"/>
          <w:szCs w:val="28"/>
        </w:rPr>
        <w:t>,</w:t>
      </w:r>
      <w:r>
        <w:rPr>
          <w:spacing w:val="-2"/>
          <w:sz w:val="28"/>
          <w:szCs w:val="28"/>
        </w:rPr>
        <w:t xml:space="preserve"> ответственным</w:t>
      </w:r>
      <w:r w:rsidRPr="00962BFD">
        <w:rPr>
          <w:spacing w:val="-2"/>
          <w:sz w:val="28"/>
          <w:szCs w:val="28"/>
        </w:rPr>
        <w:t xml:space="preserve"> за организацию работы с обращениями, на подписание главе </w:t>
      </w:r>
      <w:r>
        <w:rPr>
          <w:spacing w:val="-2"/>
          <w:sz w:val="28"/>
          <w:szCs w:val="28"/>
        </w:rPr>
        <w:t>Новокубанского городского</w:t>
      </w:r>
      <w:r w:rsidRPr="009254E3">
        <w:rPr>
          <w:spacing w:val="-2"/>
          <w:sz w:val="28"/>
          <w:szCs w:val="28"/>
        </w:rPr>
        <w:t xml:space="preserve"> поселения Новокубанского района</w:t>
      </w:r>
      <w:r w:rsidRPr="00962BFD">
        <w:rPr>
          <w:spacing w:val="-2"/>
          <w:sz w:val="28"/>
          <w:szCs w:val="28"/>
        </w:rPr>
        <w:t>.</w:t>
      </w:r>
    </w:p>
    <w:p w:rsidR="008C161B" w:rsidRPr="00962BFD" w:rsidRDefault="008C161B" w:rsidP="008C161B">
      <w:pPr>
        <w:pStyle w:val="affffc"/>
        <w:shd w:val="clear" w:color="auto" w:fill="auto"/>
        <w:tabs>
          <w:tab w:val="left" w:pos="1695"/>
        </w:tabs>
        <w:spacing w:before="0" w:after="0" w:line="240" w:lineRule="auto"/>
        <w:ind w:firstLine="709"/>
        <w:jc w:val="both"/>
        <w:rPr>
          <w:spacing w:val="-2"/>
          <w:sz w:val="28"/>
          <w:szCs w:val="28"/>
        </w:rPr>
      </w:pPr>
      <w:r>
        <w:rPr>
          <w:spacing w:val="-2"/>
          <w:sz w:val="28"/>
          <w:szCs w:val="28"/>
        </w:rPr>
        <w:t xml:space="preserve">3.4.10. </w:t>
      </w:r>
      <w:r w:rsidRPr="00962BFD">
        <w:rPr>
          <w:spacing w:val="-2"/>
          <w:sz w:val="28"/>
          <w:szCs w:val="28"/>
        </w:rPr>
        <w:t xml:space="preserve">Должностные лица администрации </w:t>
      </w:r>
      <w:r>
        <w:rPr>
          <w:spacing w:val="-2"/>
          <w:sz w:val="28"/>
          <w:szCs w:val="28"/>
        </w:rPr>
        <w:t xml:space="preserve">Новокубанского городского поселения Новокубанского района </w:t>
      </w:r>
      <w:r w:rsidRPr="00962BFD">
        <w:rPr>
          <w:spacing w:val="-2"/>
          <w:sz w:val="28"/>
          <w:szCs w:val="28"/>
        </w:rPr>
        <w:t xml:space="preserve">принимают участие в работе мобильной приемной Президента Российской Федерации (в том числе передвижного комплекса мобильной приемной Президента Российской Федерации), а также в работе мобильной приемной Президента Российской Федерации в Южном федеральном округе, мобильной приемной Губернатора Краснодарского края и </w:t>
      </w:r>
      <w:r w:rsidRPr="00962BFD">
        <w:rPr>
          <w:spacing w:val="-2"/>
          <w:sz w:val="28"/>
          <w:szCs w:val="28"/>
        </w:rPr>
        <w:lastRenderedPageBreak/>
        <w:t xml:space="preserve">его заместителей  (далее - мобильная приемная органов государственной власти), в соответствии с утвержденными органами государственной власти  графиками. </w:t>
      </w:r>
    </w:p>
    <w:p w:rsidR="008C161B" w:rsidRPr="00962BFD" w:rsidRDefault="008C161B" w:rsidP="008C161B">
      <w:pPr>
        <w:pStyle w:val="affffc"/>
        <w:shd w:val="clear" w:color="auto" w:fill="auto"/>
        <w:tabs>
          <w:tab w:val="left" w:pos="1657"/>
        </w:tabs>
        <w:spacing w:before="0" w:after="0" w:line="240" w:lineRule="auto"/>
        <w:ind w:firstLine="709"/>
        <w:jc w:val="both"/>
        <w:rPr>
          <w:spacing w:val="-2"/>
          <w:sz w:val="28"/>
          <w:szCs w:val="28"/>
        </w:rPr>
      </w:pPr>
      <w:r>
        <w:rPr>
          <w:spacing w:val="-2"/>
          <w:sz w:val="28"/>
          <w:szCs w:val="28"/>
        </w:rPr>
        <w:t xml:space="preserve">3.4.11. </w:t>
      </w:r>
      <w:r w:rsidRPr="00962BFD">
        <w:rPr>
          <w:spacing w:val="-2"/>
          <w:sz w:val="28"/>
          <w:szCs w:val="28"/>
        </w:rPr>
        <w:t xml:space="preserve">Ответственность за организацию участия главы </w:t>
      </w:r>
      <w:r>
        <w:rPr>
          <w:spacing w:val="-2"/>
          <w:sz w:val="28"/>
          <w:szCs w:val="28"/>
        </w:rPr>
        <w:t xml:space="preserve">Новокубанского городского поселения Новокубанского района </w:t>
      </w:r>
      <w:r w:rsidRPr="00962BFD">
        <w:rPr>
          <w:spacing w:val="-2"/>
          <w:sz w:val="28"/>
          <w:szCs w:val="28"/>
        </w:rPr>
        <w:t>в работе мобильной приемной органов государственной власти</w:t>
      </w:r>
      <w:r>
        <w:rPr>
          <w:spacing w:val="-2"/>
          <w:sz w:val="28"/>
          <w:szCs w:val="28"/>
        </w:rPr>
        <w:t xml:space="preserve"> возлагается на работника</w:t>
      </w:r>
      <w:r w:rsidRPr="00962BFD">
        <w:rPr>
          <w:spacing w:val="-2"/>
          <w:sz w:val="28"/>
          <w:szCs w:val="28"/>
        </w:rPr>
        <w:t xml:space="preserve">, </w:t>
      </w:r>
      <w:r>
        <w:rPr>
          <w:spacing w:val="-2"/>
          <w:sz w:val="28"/>
          <w:szCs w:val="28"/>
        </w:rPr>
        <w:t>ответственного</w:t>
      </w:r>
      <w:r w:rsidRPr="00962BFD">
        <w:rPr>
          <w:spacing w:val="-2"/>
          <w:sz w:val="28"/>
          <w:szCs w:val="28"/>
        </w:rPr>
        <w:t xml:space="preserve"> за организацию работы с обращениями. Ответственность за организацию участия в работе мобильной приемной органов государственной власти</w:t>
      </w:r>
      <w:r>
        <w:rPr>
          <w:spacing w:val="-2"/>
          <w:sz w:val="28"/>
          <w:szCs w:val="28"/>
        </w:rPr>
        <w:t xml:space="preserve"> заместителя</w:t>
      </w:r>
      <w:r w:rsidRPr="00962BFD">
        <w:rPr>
          <w:spacing w:val="-2"/>
          <w:sz w:val="28"/>
          <w:szCs w:val="28"/>
        </w:rPr>
        <w:t xml:space="preserve"> главы и должностных лиц администрации </w:t>
      </w:r>
      <w:r>
        <w:rPr>
          <w:spacing w:val="-2"/>
          <w:sz w:val="28"/>
          <w:szCs w:val="28"/>
        </w:rPr>
        <w:t>возлагается на заместителя</w:t>
      </w:r>
      <w:r w:rsidRPr="00962BFD">
        <w:rPr>
          <w:spacing w:val="-2"/>
          <w:sz w:val="28"/>
          <w:szCs w:val="28"/>
        </w:rPr>
        <w:t xml:space="preserve"> главы, </w:t>
      </w:r>
      <w:r>
        <w:rPr>
          <w:spacing w:val="-2"/>
          <w:sz w:val="28"/>
          <w:szCs w:val="28"/>
        </w:rPr>
        <w:t>координирующего и контролирующего</w:t>
      </w:r>
      <w:r w:rsidRPr="00962BFD">
        <w:rPr>
          <w:spacing w:val="-2"/>
          <w:sz w:val="28"/>
          <w:szCs w:val="28"/>
        </w:rPr>
        <w:t xml:space="preserve"> соответствующее структурное подразделение администрации </w:t>
      </w:r>
      <w:r>
        <w:rPr>
          <w:spacing w:val="-2"/>
          <w:sz w:val="28"/>
          <w:szCs w:val="28"/>
        </w:rPr>
        <w:t>Новокубанского городского</w:t>
      </w:r>
      <w:r w:rsidRPr="009254E3">
        <w:rPr>
          <w:spacing w:val="-2"/>
          <w:sz w:val="28"/>
          <w:szCs w:val="28"/>
        </w:rPr>
        <w:t xml:space="preserve"> поселения Новокубанского района</w:t>
      </w:r>
      <w:r w:rsidRPr="00962BFD">
        <w:rPr>
          <w:spacing w:val="-2"/>
          <w:sz w:val="28"/>
          <w:szCs w:val="28"/>
        </w:rPr>
        <w:t>, муниципальное подведомственное учреждение.</w:t>
      </w:r>
    </w:p>
    <w:p w:rsidR="008C161B" w:rsidRPr="00962BFD" w:rsidRDefault="008C161B" w:rsidP="008C161B">
      <w:pPr>
        <w:pStyle w:val="affffc"/>
        <w:shd w:val="clear" w:color="auto" w:fill="auto"/>
        <w:tabs>
          <w:tab w:val="left" w:pos="1561"/>
        </w:tabs>
        <w:spacing w:before="0" w:after="0" w:line="240" w:lineRule="auto"/>
        <w:ind w:firstLine="851"/>
        <w:jc w:val="both"/>
        <w:rPr>
          <w:spacing w:val="-2"/>
          <w:sz w:val="28"/>
          <w:szCs w:val="28"/>
        </w:rPr>
      </w:pPr>
      <w:r>
        <w:rPr>
          <w:spacing w:val="-2"/>
          <w:sz w:val="28"/>
          <w:szCs w:val="28"/>
        </w:rPr>
        <w:t>3.4.12. Работником</w:t>
      </w:r>
      <w:r w:rsidRPr="00962BFD">
        <w:rPr>
          <w:spacing w:val="-2"/>
          <w:sz w:val="28"/>
          <w:szCs w:val="28"/>
        </w:rPr>
        <w:t>, ответственны</w:t>
      </w:r>
      <w:r>
        <w:rPr>
          <w:spacing w:val="-2"/>
          <w:sz w:val="28"/>
          <w:szCs w:val="28"/>
        </w:rPr>
        <w:t>м</w:t>
      </w:r>
      <w:r w:rsidRPr="00962BFD">
        <w:rPr>
          <w:spacing w:val="-2"/>
          <w:sz w:val="28"/>
          <w:szCs w:val="28"/>
        </w:rPr>
        <w:t xml:space="preserve"> за организацию работы с обращениями, осуществляется последующий контроль процедуры исполнения поручений, данных в ходе работы мобильной приемной органов государственной власти: контролируется своевременность и полнота информации, представляемой на имя должностных лиц органов государственной власти, в соответствии с установленными сроками исполнения поручений.</w:t>
      </w:r>
    </w:p>
    <w:p w:rsidR="008C161B" w:rsidRPr="00962BFD" w:rsidRDefault="008C161B" w:rsidP="008C161B">
      <w:pPr>
        <w:pStyle w:val="affffc"/>
        <w:shd w:val="clear" w:color="auto" w:fill="auto"/>
        <w:tabs>
          <w:tab w:val="left" w:pos="709"/>
        </w:tabs>
        <w:spacing w:before="0" w:after="0" w:line="240" w:lineRule="auto"/>
        <w:ind w:firstLine="851"/>
        <w:jc w:val="both"/>
        <w:rPr>
          <w:spacing w:val="-2"/>
          <w:sz w:val="28"/>
          <w:szCs w:val="28"/>
        </w:rPr>
      </w:pPr>
      <w:r w:rsidRPr="00962BFD">
        <w:rPr>
          <w:spacing w:val="-2"/>
          <w:sz w:val="28"/>
          <w:szCs w:val="28"/>
        </w:rPr>
        <w:t xml:space="preserve">Согласованные проекты писем передаются исполнителями, лично или посредством СЭД, через </w:t>
      </w:r>
      <w:r>
        <w:rPr>
          <w:spacing w:val="-2"/>
          <w:sz w:val="28"/>
          <w:szCs w:val="28"/>
        </w:rPr>
        <w:t>общественную приемную</w:t>
      </w:r>
      <w:r w:rsidRPr="00962BFD">
        <w:rPr>
          <w:spacing w:val="-2"/>
          <w:sz w:val="28"/>
          <w:szCs w:val="28"/>
        </w:rPr>
        <w:t xml:space="preserve">, на подписание главе,  подготовившее проект и с </w:t>
      </w:r>
      <w:r>
        <w:rPr>
          <w:spacing w:val="-2"/>
          <w:sz w:val="28"/>
          <w:szCs w:val="28"/>
        </w:rPr>
        <w:t>работником, ответственным</w:t>
      </w:r>
      <w:r w:rsidRPr="00962BFD">
        <w:rPr>
          <w:spacing w:val="-2"/>
          <w:sz w:val="28"/>
          <w:szCs w:val="28"/>
        </w:rPr>
        <w:t xml:space="preserve"> за организацию работы с обращениями, не позднее чем за 5 рабочих дней до дня истечения контрольного срока исполнения поручений.</w:t>
      </w:r>
    </w:p>
    <w:p w:rsidR="008C161B" w:rsidRPr="00962BFD" w:rsidRDefault="008C161B" w:rsidP="008C161B">
      <w:pPr>
        <w:pStyle w:val="affffc"/>
        <w:shd w:val="clear" w:color="auto" w:fill="auto"/>
        <w:tabs>
          <w:tab w:val="left" w:pos="1561"/>
        </w:tabs>
        <w:spacing w:before="0" w:after="0" w:line="240" w:lineRule="auto"/>
        <w:ind w:firstLine="851"/>
        <w:jc w:val="both"/>
        <w:rPr>
          <w:spacing w:val="-2"/>
          <w:sz w:val="28"/>
          <w:szCs w:val="28"/>
        </w:rPr>
      </w:pPr>
      <w:r>
        <w:rPr>
          <w:spacing w:val="-2"/>
          <w:sz w:val="28"/>
          <w:szCs w:val="28"/>
        </w:rPr>
        <w:t xml:space="preserve">3.4.13. </w:t>
      </w:r>
      <w:r w:rsidRPr="00962BFD">
        <w:rPr>
          <w:spacing w:val="-2"/>
          <w:sz w:val="28"/>
          <w:szCs w:val="28"/>
        </w:rPr>
        <w:t>Ответственность за своевременность, достоверность и полноту предоставляемой информации несут исполнители, которым поручено рассмотрение вопросов.</w:t>
      </w:r>
    </w:p>
    <w:p w:rsidR="008C161B" w:rsidRDefault="008C161B" w:rsidP="008C161B">
      <w:pPr>
        <w:pStyle w:val="affffc"/>
        <w:shd w:val="clear" w:color="auto" w:fill="auto"/>
        <w:tabs>
          <w:tab w:val="left" w:pos="1561"/>
        </w:tabs>
        <w:spacing w:before="0" w:after="0" w:line="240" w:lineRule="auto"/>
        <w:ind w:firstLine="851"/>
        <w:jc w:val="both"/>
        <w:rPr>
          <w:sz w:val="28"/>
          <w:szCs w:val="28"/>
        </w:rPr>
      </w:pPr>
      <w:r>
        <w:rPr>
          <w:spacing w:val="-2"/>
          <w:sz w:val="28"/>
          <w:szCs w:val="28"/>
        </w:rPr>
        <w:t>3.4.14. Главой, з</w:t>
      </w:r>
      <w:r w:rsidRPr="00962BFD">
        <w:rPr>
          <w:spacing w:val="-2"/>
          <w:sz w:val="28"/>
          <w:szCs w:val="28"/>
        </w:rPr>
        <w:t>аместителем главы</w:t>
      </w:r>
      <w:r>
        <w:rPr>
          <w:spacing w:val="-2"/>
          <w:sz w:val="28"/>
          <w:szCs w:val="28"/>
        </w:rPr>
        <w:t>,</w:t>
      </w:r>
      <w:r w:rsidRPr="00962BFD">
        <w:rPr>
          <w:spacing w:val="-2"/>
          <w:sz w:val="28"/>
          <w:szCs w:val="28"/>
        </w:rPr>
        <w:t xml:space="preserve"> по представлению </w:t>
      </w:r>
      <w:r>
        <w:rPr>
          <w:spacing w:val="-2"/>
          <w:sz w:val="28"/>
          <w:szCs w:val="28"/>
        </w:rPr>
        <w:t>работника</w:t>
      </w:r>
      <w:r w:rsidRPr="00962BFD">
        <w:rPr>
          <w:spacing w:val="-2"/>
          <w:sz w:val="28"/>
          <w:szCs w:val="28"/>
        </w:rPr>
        <w:t xml:space="preserve"> </w:t>
      </w:r>
      <w:r>
        <w:rPr>
          <w:spacing w:val="-2"/>
          <w:sz w:val="28"/>
          <w:szCs w:val="28"/>
        </w:rPr>
        <w:t>ответственного</w:t>
      </w:r>
      <w:r w:rsidRPr="00962BFD">
        <w:rPr>
          <w:spacing w:val="-2"/>
          <w:sz w:val="28"/>
          <w:szCs w:val="28"/>
        </w:rPr>
        <w:t xml:space="preserve"> за организацию работы с обращениями, в случае неполного исполнения принятого по обращению решения принимается решение об оставлении обращения на дополнительном контроле до полного фактического исполнени</w:t>
      </w:r>
      <w:r>
        <w:rPr>
          <w:spacing w:val="-2"/>
          <w:sz w:val="28"/>
          <w:szCs w:val="28"/>
        </w:rPr>
        <w:t>я принятого решения. Работником</w:t>
      </w:r>
      <w:r w:rsidRPr="00962BFD">
        <w:rPr>
          <w:spacing w:val="-2"/>
          <w:sz w:val="28"/>
          <w:szCs w:val="28"/>
        </w:rPr>
        <w:t xml:space="preserve">, </w:t>
      </w:r>
      <w:r>
        <w:rPr>
          <w:spacing w:val="-2"/>
          <w:sz w:val="28"/>
          <w:szCs w:val="28"/>
        </w:rPr>
        <w:t>ответственным</w:t>
      </w:r>
      <w:r w:rsidRPr="00962BFD">
        <w:rPr>
          <w:spacing w:val="-2"/>
          <w:sz w:val="28"/>
          <w:szCs w:val="28"/>
        </w:rPr>
        <w:t xml:space="preserve"> за организацию работы с обращениями, выдается задание с указанием периодичности предоставления информации о ходе исполнения с использованием ЕСЭД, осуществляется постановка обращения на контроль до полного фактического исполнения.</w:t>
      </w:r>
      <w:r w:rsidRPr="00962BFD">
        <w:rPr>
          <w:sz w:val="28"/>
          <w:szCs w:val="28"/>
        </w:rPr>
        <w:t xml:space="preserve"> </w:t>
      </w:r>
    </w:p>
    <w:p w:rsidR="008C161B" w:rsidRPr="002807FF" w:rsidRDefault="008C161B" w:rsidP="008C161B">
      <w:pPr>
        <w:pStyle w:val="affffc"/>
        <w:shd w:val="clear" w:color="auto" w:fill="auto"/>
        <w:tabs>
          <w:tab w:val="left" w:pos="1671"/>
        </w:tabs>
        <w:spacing w:before="0" w:after="0" w:line="240" w:lineRule="auto"/>
        <w:ind w:firstLine="0"/>
        <w:jc w:val="both"/>
        <w:rPr>
          <w:sz w:val="28"/>
          <w:szCs w:val="28"/>
        </w:rPr>
      </w:pPr>
    </w:p>
    <w:p w:rsidR="008C161B" w:rsidRPr="00962BFD" w:rsidRDefault="008C161B" w:rsidP="00572E93">
      <w:pPr>
        <w:pStyle w:val="ConsPlusNormal"/>
        <w:widowControl/>
        <w:numPr>
          <w:ilvl w:val="0"/>
          <w:numId w:val="16"/>
        </w:numPr>
        <w:jc w:val="center"/>
        <w:rPr>
          <w:rFonts w:ascii="Times New Roman" w:hAnsi="Times New Roman" w:cs="Times New Roman"/>
          <w:b/>
          <w:sz w:val="28"/>
          <w:szCs w:val="28"/>
        </w:rPr>
      </w:pPr>
      <w:bookmarkStart w:id="5" w:name="sub_участиевприемахрегиональных"/>
      <w:r w:rsidRPr="00962BFD">
        <w:rPr>
          <w:rFonts w:ascii="Times New Roman" w:hAnsi="Times New Roman" w:cs="Times New Roman"/>
          <w:b/>
          <w:sz w:val="28"/>
          <w:szCs w:val="28"/>
        </w:rPr>
        <w:t xml:space="preserve">ПОРЯДОК РАБОТЫ С СООБЩЕНИЯМИ, ПОСТУПИВШИМИ ПО ТЕЛЕФОНУ АДМИНИСТРАЦИИ </w:t>
      </w:r>
      <w:r>
        <w:rPr>
          <w:rFonts w:ascii="Times New Roman" w:hAnsi="Times New Roman" w:cs="Times New Roman"/>
          <w:b/>
          <w:sz w:val="28"/>
          <w:szCs w:val="28"/>
        </w:rPr>
        <w:t>НОВОКУБАНСКОГО ГОРОДСКОГО ПОСЕЛЕНИЯ  НОВОКУБАНСКОГО</w:t>
      </w:r>
      <w:r w:rsidRPr="00962BFD">
        <w:rPr>
          <w:rFonts w:ascii="Times New Roman" w:hAnsi="Times New Roman" w:cs="Times New Roman"/>
          <w:b/>
          <w:sz w:val="28"/>
          <w:szCs w:val="28"/>
        </w:rPr>
        <w:t xml:space="preserve"> РАЙОН</w:t>
      </w:r>
      <w:r>
        <w:rPr>
          <w:rFonts w:ascii="Times New Roman" w:hAnsi="Times New Roman" w:cs="Times New Roman"/>
          <w:b/>
          <w:sz w:val="28"/>
          <w:szCs w:val="28"/>
        </w:rPr>
        <w:t>А</w:t>
      </w:r>
    </w:p>
    <w:bookmarkEnd w:id="5"/>
    <w:p w:rsidR="008C161B" w:rsidRPr="00962BFD" w:rsidRDefault="008C161B" w:rsidP="00572E93">
      <w:pPr>
        <w:pStyle w:val="affffc"/>
        <w:numPr>
          <w:ilvl w:val="0"/>
          <w:numId w:val="12"/>
        </w:numPr>
        <w:shd w:val="clear" w:color="auto" w:fill="auto"/>
        <w:tabs>
          <w:tab w:val="left" w:pos="1431"/>
        </w:tabs>
        <w:spacing w:before="0" w:after="0" w:line="240" w:lineRule="auto"/>
        <w:ind w:firstLine="709"/>
        <w:jc w:val="both"/>
        <w:rPr>
          <w:sz w:val="28"/>
          <w:szCs w:val="28"/>
        </w:rPr>
      </w:pPr>
      <w:r w:rsidRPr="00962BFD">
        <w:rPr>
          <w:sz w:val="28"/>
          <w:szCs w:val="28"/>
        </w:rPr>
        <w:t xml:space="preserve">Работа с аудиосообщениями, поступающими в </w:t>
      </w:r>
      <w:r>
        <w:rPr>
          <w:sz w:val="28"/>
          <w:szCs w:val="28"/>
        </w:rPr>
        <w:t xml:space="preserve">общественную приемную </w:t>
      </w:r>
      <w:r w:rsidRPr="00962BFD">
        <w:rPr>
          <w:sz w:val="28"/>
          <w:szCs w:val="28"/>
        </w:rPr>
        <w:t xml:space="preserve">администрации </w:t>
      </w:r>
      <w:r>
        <w:rPr>
          <w:sz w:val="28"/>
          <w:szCs w:val="28"/>
        </w:rPr>
        <w:t xml:space="preserve">Новокубанского городского поселения Новокубанского района </w:t>
      </w:r>
      <w:r w:rsidRPr="00962BFD">
        <w:rPr>
          <w:sz w:val="28"/>
          <w:szCs w:val="28"/>
        </w:rPr>
        <w:t xml:space="preserve">(далее - Центр), не относящимися к </w:t>
      </w:r>
      <w:r>
        <w:rPr>
          <w:sz w:val="28"/>
          <w:szCs w:val="28"/>
        </w:rPr>
        <w:t xml:space="preserve">обращениям граждан, указанным в </w:t>
      </w:r>
      <w:hyperlink r:id="rId17" w:anchor="/document/12146661/entry/4" w:history="1">
        <w:r w:rsidRPr="00962BFD">
          <w:rPr>
            <w:sz w:val="28"/>
            <w:szCs w:val="28"/>
          </w:rPr>
          <w:t>статье 4</w:t>
        </w:r>
      </w:hyperlink>
      <w:r>
        <w:rPr>
          <w:sz w:val="28"/>
          <w:szCs w:val="28"/>
        </w:rPr>
        <w:t xml:space="preserve"> </w:t>
      </w:r>
      <w:r w:rsidRPr="00962BFD">
        <w:rPr>
          <w:sz w:val="28"/>
          <w:szCs w:val="28"/>
        </w:rPr>
        <w:t>Федерального закона №</w:t>
      </w:r>
      <w:r>
        <w:rPr>
          <w:sz w:val="28"/>
          <w:szCs w:val="28"/>
        </w:rPr>
        <w:t xml:space="preserve"> 59-ФЗ, осуществляется в соответствии с </w:t>
      </w:r>
      <w:r w:rsidRPr="00962BFD">
        <w:rPr>
          <w:sz w:val="28"/>
          <w:szCs w:val="28"/>
        </w:rPr>
        <w:t>настоящим разделом.</w:t>
      </w:r>
    </w:p>
    <w:p w:rsidR="008C161B" w:rsidRDefault="008C161B" w:rsidP="00572E93">
      <w:pPr>
        <w:pStyle w:val="affffc"/>
        <w:numPr>
          <w:ilvl w:val="0"/>
          <w:numId w:val="12"/>
        </w:numPr>
        <w:shd w:val="clear" w:color="auto" w:fill="auto"/>
        <w:tabs>
          <w:tab w:val="left" w:pos="1436"/>
        </w:tabs>
        <w:spacing w:before="0" w:after="0" w:line="240" w:lineRule="auto"/>
        <w:ind w:firstLine="709"/>
        <w:jc w:val="both"/>
        <w:rPr>
          <w:sz w:val="28"/>
          <w:szCs w:val="28"/>
        </w:rPr>
      </w:pPr>
      <w:r w:rsidRPr="00962BFD">
        <w:rPr>
          <w:sz w:val="28"/>
          <w:szCs w:val="28"/>
        </w:rPr>
        <w:t xml:space="preserve">Центр представляет собой телекоммуникационную линию администрации </w:t>
      </w:r>
      <w:r>
        <w:rPr>
          <w:sz w:val="28"/>
          <w:szCs w:val="28"/>
        </w:rPr>
        <w:t>Новокубанского городского</w:t>
      </w:r>
      <w:r w:rsidRPr="008408AF">
        <w:rPr>
          <w:sz w:val="28"/>
          <w:szCs w:val="28"/>
        </w:rPr>
        <w:t xml:space="preserve"> поселения Новокубанского района</w:t>
      </w:r>
      <w:r w:rsidRPr="00962BFD">
        <w:rPr>
          <w:sz w:val="28"/>
          <w:szCs w:val="28"/>
        </w:rPr>
        <w:t xml:space="preserve">, </w:t>
      </w:r>
      <w:r w:rsidRPr="00962BFD">
        <w:rPr>
          <w:sz w:val="28"/>
          <w:szCs w:val="28"/>
        </w:rPr>
        <w:lastRenderedPageBreak/>
        <w:t xml:space="preserve">обеспечивающую возможность устного обращения гражданина по телефонному номеру администрации </w:t>
      </w:r>
      <w:r>
        <w:rPr>
          <w:sz w:val="28"/>
          <w:szCs w:val="28"/>
        </w:rPr>
        <w:t xml:space="preserve">Новокубанского городского поселения Новокубанского </w:t>
      </w:r>
      <w:r w:rsidRPr="008408AF">
        <w:rPr>
          <w:sz w:val="28"/>
          <w:szCs w:val="28"/>
        </w:rPr>
        <w:t xml:space="preserve">района 8 86195 </w:t>
      </w:r>
      <w:r>
        <w:rPr>
          <w:sz w:val="28"/>
          <w:szCs w:val="28"/>
        </w:rPr>
        <w:t>30760</w:t>
      </w:r>
      <w:r w:rsidRPr="00962BFD">
        <w:rPr>
          <w:sz w:val="28"/>
          <w:szCs w:val="28"/>
        </w:rPr>
        <w:t xml:space="preserve">, а также предусматривает организацию работы с сообщениями, поступающими на сетевой справочный телефонный узел, и запросами, поступающими в администрацию </w:t>
      </w:r>
      <w:r>
        <w:rPr>
          <w:sz w:val="28"/>
          <w:szCs w:val="28"/>
        </w:rPr>
        <w:t xml:space="preserve">Новокубанского о поселения Новокубанского района </w:t>
      </w:r>
      <w:r w:rsidRPr="00962BFD">
        <w:rPr>
          <w:sz w:val="28"/>
          <w:szCs w:val="28"/>
        </w:rPr>
        <w:t>по компетенции управления через платформу обратной связи «Госуслуги. Решаем вместе».</w:t>
      </w:r>
    </w:p>
    <w:p w:rsidR="008C161B" w:rsidRPr="00962BFD" w:rsidRDefault="008C161B" w:rsidP="00572E93">
      <w:pPr>
        <w:pStyle w:val="affffc"/>
        <w:numPr>
          <w:ilvl w:val="1"/>
          <w:numId w:val="19"/>
        </w:numPr>
        <w:shd w:val="clear" w:color="auto" w:fill="auto"/>
        <w:tabs>
          <w:tab w:val="left" w:pos="1431"/>
        </w:tabs>
        <w:spacing w:before="0" w:after="0" w:line="240" w:lineRule="auto"/>
        <w:ind w:left="0" w:firstLine="709"/>
        <w:jc w:val="both"/>
        <w:rPr>
          <w:sz w:val="28"/>
          <w:szCs w:val="28"/>
        </w:rPr>
      </w:pPr>
      <w:r w:rsidRPr="00962BFD">
        <w:rPr>
          <w:sz w:val="28"/>
          <w:szCs w:val="28"/>
        </w:rPr>
        <w:t xml:space="preserve">Прием аудиосообщений осуществляется ежедневно, кроме выходных и праздничных дней, в соответствии с утвержденным режимом работы администрации </w:t>
      </w:r>
      <w:r>
        <w:rPr>
          <w:sz w:val="28"/>
          <w:szCs w:val="28"/>
        </w:rPr>
        <w:t xml:space="preserve">Новокубанского городского поселения Новокубанского района </w:t>
      </w:r>
      <w:r w:rsidRPr="00962BFD">
        <w:rPr>
          <w:sz w:val="28"/>
          <w:szCs w:val="28"/>
        </w:rPr>
        <w:t xml:space="preserve">и служебным распорядком. </w:t>
      </w:r>
    </w:p>
    <w:p w:rsidR="008C161B" w:rsidRPr="00962BFD" w:rsidRDefault="008C161B" w:rsidP="008C161B">
      <w:pPr>
        <w:pStyle w:val="affffc"/>
        <w:shd w:val="clear" w:color="auto" w:fill="auto"/>
        <w:tabs>
          <w:tab w:val="left" w:pos="567"/>
          <w:tab w:val="left" w:pos="993"/>
        </w:tabs>
        <w:spacing w:before="0" w:after="0" w:line="240" w:lineRule="auto"/>
        <w:ind w:firstLine="709"/>
        <w:jc w:val="both"/>
        <w:rPr>
          <w:sz w:val="28"/>
          <w:szCs w:val="28"/>
        </w:rPr>
      </w:pPr>
      <w:r w:rsidRPr="00962BFD">
        <w:rPr>
          <w:sz w:val="28"/>
          <w:szCs w:val="28"/>
        </w:rPr>
        <w:t xml:space="preserve">Аудиосообщения, поступающие на телефоны «горячих линий» в структурные подразделения администрации </w:t>
      </w:r>
      <w:r>
        <w:rPr>
          <w:sz w:val="28"/>
          <w:szCs w:val="28"/>
        </w:rPr>
        <w:t>Новокубанского городского поселения</w:t>
      </w:r>
      <w:r w:rsidRPr="008408AF">
        <w:rPr>
          <w:sz w:val="28"/>
          <w:szCs w:val="28"/>
        </w:rPr>
        <w:t xml:space="preserve"> Новокубанского района</w:t>
      </w:r>
      <w:r w:rsidRPr="00962BFD">
        <w:rPr>
          <w:sz w:val="28"/>
          <w:szCs w:val="28"/>
        </w:rPr>
        <w:t xml:space="preserve">, обрабатываются и регистрируются в соответствующих структурных подразделениях администрации </w:t>
      </w:r>
      <w:r>
        <w:rPr>
          <w:sz w:val="28"/>
          <w:szCs w:val="28"/>
        </w:rPr>
        <w:t xml:space="preserve">Новокубанского городского поселения Новокубанского района </w:t>
      </w:r>
      <w:r w:rsidRPr="00962BFD">
        <w:rPr>
          <w:sz w:val="28"/>
          <w:szCs w:val="28"/>
        </w:rPr>
        <w:t xml:space="preserve">в журналах регистрации в соответствии с правилами (порядками) работы соответствующих телефонов «горячих линий», утвержденными правовыми актами администрации </w:t>
      </w:r>
      <w:r>
        <w:rPr>
          <w:sz w:val="28"/>
          <w:szCs w:val="28"/>
        </w:rPr>
        <w:t xml:space="preserve">Новокубанского городского поселения Новокубанского района </w:t>
      </w:r>
      <w:r w:rsidRPr="00962BFD">
        <w:rPr>
          <w:sz w:val="28"/>
          <w:szCs w:val="28"/>
        </w:rPr>
        <w:t>и/или в СЭД в соответствии с настоящей Инструкцией.</w:t>
      </w:r>
    </w:p>
    <w:p w:rsidR="008C161B" w:rsidRPr="00A55E55" w:rsidRDefault="008C161B" w:rsidP="00572E93">
      <w:pPr>
        <w:pStyle w:val="affffb"/>
        <w:widowControl/>
        <w:numPr>
          <w:ilvl w:val="0"/>
          <w:numId w:val="13"/>
        </w:numPr>
        <w:tabs>
          <w:tab w:val="left" w:pos="1436"/>
        </w:tabs>
        <w:autoSpaceDE/>
        <w:autoSpaceDN/>
        <w:adjustRightInd/>
        <w:ind w:firstLine="700"/>
        <w:contextualSpacing w:val="0"/>
        <w:jc w:val="both"/>
        <w:rPr>
          <w:rFonts w:ascii="Times New Roman" w:eastAsiaTheme="minorHAnsi" w:hAnsi="Times New Roman"/>
          <w:vanish/>
          <w:sz w:val="28"/>
          <w:szCs w:val="28"/>
          <w:lang w:eastAsia="en-US"/>
        </w:rPr>
      </w:pPr>
    </w:p>
    <w:p w:rsidR="008C161B" w:rsidRPr="00A55E55" w:rsidRDefault="008C161B" w:rsidP="00572E93">
      <w:pPr>
        <w:pStyle w:val="affffb"/>
        <w:widowControl/>
        <w:numPr>
          <w:ilvl w:val="0"/>
          <w:numId w:val="13"/>
        </w:numPr>
        <w:tabs>
          <w:tab w:val="left" w:pos="1436"/>
        </w:tabs>
        <w:autoSpaceDE/>
        <w:autoSpaceDN/>
        <w:adjustRightInd/>
        <w:ind w:firstLine="700"/>
        <w:contextualSpacing w:val="0"/>
        <w:jc w:val="both"/>
        <w:rPr>
          <w:rFonts w:ascii="Times New Roman" w:eastAsiaTheme="minorHAnsi" w:hAnsi="Times New Roman"/>
          <w:vanish/>
          <w:sz w:val="28"/>
          <w:szCs w:val="28"/>
          <w:lang w:eastAsia="en-US"/>
        </w:rPr>
      </w:pPr>
    </w:p>
    <w:p w:rsidR="008C161B" w:rsidRPr="00A55E55" w:rsidRDefault="008C161B" w:rsidP="00572E93">
      <w:pPr>
        <w:pStyle w:val="affffb"/>
        <w:widowControl/>
        <w:numPr>
          <w:ilvl w:val="0"/>
          <w:numId w:val="13"/>
        </w:numPr>
        <w:tabs>
          <w:tab w:val="left" w:pos="1436"/>
        </w:tabs>
        <w:autoSpaceDE/>
        <w:autoSpaceDN/>
        <w:adjustRightInd/>
        <w:ind w:firstLine="700"/>
        <w:contextualSpacing w:val="0"/>
        <w:jc w:val="both"/>
        <w:rPr>
          <w:rFonts w:ascii="Times New Roman" w:eastAsiaTheme="minorHAnsi" w:hAnsi="Times New Roman"/>
          <w:vanish/>
          <w:sz w:val="28"/>
          <w:szCs w:val="28"/>
          <w:lang w:eastAsia="en-US"/>
        </w:rPr>
      </w:pPr>
    </w:p>
    <w:p w:rsidR="008C161B" w:rsidRPr="00962BFD" w:rsidRDefault="008C161B" w:rsidP="00572E93">
      <w:pPr>
        <w:pStyle w:val="affffc"/>
        <w:numPr>
          <w:ilvl w:val="0"/>
          <w:numId w:val="13"/>
        </w:numPr>
        <w:shd w:val="clear" w:color="auto" w:fill="auto"/>
        <w:tabs>
          <w:tab w:val="left" w:pos="1436"/>
        </w:tabs>
        <w:spacing w:before="0" w:after="0" w:line="240" w:lineRule="auto"/>
        <w:ind w:firstLine="700"/>
        <w:jc w:val="both"/>
        <w:rPr>
          <w:sz w:val="28"/>
          <w:szCs w:val="28"/>
        </w:rPr>
      </w:pPr>
      <w:r w:rsidRPr="00962BFD">
        <w:rPr>
          <w:sz w:val="28"/>
          <w:szCs w:val="28"/>
        </w:rPr>
        <w:t>С целью контроля качества работы, при наличии технической возможности, ведется запись входящих и исходящих звонков. Срок хранения записей входящих и исходящих звонков составляет 1 год.</w:t>
      </w:r>
    </w:p>
    <w:p w:rsidR="008C161B" w:rsidRPr="00962BFD" w:rsidRDefault="008C161B" w:rsidP="00572E93">
      <w:pPr>
        <w:pStyle w:val="affffc"/>
        <w:numPr>
          <w:ilvl w:val="0"/>
          <w:numId w:val="13"/>
        </w:numPr>
        <w:shd w:val="clear" w:color="auto" w:fill="auto"/>
        <w:tabs>
          <w:tab w:val="left" w:pos="1417"/>
        </w:tabs>
        <w:spacing w:before="0" w:after="0" w:line="240" w:lineRule="auto"/>
        <w:ind w:firstLine="700"/>
        <w:jc w:val="both"/>
        <w:rPr>
          <w:sz w:val="28"/>
          <w:szCs w:val="28"/>
        </w:rPr>
      </w:pPr>
      <w:r w:rsidRPr="00962BFD">
        <w:rPr>
          <w:sz w:val="28"/>
          <w:szCs w:val="28"/>
        </w:rPr>
        <w:t xml:space="preserve">Прием и регистрация аудиосообщений осуществляется </w:t>
      </w:r>
      <w:r>
        <w:rPr>
          <w:sz w:val="28"/>
          <w:szCs w:val="28"/>
        </w:rPr>
        <w:t>работником</w:t>
      </w:r>
      <w:r w:rsidRPr="00962BFD">
        <w:rPr>
          <w:sz w:val="28"/>
          <w:szCs w:val="28"/>
        </w:rPr>
        <w:t xml:space="preserve">, </w:t>
      </w:r>
      <w:r>
        <w:rPr>
          <w:sz w:val="28"/>
          <w:szCs w:val="28"/>
        </w:rPr>
        <w:t>ответственным</w:t>
      </w:r>
      <w:r w:rsidRPr="00962BFD">
        <w:rPr>
          <w:sz w:val="28"/>
          <w:szCs w:val="28"/>
        </w:rPr>
        <w:t xml:space="preserve"> за организацию работы с обращениями. </w:t>
      </w:r>
    </w:p>
    <w:p w:rsidR="008C161B" w:rsidRPr="00962BFD" w:rsidRDefault="008C161B" w:rsidP="00572E93">
      <w:pPr>
        <w:pStyle w:val="affffc"/>
        <w:numPr>
          <w:ilvl w:val="0"/>
          <w:numId w:val="13"/>
        </w:numPr>
        <w:shd w:val="clear" w:color="auto" w:fill="auto"/>
        <w:tabs>
          <w:tab w:val="left" w:pos="1417"/>
        </w:tabs>
        <w:spacing w:before="0" w:after="0" w:line="240" w:lineRule="auto"/>
        <w:ind w:firstLine="700"/>
        <w:jc w:val="both"/>
        <w:rPr>
          <w:sz w:val="28"/>
          <w:szCs w:val="28"/>
        </w:rPr>
      </w:pPr>
      <w:r w:rsidRPr="00962BFD">
        <w:rPr>
          <w:sz w:val="28"/>
          <w:szCs w:val="28"/>
        </w:rPr>
        <w:t xml:space="preserve">Организация работы с сообщениями, поступающими по компетенции в администрацию </w:t>
      </w:r>
      <w:r>
        <w:rPr>
          <w:sz w:val="28"/>
          <w:szCs w:val="28"/>
        </w:rPr>
        <w:t xml:space="preserve">Новокубанского городского поселения Новокубанского района </w:t>
      </w:r>
      <w:r w:rsidRPr="00962BFD">
        <w:rPr>
          <w:sz w:val="28"/>
          <w:szCs w:val="28"/>
        </w:rPr>
        <w:t xml:space="preserve">через платформу обратной связи «Госуслуги. Решаем вместе», осуществляется </w:t>
      </w:r>
      <w:r>
        <w:rPr>
          <w:sz w:val="28"/>
          <w:szCs w:val="28"/>
        </w:rPr>
        <w:t>работником</w:t>
      </w:r>
      <w:r w:rsidRPr="00962BFD">
        <w:rPr>
          <w:sz w:val="28"/>
          <w:szCs w:val="28"/>
        </w:rPr>
        <w:t xml:space="preserve">, </w:t>
      </w:r>
      <w:r>
        <w:rPr>
          <w:sz w:val="28"/>
          <w:szCs w:val="28"/>
        </w:rPr>
        <w:t>ответственным</w:t>
      </w:r>
      <w:r w:rsidRPr="00962BFD">
        <w:rPr>
          <w:sz w:val="28"/>
          <w:szCs w:val="28"/>
        </w:rPr>
        <w:t xml:space="preserve"> за организацию работы с обращениями, в рамках компетенции.</w:t>
      </w:r>
    </w:p>
    <w:p w:rsidR="008C161B" w:rsidRPr="00962BFD" w:rsidRDefault="008C161B" w:rsidP="00572E93">
      <w:pPr>
        <w:pStyle w:val="affffc"/>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 xml:space="preserve">Техническое обеспечение работы Центра осуществляется работниками </w:t>
      </w:r>
      <w:r>
        <w:rPr>
          <w:sz w:val="28"/>
          <w:szCs w:val="28"/>
        </w:rPr>
        <w:t>общего отдела</w:t>
      </w:r>
      <w:r w:rsidRPr="00962BFD">
        <w:rPr>
          <w:sz w:val="28"/>
          <w:szCs w:val="28"/>
        </w:rPr>
        <w:t xml:space="preserve"> администрации </w:t>
      </w:r>
      <w:r>
        <w:rPr>
          <w:sz w:val="28"/>
          <w:szCs w:val="28"/>
        </w:rPr>
        <w:t xml:space="preserve">Новокубанского городского </w:t>
      </w:r>
      <w:r w:rsidRPr="008408AF">
        <w:rPr>
          <w:sz w:val="28"/>
          <w:szCs w:val="28"/>
        </w:rPr>
        <w:t xml:space="preserve"> поселения Новокубанского района</w:t>
      </w:r>
      <w:r w:rsidRPr="00962BFD">
        <w:rPr>
          <w:sz w:val="28"/>
          <w:szCs w:val="28"/>
        </w:rPr>
        <w:t>.</w:t>
      </w:r>
    </w:p>
    <w:p w:rsidR="008C161B" w:rsidRPr="00962BFD" w:rsidRDefault="008C161B" w:rsidP="00572E93">
      <w:pPr>
        <w:pStyle w:val="affffc"/>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Прием аудиосообщений осуществляется в форме диалога работника, ответственного за организацию работы с обращениями, с заявителем или в автоматическом режиме путем включения записывающего устройства (далее - автоответчик).</w:t>
      </w:r>
    </w:p>
    <w:p w:rsidR="008C161B" w:rsidRPr="00962BFD" w:rsidRDefault="008C161B" w:rsidP="00572E93">
      <w:pPr>
        <w:pStyle w:val="affffc"/>
        <w:numPr>
          <w:ilvl w:val="0"/>
          <w:numId w:val="13"/>
        </w:numPr>
        <w:shd w:val="clear" w:color="auto" w:fill="auto"/>
        <w:tabs>
          <w:tab w:val="left" w:pos="1426"/>
        </w:tabs>
        <w:spacing w:before="0" w:after="0" w:line="240" w:lineRule="auto"/>
        <w:ind w:firstLine="700"/>
        <w:jc w:val="both"/>
        <w:rPr>
          <w:sz w:val="28"/>
          <w:szCs w:val="28"/>
        </w:rPr>
      </w:pPr>
      <w:r w:rsidRPr="00962BFD">
        <w:rPr>
          <w:sz w:val="28"/>
          <w:szCs w:val="28"/>
        </w:rPr>
        <w:t>Информация о персональных данных авторов аудиосообщений, поступивших в Центр, хранится и обрабатывается с соблюдением требований федерального законодательства о защите персональных данных.</w:t>
      </w:r>
    </w:p>
    <w:p w:rsidR="008C161B" w:rsidRPr="00962BFD" w:rsidRDefault="008C161B" w:rsidP="00572E93">
      <w:pPr>
        <w:pStyle w:val="affffc"/>
        <w:numPr>
          <w:ilvl w:val="0"/>
          <w:numId w:val="13"/>
        </w:numPr>
        <w:shd w:val="clear" w:color="auto" w:fill="auto"/>
        <w:tabs>
          <w:tab w:val="left" w:pos="1417"/>
        </w:tabs>
        <w:spacing w:before="0" w:after="0" w:line="240" w:lineRule="auto"/>
        <w:ind w:firstLine="700"/>
        <w:jc w:val="both"/>
        <w:rPr>
          <w:sz w:val="28"/>
          <w:szCs w:val="28"/>
        </w:rPr>
      </w:pPr>
      <w:r w:rsidRPr="00962BFD">
        <w:rPr>
          <w:sz w:val="28"/>
          <w:szCs w:val="28"/>
        </w:rPr>
        <w:t>При обращении в Центр, в том числе при оставлении аудиосообщения на автоответчике, заявитель обязан сообщить:</w:t>
      </w:r>
    </w:p>
    <w:p w:rsidR="008C161B" w:rsidRPr="00962BFD" w:rsidRDefault="008C161B" w:rsidP="008C161B">
      <w:pPr>
        <w:pStyle w:val="affffc"/>
        <w:shd w:val="clear" w:color="auto" w:fill="auto"/>
        <w:tabs>
          <w:tab w:val="left" w:pos="1431"/>
        </w:tabs>
        <w:spacing w:before="0" w:after="0" w:line="240" w:lineRule="auto"/>
        <w:ind w:left="700" w:firstLine="0"/>
        <w:jc w:val="both"/>
        <w:rPr>
          <w:sz w:val="28"/>
          <w:szCs w:val="28"/>
        </w:rPr>
      </w:pPr>
      <w:r w:rsidRPr="00962BFD">
        <w:rPr>
          <w:sz w:val="28"/>
          <w:szCs w:val="28"/>
        </w:rPr>
        <w:t>фамилию, имя, отчество (последнее - при наличии);</w:t>
      </w:r>
    </w:p>
    <w:p w:rsidR="008C161B" w:rsidRPr="00962BFD" w:rsidRDefault="008C161B" w:rsidP="008C161B">
      <w:pPr>
        <w:pStyle w:val="affffc"/>
        <w:shd w:val="clear" w:color="auto" w:fill="auto"/>
        <w:tabs>
          <w:tab w:val="left" w:pos="1431"/>
        </w:tabs>
        <w:spacing w:before="0" w:after="0" w:line="240" w:lineRule="auto"/>
        <w:ind w:left="700" w:firstLine="0"/>
        <w:jc w:val="both"/>
        <w:rPr>
          <w:sz w:val="28"/>
          <w:szCs w:val="28"/>
        </w:rPr>
      </w:pPr>
      <w:r w:rsidRPr="00962BFD">
        <w:rPr>
          <w:sz w:val="28"/>
          <w:szCs w:val="28"/>
        </w:rPr>
        <w:t>почтовый адрес;</w:t>
      </w:r>
    </w:p>
    <w:p w:rsidR="008C161B" w:rsidRPr="00962BFD" w:rsidRDefault="008C161B" w:rsidP="008C161B">
      <w:pPr>
        <w:pStyle w:val="affffc"/>
        <w:shd w:val="clear" w:color="auto" w:fill="auto"/>
        <w:tabs>
          <w:tab w:val="left" w:pos="1431"/>
        </w:tabs>
        <w:spacing w:before="0" w:after="0" w:line="240" w:lineRule="auto"/>
        <w:ind w:left="700" w:firstLine="0"/>
        <w:jc w:val="both"/>
        <w:rPr>
          <w:sz w:val="28"/>
          <w:szCs w:val="28"/>
        </w:rPr>
      </w:pPr>
      <w:r w:rsidRPr="00962BFD">
        <w:rPr>
          <w:sz w:val="28"/>
          <w:szCs w:val="28"/>
        </w:rPr>
        <w:lastRenderedPageBreak/>
        <w:t>номер телефона;</w:t>
      </w:r>
    </w:p>
    <w:p w:rsidR="008C161B" w:rsidRPr="00962BFD" w:rsidRDefault="008C161B" w:rsidP="008C161B">
      <w:pPr>
        <w:pStyle w:val="affffc"/>
        <w:shd w:val="clear" w:color="auto" w:fill="auto"/>
        <w:tabs>
          <w:tab w:val="left" w:pos="1431"/>
        </w:tabs>
        <w:spacing w:before="0" w:after="0" w:line="240" w:lineRule="auto"/>
        <w:ind w:left="700" w:firstLine="0"/>
        <w:jc w:val="both"/>
        <w:rPr>
          <w:sz w:val="28"/>
          <w:szCs w:val="28"/>
        </w:rPr>
      </w:pPr>
      <w:r w:rsidRPr="00962BFD">
        <w:rPr>
          <w:sz w:val="28"/>
          <w:szCs w:val="28"/>
        </w:rPr>
        <w:t>суть предложения, заявления, жалобы.</w:t>
      </w:r>
    </w:p>
    <w:p w:rsidR="008C161B" w:rsidRPr="00962BFD" w:rsidRDefault="008C161B" w:rsidP="00572E93">
      <w:pPr>
        <w:pStyle w:val="affffc"/>
        <w:numPr>
          <w:ilvl w:val="0"/>
          <w:numId w:val="13"/>
        </w:numPr>
        <w:shd w:val="clear" w:color="auto" w:fill="auto"/>
        <w:tabs>
          <w:tab w:val="left" w:pos="1422"/>
        </w:tabs>
        <w:spacing w:before="0" w:after="0" w:line="240" w:lineRule="auto"/>
        <w:ind w:firstLine="700"/>
        <w:jc w:val="both"/>
        <w:rPr>
          <w:sz w:val="28"/>
          <w:szCs w:val="28"/>
        </w:rPr>
      </w:pPr>
      <w:r>
        <w:rPr>
          <w:sz w:val="28"/>
          <w:szCs w:val="28"/>
        </w:rPr>
        <w:t>Работник</w:t>
      </w:r>
      <w:r w:rsidRPr="00962BFD">
        <w:rPr>
          <w:sz w:val="28"/>
          <w:szCs w:val="28"/>
        </w:rPr>
        <w:t>, о</w:t>
      </w:r>
      <w:r>
        <w:rPr>
          <w:sz w:val="28"/>
          <w:szCs w:val="28"/>
        </w:rPr>
        <w:t>тветственный</w:t>
      </w:r>
      <w:r w:rsidRPr="00962BFD">
        <w:rPr>
          <w:sz w:val="28"/>
          <w:szCs w:val="28"/>
        </w:rPr>
        <w:t xml:space="preserve"> за организацию работы с обращениями</w:t>
      </w:r>
      <w:r>
        <w:rPr>
          <w:sz w:val="28"/>
          <w:szCs w:val="28"/>
        </w:rPr>
        <w:t>, осуществляющий</w:t>
      </w:r>
      <w:r w:rsidRPr="00962BFD">
        <w:rPr>
          <w:sz w:val="28"/>
          <w:szCs w:val="28"/>
        </w:rPr>
        <w:t xml:space="preserve"> прием звонков:</w:t>
      </w:r>
    </w:p>
    <w:p w:rsidR="008C161B" w:rsidRPr="00962BFD" w:rsidRDefault="008C161B" w:rsidP="00572E93">
      <w:pPr>
        <w:pStyle w:val="affffc"/>
        <w:numPr>
          <w:ilvl w:val="2"/>
          <w:numId w:val="15"/>
        </w:numPr>
        <w:shd w:val="clear" w:color="auto" w:fill="auto"/>
        <w:tabs>
          <w:tab w:val="left" w:pos="851"/>
          <w:tab w:val="left" w:pos="1560"/>
        </w:tabs>
        <w:spacing w:before="0" w:after="0" w:line="326" w:lineRule="exact"/>
        <w:ind w:left="0" w:right="20" w:firstLine="709"/>
        <w:jc w:val="both"/>
        <w:rPr>
          <w:sz w:val="28"/>
          <w:szCs w:val="28"/>
        </w:rPr>
      </w:pPr>
      <w:r>
        <w:rPr>
          <w:sz w:val="28"/>
          <w:szCs w:val="28"/>
        </w:rPr>
        <w:t>Уточняе</w:t>
      </w:r>
      <w:r w:rsidRPr="00962BFD">
        <w:rPr>
          <w:sz w:val="28"/>
          <w:szCs w:val="28"/>
        </w:rPr>
        <w:t>т суть вопроса и персональные данные обратившихся, включая номера телефонов заявителей.</w:t>
      </w:r>
    </w:p>
    <w:p w:rsidR="008C161B" w:rsidRPr="00962BFD" w:rsidRDefault="008C161B" w:rsidP="00572E93">
      <w:pPr>
        <w:pStyle w:val="affffc"/>
        <w:numPr>
          <w:ilvl w:val="2"/>
          <w:numId w:val="15"/>
        </w:numPr>
        <w:shd w:val="clear" w:color="auto" w:fill="auto"/>
        <w:tabs>
          <w:tab w:val="left" w:pos="1560"/>
        </w:tabs>
        <w:spacing w:before="0" w:after="0" w:line="326" w:lineRule="exact"/>
        <w:ind w:left="0" w:right="20" w:firstLine="709"/>
        <w:jc w:val="both"/>
        <w:rPr>
          <w:sz w:val="28"/>
          <w:szCs w:val="28"/>
        </w:rPr>
      </w:pPr>
      <w:r>
        <w:rPr>
          <w:sz w:val="28"/>
          <w:szCs w:val="28"/>
        </w:rPr>
        <w:t>Предоставляе</w:t>
      </w:r>
      <w:r w:rsidRPr="00962BFD">
        <w:rPr>
          <w:sz w:val="28"/>
          <w:szCs w:val="28"/>
        </w:rPr>
        <w:t>т адреса и телефоны органов местного самоуправления муниципальных образований Новокубанского района, территориальных органов федеральных органов исполнительной власти, иных организаций, на которых возложено осуществление публично значимых функций, в компетенцию которых входит решение поднимаемых заявителем вопросов.</w:t>
      </w:r>
    </w:p>
    <w:p w:rsidR="008C161B" w:rsidRPr="00962BFD" w:rsidRDefault="008C161B" w:rsidP="00572E93">
      <w:pPr>
        <w:pStyle w:val="affffc"/>
        <w:numPr>
          <w:ilvl w:val="2"/>
          <w:numId w:val="15"/>
        </w:numPr>
        <w:shd w:val="clear" w:color="auto" w:fill="auto"/>
        <w:tabs>
          <w:tab w:val="left" w:pos="1560"/>
        </w:tabs>
        <w:spacing w:before="0" w:after="0" w:line="326" w:lineRule="exact"/>
        <w:ind w:left="0" w:right="20" w:firstLine="709"/>
        <w:jc w:val="both"/>
        <w:rPr>
          <w:sz w:val="28"/>
          <w:szCs w:val="28"/>
        </w:rPr>
      </w:pPr>
      <w:r>
        <w:rPr>
          <w:sz w:val="28"/>
          <w:szCs w:val="28"/>
        </w:rPr>
        <w:t>При необходимости обеспечивае</w:t>
      </w:r>
      <w:r w:rsidRPr="00962BFD">
        <w:rPr>
          <w:sz w:val="28"/>
          <w:szCs w:val="28"/>
        </w:rPr>
        <w:t>т связь с органами местного самоуправления муниципальных образований Новокубанского района, их должностными лицами, в компетенцию которых входит решение поставленных заявителем вопросов, путем автоматического переключения звонка в соответствующий орган или соответствующему должностному лицу.</w:t>
      </w:r>
    </w:p>
    <w:p w:rsidR="008C161B" w:rsidRPr="00962BFD" w:rsidRDefault="008C161B" w:rsidP="00572E93">
      <w:pPr>
        <w:pStyle w:val="affffc"/>
        <w:numPr>
          <w:ilvl w:val="2"/>
          <w:numId w:val="15"/>
        </w:numPr>
        <w:shd w:val="clear" w:color="auto" w:fill="auto"/>
        <w:tabs>
          <w:tab w:val="left" w:pos="1560"/>
        </w:tabs>
        <w:spacing w:before="0" w:after="0" w:line="326" w:lineRule="exact"/>
        <w:ind w:left="0" w:right="20" w:firstLine="720"/>
        <w:jc w:val="both"/>
        <w:rPr>
          <w:sz w:val="28"/>
          <w:szCs w:val="28"/>
        </w:rPr>
      </w:pPr>
      <w:r>
        <w:rPr>
          <w:sz w:val="28"/>
          <w:szCs w:val="28"/>
        </w:rPr>
        <w:t>Разъясняе</w:t>
      </w:r>
      <w:r w:rsidRPr="00962BFD">
        <w:rPr>
          <w:sz w:val="28"/>
          <w:szCs w:val="28"/>
        </w:rPr>
        <w:t xml:space="preserve">т порядок организации личного приема главой </w:t>
      </w:r>
      <w:r>
        <w:rPr>
          <w:sz w:val="28"/>
          <w:szCs w:val="28"/>
        </w:rPr>
        <w:t>Новокубанского городского поселения</w:t>
      </w:r>
      <w:r w:rsidRPr="008408AF">
        <w:rPr>
          <w:sz w:val="28"/>
          <w:szCs w:val="28"/>
        </w:rPr>
        <w:t xml:space="preserve"> Новокубанского района</w:t>
      </w:r>
      <w:r w:rsidRPr="00962BFD">
        <w:rPr>
          <w:sz w:val="28"/>
          <w:szCs w:val="28"/>
        </w:rPr>
        <w:t xml:space="preserve">, </w:t>
      </w:r>
      <w:r>
        <w:rPr>
          <w:sz w:val="28"/>
          <w:szCs w:val="28"/>
        </w:rPr>
        <w:t>его заместителем</w:t>
      </w:r>
      <w:r w:rsidRPr="00962BFD">
        <w:rPr>
          <w:sz w:val="28"/>
          <w:szCs w:val="28"/>
        </w:rPr>
        <w:t>.</w:t>
      </w:r>
    </w:p>
    <w:p w:rsidR="008C161B" w:rsidRPr="00962BFD" w:rsidRDefault="008C161B" w:rsidP="00572E93">
      <w:pPr>
        <w:pStyle w:val="affffc"/>
        <w:numPr>
          <w:ilvl w:val="2"/>
          <w:numId w:val="15"/>
        </w:numPr>
        <w:shd w:val="clear" w:color="auto" w:fill="auto"/>
        <w:spacing w:before="0" w:after="0" w:line="326" w:lineRule="exact"/>
        <w:ind w:left="0" w:right="20" w:firstLine="720"/>
        <w:jc w:val="both"/>
        <w:rPr>
          <w:sz w:val="28"/>
          <w:szCs w:val="28"/>
        </w:rPr>
      </w:pPr>
      <w:r>
        <w:rPr>
          <w:sz w:val="28"/>
          <w:szCs w:val="28"/>
        </w:rPr>
        <w:t>Готови</w:t>
      </w:r>
      <w:r w:rsidRPr="00962BFD">
        <w:rPr>
          <w:sz w:val="28"/>
          <w:szCs w:val="28"/>
        </w:rPr>
        <w:t xml:space="preserve">т проекты поручений по рассмотрению аудиосообщений для последующего направления в соответствии с компетенцией в структурные подразделения администрации </w:t>
      </w:r>
      <w:r>
        <w:rPr>
          <w:sz w:val="28"/>
          <w:szCs w:val="28"/>
        </w:rPr>
        <w:t>Новокубанского городского поселения</w:t>
      </w:r>
      <w:r w:rsidRPr="008408AF">
        <w:rPr>
          <w:sz w:val="28"/>
          <w:szCs w:val="28"/>
        </w:rPr>
        <w:t xml:space="preserve"> Новокубанского района</w:t>
      </w:r>
      <w:r w:rsidRPr="00962BFD">
        <w:rPr>
          <w:sz w:val="28"/>
          <w:szCs w:val="28"/>
        </w:rPr>
        <w:t>, органы местного самоуправления муниципальных образований Новокубанского района, в иные организации, на которые возложено осуществление публично значимых функций.</w:t>
      </w:r>
    </w:p>
    <w:p w:rsidR="008C161B" w:rsidRPr="00962BFD" w:rsidRDefault="008C161B" w:rsidP="008C161B">
      <w:pPr>
        <w:pStyle w:val="affffc"/>
        <w:shd w:val="clear" w:color="auto" w:fill="auto"/>
        <w:tabs>
          <w:tab w:val="left" w:pos="1560"/>
        </w:tabs>
        <w:spacing w:before="0" w:after="0" w:line="326" w:lineRule="exact"/>
        <w:ind w:right="20" w:firstLine="709"/>
        <w:jc w:val="both"/>
        <w:rPr>
          <w:sz w:val="28"/>
          <w:szCs w:val="28"/>
        </w:rPr>
      </w:pPr>
      <w:r w:rsidRPr="00962BFD">
        <w:rPr>
          <w:sz w:val="28"/>
          <w:szCs w:val="28"/>
        </w:rPr>
        <w:t>На аудиосообщение, содержащее вопросы, решение которых входит в компетенцию территориальных органов федеральных органов исполнительной власти, органов прокуратуры, судебных, правоохранительных и иных органов и организаций, осуществляющих публично значимые функции, заявителю дается разъяснение о порядке обращения в указанные органы и организации, проект поручения по рассмотрению аудиосообщения не готовится.</w:t>
      </w:r>
    </w:p>
    <w:p w:rsidR="008C161B" w:rsidRPr="00962BFD" w:rsidRDefault="008C161B" w:rsidP="00572E93">
      <w:pPr>
        <w:pStyle w:val="affffc"/>
        <w:numPr>
          <w:ilvl w:val="0"/>
          <w:numId w:val="13"/>
        </w:numPr>
        <w:shd w:val="clear" w:color="auto" w:fill="auto"/>
        <w:tabs>
          <w:tab w:val="left" w:pos="1431"/>
        </w:tabs>
        <w:spacing w:before="0" w:after="0" w:line="240" w:lineRule="auto"/>
        <w:ind w:firstLine="700"/>
        <w:jc w:val="both"/>
        <w:rPr>
          <w:sz w:val="28"/>
          <w:szCs w:val="28"/>
        </w:rPr>
      </w:pPr>
      <w:r>
        <w:rPr>
          <w:sz w:val="28"/>
          <w:szCs w:val="28"/>
        </w:rPr>
        <w:t>Работником</w:t>
      </w:r>
      <w:r w:rsidRPr="00962BFD">
        <w:rPr>
          <w:sz w:val="28"/>
          <w:szCs w:val="28"/>
        </w:rPr>
        <w:t xml:space="preserve">, </w:t>
      </w:r>
      <w:r>
        <w:rPr>
          <w:sz w:val="28"/>
          <w:szCs w:val="28"/>
        </w:rPr>
        <w:t>ответственным</w:t>
      </w:r>
      <w:r w:rsidRPr="00962BFD">
        <w:rPr>
          <w:sz w:val="28"/>
          <w:szCs w:val="28"/>
        </w:rPr>
        <w:t xml:space="preserve"> за организацию работы с обращениями, в соответствующем электронном журнале в СЭД оформляется регистрационная карточка аудиосообщения, содержащая фамилию, имя, отчество (при наличии) заявителя; номер телефона; содержание аудиосообщения.</w:t>
      </w:r>
    </w:p>
    <w:p w:rsidR="008C161B" w:rsidRPr="00962BFD" w:rsidRDefault="008C161B" w:rsidP="00572E93">
      <w:pPr>
        <w:pStyle w:val="affffc"/>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Поручения</w:t>
      </w:r>
      <w:r>
        <w:rPr>
          <w:sz w:val="28"/>
          <w:szCs w:val="28"/>
        </w:rPr>
        <w:t xml:space="preserve"> по рассмотрению аудиосообщений в </w:t>
      </w:r>
      <w:r w:rsidRPr="00962BFD">
        <w:rPr>
          <w:sz w:val="28"/>
          <w:szCs w:val="28"/>
        </w:rPr>
        <w:t xml:space="preserve">структурные подразделения администрации </w:t>
      </w:r>
      <w:r>
        <w:rPr>
          <w:sz w:val="28"/>
          <w:szCs w:val="28"/>
        </w:rPr>
        <w:t xml:space="preserve">Новокубанского городского </w:t>
      </w:r>
      <w:r w:rsidRPr="008408AF">
        <w:rPr>
          <w:sz w:val="28"/>
          <w:szCs w:val="28"/>
        </w:rPr>
        <w:t>поселения Новокубанского района</w:t>
      </w:r>
      <w:r>
        <w:rPr>
          <w:sz w:val="28"/>
          <w:szCs w:val="28"/>
        </w:rPr>
        <w:t xml:space="preserve">, органы местного самоуправления </w:t>
      </w:r>
      <w:r w:rsidRPr="00962BFD">
        <w:rPr>
          <w:sz w:val="28"/>
          <w:szCs w:val="28"/>
        </w:rPr>
        <w:t>муниципальных об</w:t>
      </w:r>
      <w:r>
        <w:rPr>
          <w:sz w:val="28"/>
          <w:szCs w:val="28"/>
        </w:rPr>
        <w:t xml:space="preserve">разований Новокубанского района </w:t>
      </w:r>
      <w:r w:rsidRPr="00962BFD">
        <w:rPr>
          <w:sz w:val="28"/>
          <w:szCs w:val="28"/>
        </w:rPr>
        <w:t>направляются с использованием СЭД или, при отсутствии межведомственного электронного взаимодействия, электронной почтой на официальные электронные адреса.</w:t>
      </w:r>
    </w:p>
    <w:p w:rsidR="008C161B" w:rsidRPr="00962BFD" w:rsidRDefault="008C161B" w:rsidP="00572E93">
      <w:pPr>
        <w:pStyle w:val="affffc"/>
        <w:numPr>
          <w:ilvl w:val="0"/>
          <w:numId w:val="13"/>
        </w:numPr>
        <w:shd w:val="clear" w:color="auto" w:fill="auto"/>
        <w:tabs>
          <w:tab w:val="left" w:pos="1426"/>
        </w:tabs>
        <w:spacing w:before="0" w:after="0" w:line="240" w:lineRule="auto"/>
        <w:ind w:firstLine="700"/>
        <w:jc w:val="both"/>
        <w:rPr>
          <w:sz w:val="28"/>
          <w:szCs w:val="28"/>
        </w:rPr>
      </w:pPr>
      <w:r w:rsidRPr="00962BFD">
        <w:rPr>
          <w:sz w:val="28"/>
          <w:szCs w:val="28"/>
        </w:rPr>
        <w:lastRenderedPageBreak/>
        <w:t>На аудиосообщения, носящие справочный или консул</w:t>
      </w:r>
      <w:r>
        <w:rPr>
          <w:sz w:val="28"/>
          <w:szCs w:val="28"/>
        </w:rPr>
        <w:t>ьтационный характер, работником</w:t>
      </w:r>
      <w:r w:rsidRPr="00962BFD">
        <w:rPr>
          <w:sz w:val="28"/>
          <w:szCs w:val="28"/>
        </w:rPr>
        <w:t xml:space="preserve">, </w:t>
      </w:r>
      <w:r>
        <w:rPr>
          <w:sz w:val="28"/>
          <w:szCs w:val="28"/>
        </w:rPr>
        <w:t>ответственным</w:t>
      </w:r>
      <w:r w:rsidRPr="00962BFD">
        <w:rPr>
          <w:sz w:val="28"/>
          <w:szCs w:val="28"/>
        </w:rPr>
        <w:t xml:space="preserve"> за организацию работы с обращениями, самостоятельно даются разъяснения заявителю в устной форме, при этом регистрационная карточка такого аудиосообщения закрывается с отметкой «разъяснено», проект поручения не составляется.</w:t>
      </w:r>
    </w:p>
    <w:p w:rsidR="008C161B" w:rsidRPr="00962BFD" w:rsidRDefault="008C161B" w:rsidP="00572E93">
      <w:pPr>
        <w:pStyle w:val="affffc"/>
        <w:numPr>
          <w:ilvl w:val="0"/>
          <w:numId w:val="13"/>
        </w:numPr>
        <w:shd w:val="clear" w:color="auto" w:fill="auto"/>
        <w:tabs>
          <w:tab w:val="left" w:pos="1417"/>
        </w:tabs>
        <w:spacing w:before="0" w:after="0" w:line="240" w:lineRule="auto"/>
        <w:ind w:firstLine="700"/>
        <w:jc w:val="both"/>
        <w:rPr>
          <w:sz w:val="28"/>
          <w:szCs w:val="28"/>
        </w:rPr>
      </w:pPr>
      <w:r w:rsidRPr="00962BFD">
        <w:rPr>
          <w:sz w:val="28"/>
          <w:szCs w:val="28"/>
        </w:rPr>
        <w:t>В случае если от одного заявителя поступило несколько аудиосообщений аналогичного содержания в пределах одного рабочего дня, составляется одно поручение. Если вновь поступившее от заявителя аудиосообщение содержит новые доводы и факты, оно направляется исполнителю с пометкой «в дополнение», срок его рассмотрения устанавливается соответственно сроку рассмотрения первого аудиосообщения, в случае если ответ на него не дан.</w:t>
      </w:r>
    </w:p>
    <w:p w:rsidR="008C161B" w:rsidRPr="00962BFD" w:rsidRDefault="008C161B" w:rsidP="00572E93">
      <w:pPr>
        <w:pStyle w:val="affffc"/>
        <w:numPr>
          <w:ilvl w:val="0"/>
          <w:numId w:val="13"/>
        </w:numPr>
        <w:shd w:val="clear" w:color="auto" w:fill="auto"/>
        <w:tabs>
          <w:tab w:val="left" w:pos="1441"/>
        </w:tabs>
        <w:spacing w:before="0" w:after="0" w:line="240" w:lineRule="auto"/>
        <w:ind w:firstLine="700"/>
        <w:jc w:val="both"/>
        <w:rPr>
          <w:sz w:val="28"/>
          <w:szCs w:val="28"/>
        </w:rPr>
      </w:pPr>
      <w:r w:rsidRPr="00962BFD">
        <w:rPr>
          <w:sz w:val="28"/>
          <w:szCs w:val="28"/>
        </w:rPr>
        <w:t>Срок рассмотрения аудиосообщения не должен превышать 30 дней. Срок рассмотрения исчисляется в календарных днях. Если окончание срока рассмотрения аудиосообщения приходится на нерабочий день, то днем окончания этого срока считается предшествующий ему рабочий день. В случае необходимости срок рассмотрения аудиосообщения может быть продлен исполнителем в установленном порядке не более чем на 30 дней.</w:t>
      </w:r>
    </w:p>
    <w:p w:rsidR="008C161B" w:rsidRPr="00962BFD" w:rsidRDefault="008C161B" w:rsidP="008C161B">
      <w:pPr>
        <w:pStyle w:val="affffc"/>
        <w:shd w:val="clear" w:color="auto" w:fill="auto"/>
        <w:tabs>
          <w:tab w:val="left" w:pos="1441"/>
        </w:tabs>
        <w:spacing w:before="0" w:after="0" w:line="240" w:lineRule="auto"/>
        <w:ind w:firstLine="709"/>
        <w:jc w:val="both"/>
        <w:rPr>
          <w:sz w:val="28"/>
          <w:szCs w:val="28"/>
        </w:rPr>
      </w:pPr>
      <w:r w:rsidRPr="00962BFD">
        <w:rPr>
          <w:sz w:val="28"/>
          <w:szCs w:val="28"/>
        </w:rPr>
        <w:t>4.16.1.  Не направляется на рассмотрение аудиосообщение в случаях, если: содержание аудиосообщения не позволяет установить суть сообщения; не сообщается фамилия, имя заявителя, номер телефона или почтовый адрес; в нем содержатся нецензурные либо оскорбительные выражения, угрозы жизни, здоровью и имуществу должностного лица, а также членов его семьи; о чем уведомляется заявитель в случае, если сообщение содержит почтовый адрес.</w:t>
      </w:r>
    </w:p>
    <w:p w:rsidR="008C161B" w:rsidRPr="00962BFD" w:rsidRDefault="008C161B" w:rsidP="00572E93">
      <w:pPr>
        <w:pStyle w:val="affffc"/>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При условии всестороннего и объективного рассмотрения аудиосообщения, а также полного фактического исполнения принятого по нему решения должностное лицо администрации, давшее поручение о рассмотрении аудиосообщения, списывает материалы «в дело», в противном случае - должностное лицо администрации, давшее поручение о рассмотрении аудиосообщения, принимает дополнительные меры контроля до полного фактического исполнения принятого решения.</w:t>
      </w:r>
    </w:p>
    <w:p w:rsidR="008C161B" w:rsidRDefault="008C161B" w:rsidP="00572E93">
      <w:pPr>
        <w:pStyle w:val="affffc"/>
        <w:numPr>
          <w:ilvl w:val="0"/>
          <w:numId w:val="13"/>
        </w:numPr>
        <w:shd w:val="clear" w:color="auto" w:fill="auto"/>
        <w:tabs>
          <w:tab w:val="left" w:pos="1431"/>
        </w:tabs>
        <w:spacing w:before="0" w:after="0" w:line="240" w:lineRule="auto"/>
        <w:ind w:firstLine="700"/>
        <w:jc w:val="both"/>
        <w:rPr>
          <w:sz w:val="28"/>
          <w:szCs w:val="28"/>
        </w:rPr>
      </w:pPr>
      <w:r w:rsidRPr="00962BFD">
        <w:rPr>
          <w:sz w:val="28"/>
          <w:szCs w:val="28"/>
        </w:rPr>
        <w:t xml:space="preserve">Контроль за своевременностью исполнения поручений о рассмотрении аудиосообщений </w:t>
      </w:r>
      <w:r>
        <w:rPr>
          <w:sz w:val="28"/>
          <w:szCs w:val="28"/>
        </w:rPr>
        <w:t>граждан осуществляется работником</w:t>
      </w:r>
      <w:r w:rsidRPr="00962BFD">
        <w:rPr>
          <w:sz w:val="28"/>
          <w:szCs w:val="28"/>
        </w:rPr>
        <w:t xml:space="preserve">, </w:t>
      </w:r>
      <w:r>
        <w:rPr>
          <w:sz w:val="28"/>
          <w:szCs w:val="28"/>
        </w:rPr>
        <w:t>ответственным</w:t>
      </w:r>
      <w:r w:rsidRPr="00962BFD">
        <w:rPr>
          <w:sz w:val="28"/>
          <w:szCs w:val="28"/>
        </w:rPr>
        <w:t xml:space="preserve"> за организацию работы с обращениями, с помощью СЭД.</w:t>
      </w:r>
    </w:p>
    <w:p w:rsidR="008C161B" w:rsidRPr="00962BFD" w:rsidRDefault="008C161B" w:rsidP="008C161B">
      <w:pPr>
        <w:pStyle w:val="affffc"/>
        <w:shd w:val="clear" w:color="auto" w:fill="auto"/>
        <w:tabs>
          <w:tab w:val="left" w:pos="1431"/>
        </w:tabs>
        <w:spacing w:before="0" w:after="0" w:line="240" w:lineRule="auto"/>
        <w:ind w:left="700" w:firstLine="0"/>
        <w:jc w:val="both"/>
        <w:rPr>
          <w:sz w:val="28"/>
          <w:szCs w:val="28"/>
        </w:rPr>
      </w:pPr>
    </w:p>
    <w:p w:rsidR="008C161B" w:rsidRPr="00962BFD" w:rsidRDefault="008C161B" w:rsidP="008C161B">
      <w:pPr>
        <w:pStyle w:val="affffc"/>
        <w:shd w:val="clear" w:color="auto" w:fill="auto"/>
        <w:tabs>
          <w:tab w:val="left" w:pos="1436"/>
        </w:tabs>
        <w:spacing w:before="0" w:after="0" w:line="240" w:lineRule="auto"/>
        <w:ind w:firstLine="0"/>
        <w:jc w:val="both"/>
        <w:rPr>
          <w:sz w:val="28"/>
          <w:szCs w:val="28"/>
        </w:rPr>
      </w:pPr>
    </w:p>
    <w:p w:rsidR="008C161B" w:rsidRPr="007573AE" w:rsidRDefault="008C161B" w:rsidP="008C161B">
      <w:pPr>
        <w:pStyle w:val="ConsPlusNormal"/>
        <w:widowControl/>
        <w:ind w:left="720" w:firstLine="0"/>
        <w:jc w:val="center"/>
        <w:outlineLvl w:val="2"/>
        <w:rPr>
          <w:rFonts w:ascii="Times New Roman" w:hAnsi="Times New Roman" w:cs="Times New Roman"/>
          <w:b/>
          <w:sz w:val="28"/>
          <w:szCs w:val="28"/>
        </w:rPr>
      </w:pPr>
      <w:bookmarkStart w:id="6" w:name="sub_ПОРЯДОКРАБОТЫСАУДИООБРАЩЕНИЯМИ4разде"/>
      <w:r>
        <w:rPr>
          <w:rFonts w:ascii="Times New Roman" w:hAnsi="Times New Roman" w:cs="Times New Roman"/>
          <w:b/>
          <w:sz w:val="28"/>
          <w:szCs w:val="28"/>
        </w:rPr>
        <w:t>5.</w:t>
      </w:r>
      <w:r w:rsidRPr="00962BFD">
        <w:rPr>
          <w:rFonts w:ascii="Times New Roman" w:hAnsi="Times New Roman" w:cs="Times New Roman"/>
          <w:b/>
          <w:sz w:val="28"/>
          <w:szCs w:val="28"/>
        </w:rPr>
        <w:t xml:space="preserve"> </w:t>
      </w:r>
      <w:bookmarkEnd w:id="6"/>
      <w:r>
        <w:rPr>
          <w:b/>
          <w:sz w:val="28"/>
          <w:szCs w:val="28"/>
        </w:rPr>
        <w:t xml:space="preserve"> </w:t>
      </w:r>
      <w:r w:rsidRPr="007573AE">
        <w:rPr>
          <w:rFonts w:ascii="Times New Roman" w:hAnsi="Times New Roman" w:cs="Times New Roman"/>
          <w:b/>
          <w:sz w:val="28"/>
          <w:szCs w:val="28"/>
        </w:rPr>
        <w:t>ПОРЯДОК И ФОРМЫ КОНТРОЛЯ ЗА РАССМОТРЕНИЕМ ОБРАЩЕНИЙ ГРАЖДАН</w:t>
      </w:r>
    </w:p>
    <w:p w:rsidR="008C161B" w:rsidRPr="00587C82" w:rsidRDefault="008C161B" w:rsidP="008C161B">
      <w:pPr>
        <w:pStyle w:val="affffc"/>
        <w:shd w:val="clear" w:color="auto" w:fill="auto"/>
        <w:spacing w:before="0" w:after="0" w:line="240" w:lineRule="auto"/>
        <w:ind w:firstLine="0"/>
        <w:jc w:val="left"/>
        <w:rPr>
          <w:sz w:val="28"/>
          <w:szCs w:val="28"/>
        </w:rPr>
      </w:pPr>
    </w:p>
    <w:p w:rsidR="008C161B" w:rsidRPr="00962BFD" w:rsidRDefault="008C161B" w:rsidP="00572E93">
      <w:pPr>
        <w:pStyle w:val="affffc"/>
        <w:numPr>
          <w:ilvl w:val="0"/>
          <w:numId w:val="14"/>
        </w:numPr>
        <w:shd w:val="clear" w:color="auto" w:fill="auto"/>
        <w:tabs>
          <w:tab w:val="left" w:pos="1220"/>
        </w:tabs>
        <w:spacing w:before="0" w:after="0" w:line="240" w:lineRule="auto"/>
        <w:ind w:firstLine="709"/>
        <w:jc w:val="both"/>
        <w:rPr>
          <w:sz w:val="28"/>
          <w:szCs w:val="28"/>
        </w:rPr>
      </w:pPr>
      <w:r w:rsidRPr="00962BFD">
        <w:rPr>
          <w:sz w:val="28"/>
          <w:szCs w:val="28"/>
        </w:rPr>
        <w:t xml:space="preserve">В администрации </w:t>
      </w:r>
      <w:r>
        <w:rPr>
          <w:sz w:val="28"/>
          <w:szCs w:val="28"/>
        </w:rPr>
        <w:t>Новокубанского городского поселения Новокубанского района</w:t>
      </w:r>
      <w:r w:rsidRPr="00962BFD">
        <w:rPr>
          <w:sz w:val="28"/>
          <w:szCs w:val="28"/>
        </w:rPr>
        <w:t xml:space="preserve"> контроль за своевременным и всесторонним рассмотрением обращений граждан, поступающих на имя главы </w:t>
      </w:r>
      <w:r>
        <w:rPr>
          <w:sz w:val="28"/>
          <w:szCs w:val="28"/>
        </w:rPr>
        <w:t>Новокубанского городского поселения Новокубанского района</w:t>
      </w:r>
      <w:r w:rsidRPr="00962BFD">
        <w:rPr>
          <w:sz w:val="28"/>
          <w:szCs w:val="28"/>
        </w:rPr>
        <w:t xml:space="preserve">, заместителей, осуществляется должностным лицом, на имя которого поступило обращение, </w:t>
      </w:r>
      <w:r w:rsidRPr="00962BFD">
        <w:rPr>
          <w:sz w:val="28"/>
          <w:szCs w:val="28"/>
        </w:rPr>
        <w:lastRenderedPageBreak/>
        <w:t>посредством информирования указанных должностных лицо ходе рассмотрения обращений работниками, ответственными за организацию работы с обращениями.</w:t>
      </w:r>
    </w:p>
    <w:p w:rsidR="008C161B" w:rsidRPr="00962BFD" w:rsidRDefault="008C161B" w:rsidP="00572E93">
      <w:pPr>
        <w:pStyle w:val="affffc"/>
        <w:numPr>
          <w:ilvl w:val="0"/>
          <w:numId w:val="14"/>
        </w:numPr>
        <w:shd w:val="clear" w:color="auto" w:fill="auto"/>
        <w:tabs>
          <w:tab w:val="left" w:pos="1407"/>
        </w:tabs>
        <w:spacing w:before="0" w:after="0" w:line="240" w:lineRule="auto"/>
        <w:ind w:firstLine="709"/>
        <w:jc w:val="both"/>
        <w:rPr>
          <w:sz w:val="28"/>
          <w:szCs w:val="28"/>
        </w:rPr>
      </w:pPr>
      <w:r w:rsidRPr="00962BFD">
        <w:rPr>
          <w:sz w:val="28"/>
          <w:szCs w:val="28"/>
        </w:rPr>
        <w:t>Контроль за своевременным и всесторонним рассмотрением обращений осуществляется путем запроса у лиц, ответственных за рассмотрение обращений, документов и материалов о результатах рассмотрения обращений.</w:t>
      </w:r>
    </w:p>
    <w:p w:rsidR="008C161B" w:rsidRPr="00962BFD" w:rsidRDefault="008C161B" w:rsidP="00572E93">
      <w:pPr>
        <w:pStyle w:val="affffc"/>
        <w:numPr>
          <w:ilvl w:val="0"/>
          <w:numId w:val="14"/>
        </w:numPr>
        <w:shd w:val="clear" w:color="auto" w:fill="auto"/>
        <w:tabs>
          <w:tab w:val="left" w:pos="1345"/>
        </w:tabs>
        <w:spacing w:before="0" w:after="0" w:line="240" w:lineRule="auto"/>
        <w:ind w:firstLine="709"/>
        <w:jc w:val="both"/>
        <w:rPr>
          <w:sz w:val="28"/>
          <w:szCs w:val="28"/>
        </w:rPr>
      </w:pPr>
      <w:r w:rsidRPr="00962BFD">
        <w:rPr>
          <w:sz w:val="28"/>
          <w:szCs w:val="28"/>
        </w:rPr>
        <w:t xml:space="preserve">В случае направления ответа заявителю, подписанного главой </w:t>
      </w:r>
      <w:r>
        <w:rPr>
          <w:sz w:val="28"/>
          <w:szCs w:val="28"/>
        </w:rPr>
        <w:t>Новокубанского городского поселения Новокубанского района</w:t>
      </w:r>
      <w:r w:rsidRPr="00962BFD">
        <w:rPr>
          <w:sz w:val="28"/>
          <w:szCs w:val="28"/>
        </w:rPr>
        <w:t>, заместителями, обращение ставится на контроль.</w:t>
      </w:r>
    </w:p>
    <w:p w:rsidR="008C161B" w:rsidRPr="00962BFD" w:rsidRDefault="008C161B" w:rsidP="00572E93">
      <w:pPr>
        <w:pStyle w:val="affffc"/>
        <w:numPr>
          <w:ilvl w:val="0"/>
          <w:numId w:val="14"/>
        </w:numPr>
        <w:shd w:val="clear" w:color="auto" w:fill="auto"/>
        <w:tabs>
          <w:tab w:val="left" w:pos="1364"/>
        </w:tabs>
        <w:spacing w:before="0" w:after="0" w:line="240" w:lineRule="auto"/>
        <w:ind w:firstLine="709"/>
        <w:jc w:val="both"/>
        <w:rPr>
          <w:sz w:val="28"/>
          <w:szCs w:val="28"/>
        </w:rPr>
      </w:pPr>
      <w:r w:rsidRPr="00962BFD">
        <w:rPr>
          <w:sz w:val="28"/>
          <w:szCs w:val="28"/>
        </w:rPr>
        <w:t xml:space="preserve">Решение о постановке обращений на контроль или«особый контроль» принимается главой </w:t>
      </w:r>
      <w:r>
        <w:rPr>
          <w:sz w:val="28"/>
          <w:szCs w:val="28"/>
        </w:rPr>
        <w:t>Новокубанского городского поселения Новокубанского района</w:t>
      </w:r>
      <w:r w:rsidRPr="00962BFD">
        <w:rPr>
          <w:sz w:val="28"/>
          <w:szCs w:val="28"/>
        </w:rPr>
        <w:t>, заместителями по предложению работников, ответственных за организацию работы с обращениями.</w:t>
      </w:r>
    </w:p>
    <w:p w:rsidR="008C161B" w:rsidRPr="00962BFD" w:rsidRDefault="008C161B" w:rsidP="00572E93">
      <w:pPr>
        <w:pStyle w:val="affffc"/>
        <w:numPr>
          <w:ilvl w:val="0"/>
          <w:numId w:val="14"/>
        </w:numPr>
        <w:shd w:val="clear" w:color="auto" w:fill="auto"/>
        <w:tabs>
          <w:tab w:val="left" w:pos="1393"/>
        </w:tabs>
        <w:spacing w:before="0" w:after="0" w:line="240" w:lineRule="auto"/>
        <w:ind w:firstLine="709"/>
        <w:jc w:val="both"/>
        <w:rPr>
          <w:sz w:val="28"/>
          <w:szCs w:val="28"/>
        </w:rPr>
      </w:pPr>
      <w:r w:rsidRPr="00962BFD">
        <w:rPr>
          <w:sz w:val="28"/>
          <w:szCs w:val="28"/>
        </w:rPr>
        <w:t xml:space="preserve">На контроль ставятся обращения, в которых сообщается о конкретных нарушениях законных прав и интересов граждан. Постановка обращений на контроль также производится с целью устранения недостатков в работе структурных подразделений администрации </w:t>
      </w:r>
      <w:r>
        <w:rPr>
          <w:sz w:val="28"/>
          <w:szCs w:val="28"/>
        </w:rPr>
        <w:t>Новокубанского городского поселения Новокубанского района</w:t>
      </w:r>
      <w:r w:rsidRPr="00962BFD">
        <w:rPr>
          <w:sz w:val="28"/>
          <w:szCs w:val="28"/>
        </w:rPr>
        <w:t>, органов местного самоуправления, получения материалов для обзоров обращений граждан, аналитических записок и информации, анализа принятых мер в случае повторных и многократных обращений.</w:t>
      </w:r>
    </w:p>
    <w:p w:rsidR="008C161B" w:rsidRPr="00962BFD" w:rsidRDefault="008C161B" w:rsidP="00572E93">
      <w:pPr>
        <w:pStyle w:val="affffc"/>
        <w:numPr>
          <w:ilvl w:val="0"/>
          <w:numId w:val="14"/>
        </w:numPr>
        <w:shd w:val="clear" w:color="auto" w:fill="auto"/>
        <w:tabs>
          <w:tab w:val="left" w:pos="1276"/>
        </w:tabs>
        <w:spacing w:before="0" w:after="0" w:line="240" w:lineRule="auto"/>
        <w:ind w:firstLine="709"/>
        <w:jc w:val="both"/>
        <w:rPr>
          <w:sz w:val="28"/>
          <w:szCs w:val="28"/>
        </w:rPr>
      </w:pPr>
      <w:r>
        <w:rPr>
          <w:sz w:val="28"/>
          <w:szCs w:val="28"/>
        </w:rPr>
        <w:t xml:space="preserve"> </w:t>
      </w:r>
      <w:r w:rsidRPr="00962BFD">
        <w:rPr>
          <w:sz w:val="28"/>
          <w:szCs w:val="28"/>
        </w:rPr>
        <w:t>Обращения, поступившие с контрольными поручениями Администрации Президента Российской Федерации, Аппарата Правительства Российской Федерации, а также депутатов Государственной Думы Федерального Собрания Российской Федерации и сенаторов Совета Федерации Федерального Собрания Российской Федерации, аппарата Полномочного Представителя Президента Российской Федерации в Южном федеральном округе, администрации Краснодарского края, депутатов Законодательного Собрания Краснодарского края, депутатов органа местного самоуправления Новокубанского района, ставятся на«особый контроль».</w:t>
      </w:r>
    </w:p>
    <w:p w:rsidR="008C161B" w:rsidRPr="00962BFD" w:rsidRDefault="008C161B" w:rsidP="00572E93">
      <w:pPr>
        <w:pStyle w:val="affffc"/>
        <w:numPr>
          <w:ilvl w:val="0"/>
          <w:numId w:val="14"/>
        </w:numPr>
        <w:shd w:val="clear" w:color="auto" w:fill="auto"/>
        <w:tabs>
          <w:tab w:val="left" w:pos="1346"/>
        </w:tabs>
        <w:spacing w:before="0" w:after="0" w:line="240" w:lineRule="auto"/>
        <w:ind w:firstLine="709"/>
        <w:jc w:val="both"/>
        <w:rPr>
          <w:sz w:val="28"/>
          <w:szCs w:val="28"/>
        </w:rPr>
      </w:pPr>
      <w:r w:rsidRPr="00962BFD">
        <w:rPr>
          <w:sz w:val="28"/>
          <w:szCs w:val="28"/>
        </w:rPr>
        <w:t>При осуществлении контроля за своевременным рассмотрением обращений граждан проверяется срок рассмотрения обращений, сроки представления документов и материалов, необходимых для рассмотрения обращений, и сроки представления документов и материалов о результатах рассмотрения обращений, поставленных на контроль. Контроль за своевременностью рассмотрения обращений осуществляется с помощью СЭД.</w:t>
      </w:r>
    </w:p>
    <w:p w:rsidR="008C161B" w:rsidRPr="00962BFD" w:rsidRDefault="008C161B" w:rsidP="00572E93">
      <w:pPr>
        <w:pStyle w:val="affffc"/>
        <w:numPr>
          <w:ilvl w:val="0"/>
          <w:numId w:val="14"/>
        </w:numPr>
        <w:shd w:val="clear" w:color="auto" w:fill="auto"/>
        <w:tabs>
          <w:tab w:val="left" w:pos="1350"/>
        </w:tabs>
        <w:spacing w:before="0" w:after="0" w:line="240" w:lineRule="auto"/>
        <w:ind w:firstLine="709"/>
        <w:jc w:val="both"/>
        <w:rPr>
          <w:sz w:val="28"/>
          <w:szCs w:val="28"/>
        </w:rPr>
      </w:pPr>
      <w:r w:rsidRPr="00962BFD">
        <w:rPr>
          <w:sz w:val="28"/>
          <w:szCs w:val="28"/>
        </w:rPr>
        <w:t>Контроль за исполнением поручений по обращениям граждан включает:</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постановку поручений по рассмотрению обращений граждан на контроль в СЭД;</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подготовку оперативных запросов исполнителям о ходе и состоянии исполнения поручений по обращениям;</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сбор и обработку информации о ходе рассмотрения обращений;</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lastRenderedPageBreak/>
        <w:t>согласование проекта ответа исполнителя до направления на утверждение должностным лицам администрации;</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направление результатов рассмотрения обращения гражданину;</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снятие обращений с контроля.</w:t>
      </w:r>
    </w:p>
    <w:p w:rsidR="008C161B" w:rsidRPr="00962BFD" w:rsidRDefault="008C161B" w:rsidP="00572E93">
      <w:pPr>
        <w:pStyle w:val="affffc"/>
        <w:numPr>
          <w:ilvl w:val="0"/>
          <w:numId w:val="14"/>
        </w:numPr>
        <w:shd w:val="clear" w:color="auto" w:fill="auto"/>
        <w:tabs>
          <w:tab w:val="left" w:pos="1350"/>
        </w:tabs>
        <w:spacing w:before="0" w:after="0" w:line="240" w:lineRule="auto"/>
        <w:ind w:firstLine="709"/>
        <w:jc w:val="both"/>
        <w:rPr>
          <w:sz w:val="28"/>
          <w:szCs w:val="28"/>
        </w:rPr>
      </w:pPr>
      <w:r w:rsidRPr="00962BFD">
        <w:rPr>
          <w:sz w:val="28"/>
          <w:szCs w:val="28"/>
        </w:rPr>
        <w:t xml:space="preserve">Документы и материалы о результатах рассмотрения обращений, поставленных на контроль в администрации </w:t>
      </w:r>
      <w:r>
        <w:rPr>
          <w:sz w:val="28"/>
          <w:szCs w:val="28"/>
        </w:rPr>
        <w:t>Новокубанского городского поселения Новокубанского района</w:t>
      </w:r>
      <w:r w:rsidRPr="00962BFD">
        <w:rPr>
          <w:sz w:val="28"/>
          <w:szCs w:val="28"/>
        </w:rPr>
        <w:t xml:space="preserve">, подлежат представлению структурными подразделениями администрации в </w:t>
      </w:r>
      <w:r>
        <w:rPr>
          <w:sz w:val="28"/>
          <w:szCs w:val="28"/>
        </w:rPr>
        <w:t>общественную приемну</w:t>
      </w:r>
      <w:r w:rsidRPr="00962BFD">
        <w:rPr>
          <w:sz w:val="28"/>
          <w:szCs w:val="28"/>
        </w:rPr>
        <w:t xml:space="preserve"> граждан за 5 дней до дня исполнения.</w:t>
      </w:r>
    </w:p>
    <w:p w:rsidR="008C161B" w:rsidRPr="00962BFD" w:rsidRDefault="008C161B" w:rsidP="00572E93">
      <w:pPr>
        <w:pStyle w:val="affffc"/>
        <w:numPr>
          <w:ilvl w:val="0"/>
          <w:numId w:val="14"/>
        </w:numPr>
        <w:shd w:val="clear" w:color="auto" w:fill="auto"/>
        <w:tabs>
          <w:tab w:val="left" w:pos="1350"/>
        </w:tabs>
        <w:spacing w:before="0" w:after="0" w:line="240" w:lineRule="auto"/>
        <w:ind w:firstLine="709"/>
        <w:jc w:val="both"/>
        <w:rPr>
          <w:sz w:val="28"/>
          <w:szCs w:val="28"/>
        </w:rPr>
      </w:pPr>
      <w:r w:rsidRPr="00962BFD">
        <w:rPr>
          <w:sz w:val="28"/>
          <w:szCs w:val="28"/>
        </w:rPr>
        <w:t xml:space="preserve">В случае установления недостоверности ответа, обращение с проектом ответа направляется исполнителю для принятия мер к устранению нарушений с поручением главы </w:t>
      </w:r>
      <w:r>
        <w:rPr>
          <w:sz w:val="28"/>
          <w:szCs w:val="28"/>
        </w:rPr>
        <w:t>Новокубанского городского поселения Новокубанского района</w:t>
      </w:r>
      <w:r w:rsidRPr="00962BFD">
        <w:rPr>
          <w:sz w:val="28"/>
          <w:szCs w:val="28"/>
        </w:rPr>
        <w:t xml:space="preserve"> или заместителей главы, или работника, ответственного за организацию работы с обращениями, в течение 5 дней со дня поступления ответа в </w:t>
      </w:r>
      <w:r>
        <w:rPr>
          <w:sz w:val="28"/>
          <w:szCs w:val="28"/>
        </w:rPr>
        <w:t>общественную приемную</w:t>
      </w:r>
      <w:r w:rsidRPr="00962BFD">
        <w:rPr>
          <w:sz w:val="28"/>
          <w:szCs w:val="28"/>
        </w:rPr>
        <w:t>. В поручении могут устанавливаться методы рассмотрения: комиссионно, с выездом на место, с участием заявителя (заявителей) и другие.</w:t>
      </w:r>
    </w:p>
    <w:p w:rsidR="008C161B" w:rsidRPr="00962BFD" w:rsidRDefault="008C161B" w:rsidP="00572E93">
      <w:pPr>
        <w:pStyle w:val="affffc"/>
        <w:numPr>
          <w:ilvl w:val="0"/>
          <w:numId w:val="14"/>
        </w:numPr>
        <w:shd w:val="clear" w:color="auto" w:fill="auto"/>
        <w:tabs>
          <w:tab w:val="left" w:pos="1350"/>
        </w:tabs>
        <w:spacing w:before="0" w:after="0" w:line="240" w:lineRule="auto"/>
        <w:ind w:firstLine="709"/>
        <w:jc w:val="both"/>
        <w:rPr>
          <w:sz w:val="28"/>
          <w:szCs w:val="28"/>
        </w:rPr>
      </w:pPr>
      <w:r w:rsidRPr="00962BFD">
        <w:rPr>
          <w:sz w:val="28"/>
          <w:szCs w:val="28"/>
        </w:rPr>
        <w:t xml:space="preserve">Периодичность контроля за объективностью и достоверностью рассмотрения обращений граждан, поступивших на имя главы </w:t>
      </w:r>
      <w:r>
        <w:rPr>
          <w:sz w:val="28"/>
          <w:szCs w:val="28"/>
        </w:rPr>
        <w:t>Новокубанского городского поселения Новокубанского района</w:t>
      </w:r>
      <w:r w:rsidRPr="00962BFD">
        <w:rPr>
          <w:sz w:val="28"/>
          <w:szCs w:val="28"/>
        </w:rPr>
        <w:t xml:space="preserve">, заместителей, с выходом (выездом) на место определяется планом работы соответствующего структурного подразделения администрации </w:t>
      </w:r>
      <w:r>
        <w:rPr>
          <w:sz w:val="28"/>
          <w:szCs w:val="28"/>
        </w:rPr>
        <w:t>Новокубанского городского поселения Новокубанского района</w:t>
      </w:r>
      <w:r w:rsidRPr="00962BFD">
        <w:rPr>
          <w:sz w:val="28"/>
          <w:szCs w:val="28"/>
        </w:rPr>
        <w:t>, которому поручено рассмотрение обращения.</w:t>
      </w:r>
    </w:p>
    <w:p w:rsidR="008C161B" w:rsidRPr="00962BFD" w:rsidRDefault="008C161B" w:rsidP="00572E93">
      <w:pPr>
        <w:pStyle w:val="affffc"/>
        <w:numPr>
          <w:ilvl w:val="0"/>
          <w:numId w:val="14"/>
        </w:numPr>
        <w:shd w:val="clear" w:color="auto" w:fill="auto"/>
        <w:tabs>
          <w:tab w:val="left" w:pos="1350"/>
        </w:tabs>
        <w:spacing w:before="0" w:after="0" w:line="240" w:lineRule="auto"/>
        <w:ind w:firstLine="709"/>
        <w:jc w:val="both"/>
        <w:rPr>
          <w:sz w:val="28"/>
          <w:szCs w:val="28"/>
        </w:rPr>
      </w:pPr>
      <w:r w:rsidRPr="00962BFD">
        <w:rPr>
          <w:sz w:val="28"/>
          <w:szCs w:val="28"/>
        </w:rPr>
        <w:t>Текущий контроль осуществляется путем проведения проверок соблюдения и исполнения должностными лицами и ответственными за организацию работы с обращениями граждан, положений законодательства о рассмотрении обращений граждан и настоящей Инструкции.</w:t>
      </w:r>
    </w:p>
    <w:p w:rsidR="008C161B" w:rsidRPr="00962BFD" w:rsidRDefault="008C161B" w:rsidP="00572E93">
      <w:pPr>
        <w:pStyle w:val="affffc"/>
        <w:numPr>
          <w:ilvl w:val="0"/>
          <w:numId w:val="14"/>
        </w:numPr>
        <w:shd w:val="clear" w:color="auto" w:fill="auto"/>
        <w:tabs>
          <w:tab w:val="left" w:pos="1370"/>
        </w:tabs>
        <w:spacing w:before="0" w:after="0" w:line="240" w:lineRule="auto"/>
        <w:ind w:firstLine="709"/>
        <w:jc w:val="both"/>
        <w:rPr>
          <w:sz w:val="28"/>
          <w:szCs w:val="28"/>
        </w:rPr>
      </w:pPr>
      <w:r w:rsidRPr="00962BFD">
        <w:rPr>
          <w:sz w:val="28"/>
          <w:szCs w:val="28"/>
        </w:rPr>
        <w:t xml:space="preserve">Граждане вправе направлять в администрацию </w:t>
      </w:r>
      <w:r>
        <w:rPr>
          <w:sz w:val="28"/>
          <w:szCs w:val="28"/>
        </w:rPr>
        <w:t>Новокубанского городского поселения Новокубанского района</w:t>
      </w:r>
      <w:r w:rsidRPr="00962BFD">
        <w:rPr>
          <w:sz w:val="28"/>
          <w:szCs w:val="28"/>
        </w:rPr>
        <w:t xml:space="preserve"> предложения, рекомендации по совершенствованию порядка рассмотрения обращений граждан, а также сообщения о нарушениях должностными лицами администрации положений Инструкции, которые подлежат рассмотрению в соответствии с Федеральным законом от 2 мая 2006 года № 59-ФЗ и настоящей Инструкцией.</w:t>
      </w:r>
    </w:p>
    <w:p w:rsidR="008C161B" w:rsidRDefault="008C161B" w:rsidP="008C161B">
      <w:pPr>
        <w:pStyle w:val="affffc"/>
        <w:shd w:val="clear" w:color="auto" w:fill="auto"/>
        <w:spacing w:before="0" w:after="0" w:line="240" w:lineRule="auto"/>
        <w:ind w:left="450" w:firstLine="0"/>
        <w:rPr>
          <w:sz w:val="28"/>
          <w:szCs w:val="28"/>
        </w:rPr>
      </w:pPr>
    </w:p>
    <w:p w:rsidR="008C161B" w:rsidRPr="00962BFD" w:rsidRDefault="008C161B" w:rsidP="008C161B">
      <w:pPr>
        <w:pStyle w:val="affffc"/>
        <w:shd w:val="clear" w:color="auto" w:fill="auto"/>
        <w:spacing w:before="0" w:after="0" w:line="240" w:lineRule="auto"/>
        <w:ind w:left="450" w:firstLine="0"/>
        <w:rPr>
          <w:b/>
          <w:sz w:val="28"/>
          <w:szCs w:val="28"/>
        </w:rPr>
      </w:pPr>
      <w:r>
        <w:rPr>
          <w:b/>
          <w:sz w:val="28"/>
          <w:szCs w:val="28"/>
        </w:rPr>
        <w:t xml:space="preserve">6. </w:t>
      </w:r>
      <w:r w:rsidRPr="00962BFD">
        <w:rPr>
          <w:b/>
          <w:sz w:val="28"/>
          <w:szCs w:val="28"/>
        </w:rPr>
        <w:t>ИНФОРМИРОВАНИЕ О ПОРЯДКЕ РАССМОТРЕНИЯ ОБРАЩЕНИЙ ГРАЖДАН</w:t>
      </w:r>
    </w:p>
    <w:p w:rsidR="008C161B" w:rsidRPr="00587C82" w:rsidRDefault="008C161B" w:rsidP="008C161B">
      <w:pPr>
        <w:pStyle w:val="affffc"/>
        <w:shd w:val="clear" w:color="auto" w:fill="auto"/>
        <w:spacing w:before="0" w:after="0" w:line="240" w:lineRule="auto"/>
        <w:ind w:firstLine="0"/>
        <w:jc w:val="left"/>
        <w:rPr>
          <w:sz w:val="28"/>
          <w:szCs w:val="28"/>
        </w:rPr>
      </w:pPr>
    </w:p>
    <w:p w:rsidR="008C161B" w:rsidRPr="00962BFD" w:rsidRDefault="008C161B" w:rsidP="008C161B">
      <w:pPr>
        <w:pStyle w:val="affffc"/>
        <w:shd w:val="clear" w:color="auto" w:fill="auto"/>
        <w:spacing w:before="0" w:after="0" w:line="240" w:lineRule="auto"/>
        <w:ind w:firstLine="709"/>
        <w:jc w:val="both"/>
        <w:rPr>
          <w:sz w:val="28"/>
          <w:szCs w:val="28"/>
        </w:rPr>
      </w:pPr>
      <w:r>
        <w:rPr>
          <w:sz w:val="28"/>
          <w:szCs w:val="28"/>
        </w:rPr>
        <w:t xml:space="preserve">6.1 </w:t>
      </w:r>
      <w:r w:rsidRPr="00962BFD">
        <w:rPr>
          <w:sz w:val="28"/>
          <w:szCs w:val="28"/>
        </w:rPr>
        <w:t xml:space="preserve"> Информирование граждан осуществляется в устной либо письменной форме (в том числе в форме электронного документа). Работники, ответственные за организацию работы с обращениями,</w:t>
      </w:r>
      <w:r>
        <w:rPr>
          <w:sz w:val="28"/>
          <w:szCs w:val="28"/>
        </w:rPr>
        <w:t xml:space="preserve"> </w:t>
      </w:r>
      <w:r w:rsidRPr="00962BFD">
        <w:rPr>
          <w:sz w:val="28"/>
          <w:szCs w:val="28"/>
        </w:rPr>
        <w:t>осуществляют информирование заявителей:</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 о графике работы администрации </w:t>
      </w:r>
      <w:r>
        <w:rPr>
          <w:sz w:val="28"/>
          <w:szCs w:val="28"/>
        </w:rPr>
        <w:t>Новокубанского городского поселения Новокубанского района</w:t>
      </w:r>
      <w:r w:rsidRPr="00962BFD">
        <w:rPr>
          <w:sz w:val="28"/>
          <w:szCs w:val="28"/>
        </w:rPr>
        <w:t xml:space="preserve">;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lastRenderedPageBreak/>
        <w:t xml:space="preserve">о справочных телефонах и почтовых адресах администрации </w:t>
      </w:r>
      <w:r>
        <w:rPr>
          <w:sz w:val="28"/>
          <w:szCs w:val="28"/>
        </w:rPr>
        <w:t>Новокубанского городского поселения Новокубанского района</w:t>
      </w:r>
      <w:r w:rsidRPr="00962BFD">
        <w:rPr>
          <w:sz w:val="28"/>
          <w:szCs w:val="28"/>
        </w:rPr>
        <w:t>, органов местного самоуправления в  муниципальных образованиях</w:t>
      </w:r>
      <w:r>
        <w:rPr>
          <w:sz w:val="28"/>
          <w:szCs w:val="28"/>
        </w:rPr>
        <w:t xml:space="preserve"> </w:t>
      </w:r>
      <w:r w:rsidRPr="00962BFD">
        <w:rPr>
          <w:sz w:val="28"/>
          <w:szCs w:val="28"/>
        </w:rPr>
        <w:t xml:space="preserve">Новокубанского района;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об адресе официального сайта администрации </w:t>
      </w:r>
      <w:r>
        <w:rPr>
          <w:sz w:val="28"/>
          <w:szCs w:val="28"/>
        </w:rPr>
        <w:t>Новокубанского городского поселения Новокубанского района</w:t>
      </w:r>
      <w:r w:rsidRPr="00962BFD">
        <w:rPr>
          <w:sz w:val="28"/>
          <w:szCs w:val="28"/>
        </w:rPr>
        <w:t xml:space="preserve"> в информационно-телекоммуникационной</w:t>
      </w:r>
      <w:r>
        <w:rPr>
          <w:sz w:val="28"/>
          <w:szCs w:val="28"/>
        </w:rPr>
        <w:t xml:space="preserve"> </w:t>
      </w:r>
      <w:r w:rsidRPr="00962BFD">
        <w:rPr>
          <w:sz w:val="28"/>
          <w:szCs w:val="28"/>
        </w:rPr>
        <w:t>сети</w:t>
      </w:r>
      <w:r>
        <w:rPr>
          <w:sz w:val="28"/>
          <w:szCs w:val="28"/>
        </w:rPr>
        <w:t xml:space="preserve"> </w:t>
      </w:r>
      <w:r w:rsidRPr="00962BFD">
        <w:rPr>
          <w:sz w:val="28"/>
          <w:szCs w:val="28"/>
        </w:rPr>
        <w:t xml:space="preserve">«Интернет», адресе электронной почты  администрации </w:t>
      </w:r>
      <w:r>
        <w:rPr>
          <w:sz w:val="28"/>
          <w:szCs w:val="28"/>
        </w:rPr>
        <w:t>Новокубанского городского поселения Новокубанского района</w:t>
      </w:r>
      <w:r w:rsidRPr="00962BFD">
        <w:rPr>
          <w:sz w:val="28"/>
          <w:szCs w:val="28"/>
        </w:rPr>
        <w:t xml:space="preserve"> или </w:t>
      </w:r>
      <w:r>
        <w:rPr>
          <w:sz w:val="28"/>
          <w:szCs w:val="28"/>
        </w:rPr>
        <w:t>общественной приемной</w:t>
      </w:r>
      <w:r w:rsidRPr="00962BFD">
        <w:rPr>
          <w:sz w:val="28"/>
          <w:szCs w:val="28"/>
        </w:rPr>
        <w:t xml:space="preserve">;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о порядке получения заявителем информации по вопросам организации рассмотрения обращений, в том числе с использованием информационных систем;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о порядке, форме и месте размещения информации в печатных и сетевых изданиях;</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о должностном лице которому поручено рассмотрение обращения граждан;</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о регистрационных учетных  обращения, поступившего на рассмотрение в администрацию;</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о сроках и ходе рассмотрения обращения.</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Основные требования к информированию граждан: своевременность, полнота, актуальность, достоверность предоставляемой информации и ясность ее изложения.</w:t>
      </w:r>
    </w:p>
    <w:p w:rsidR="008C161B" w:rsidRPr="00962BFD" w:rsidRDefault="008C161B" w:rsidP="008C161B">
      <w:pPr>
        <w:pStyle w:val="affffc"/>
        <w:shd w:val="clear" w:color="auto" w:fill="auto"/>
        <w:tabs>
          <w:tab w:val="left" w:pos="709"/>
        </w:tabs>
        <w:spacing w:before="0" w:after="0" w:line="240" w:lineRule="auto"/>
        <w:ind w:firstLine="0"/>
        <w:jc w:val="both"/>
        <w:rPr>
          <w:sz w:val="28"/>
          <w:szCs w:val="28"/>
        </w:rPr>
      </w:pPr>
      <w:r>
        <w:rPr>
          <w:sz w:val="28"/>
          <w:szCs w:val="28"/>
        </w:rPr>
        <w:tab/>
        <w:t xml:space="preserve">6.2. </w:t>
      </w:r>
      <w:r w:rsidRPr="00962BFD">
        <w:rPr>
          <w:sz w:val="28"/>
          <w:szCs w:val="28"/>
        </w:rPr>
        <w:t xml:space="preserve">Местонахождение администрации </w:t>
      </w:r>
      <w:r>
        <w:rPr>
          <w:sz w:val="28"/>
          <w:szCs w:val="28"/>
        </w:rPr>
        <w:t>Новокубанского городского поселения Новокубанского района</w:t>
      </w:r>
      <w:r w:rsidRPr="00962BFD">
        <w:rPr>
          <w:sz w:val="28"/>
          <w:szCs w:val="28"/>
        </w:rPr>
        <w:t>:</w:t>
      </w:r>
      <w:r>
        <w:rPr>
          <w:sz w:val="28"/>
          <w:szCs w:val="28"/>
        </w:rPr>
        <w:t xml:space="preserve"> Краснодарский край, Новокубанский район, г. Новокубанск, ул. </w:t>
      </w:r>
      <w:r w:rsidRPr="00962BFD">
        <w:rPr>
          <w:sz w:val="28"/>
          <w:szCs w:val="28"/>
        </w:rPr>
        <w:t>Первомайская, д. 1</w:t>
      </w:r>
      <w:r>
        <w:rPr>
          <w:sz w:val="28"/>
          <w:szCs w:val="28"/>
        </w:rPr>
        <w:t>28</w:t>
      </w:r>
      <w:r w:rsidRPr="00962BFD">
        <w:rPr>
          <w:sz w:val="28"/>
          <w:szCs w:val="28"/>
        </w:rPr>
        <w:t>.</w:t>
      </w:r>
    </w:p>
    <w:p w:rsidR="008C161B" w:rsidRPr="00962BFD" w:rsidRDefault="008C161B" w:rsidP="008C161B">
      <w:pPr>
        <w:pStyle w:val="affffc"/>
        <w:shd w:val="clear" w:color="auto" w:fill="auto"/>
        <w:tabs>
          <w:tab w:val="left" w:pos="1210"/>
        </w:tabs>
        <w:spacing w:before="0" w:after="0" w:line="240" w:lineRule="auto"/>
        <w:ind w:left="709" w:firstLine="0"/>
        <w:jc w:val="both"/>
        <w:rPr>
          <w:sz w:val="28"/>
          <w:szCs w:val="28"/>
        </w:rPr>
      </w:pPr>
      <w:r w:rsidRPr="00962BFD">
        <w:rPr>
          <w:sz w:val="28"/>
          <w:szCs w:val="28"/>
        </w:rPr>
        <w:t>почтовый адрес: 352240, г. Новокубанск, ул.</w:t>
      </w:r>
      <w:r>
        <w:rPr>
          <w:sz w:val="28"/>
          <w:szCs w:val="28"/>
        </w:rPr>
        <w:t xml:space="preserve"> </w:t>
      </w:r>
      <w:r w:rsidRPr="00962BFD">
        <w:rPr>
          <w:sz w:val="28"/>
          <w:szCs w:val="28"/>
        </w:rPr>
        <w:t>Первомайская, д. 1</w:t>
      </w:r>
      <w:r>
        <w:rPr>
          <w:sz w:val="28"/>
          <w:szCs w:val="28"/>
        </w:rPr>
        <w:t>28</w:t>
      </w:r>
      <w:r w:rsidRPr="00962BFD">
        <w:rPr>
          <w:sz w:val="28"/>
          <w:szCs w:val="28"/>
        </w:rPr>
        <w:t>.</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Прием граждан осуществляется в </w:t>
      </w:r>
      <w:r>
        <w:rPr>
          <w:sz w:val="28"/>
          <w:szCs w:val="28"/>
        </w:rPr>
        <w:t>общественной приемной</w:t>
      </w:r>
      <w:r w:rsidRPr="00962BFD">
        <w:rPr>
          <w:sz w:val="28"/>
          <w:szCs w:val="28"/>
        </w:rPr>
        <w:t xml:space="preserve"> по</w:t>
      </w:r>
      <w:r>
        <w:rPr>
          <w:sz w:val="28"/>
          <w:szCs w:val="28"/>
        </w:rPr>
        <w:t xml:space="preserve"> работе с обращениями граждан О</w:t>
      </w:r>
      <w:r w:rsidRPr="00962BFD">
        <w:rPr>
          <w:sz w:val="28"/>
          <w:szCs w:val="28"/>
        </w:rPr>
        <w:t>тдела</w:t>
      </w:r>
      <w:r>
        <w:rPr>
          <w:sz w:val="28"/>
          <w:szCs w:val="28"/>
        </w:rPr>
        <w:t xml:space="preserve"> организационно-кадровой работы</w:t>
      </w:r>
      <w:r w:rsidRPr="00962BFD">
        <w:rPr>
          <w:sz w:val="28"/>
          <w:szCs w:val="28"/>
        </w:rPr>
        <w:t xml:space="preserve"> администрации </w:t>
      </w:r>
      <w:r>
        <w:rPr>
          <w:sz w:val="28"/>
          <w:szCs w:val="28"/>
        </w:rPr>
        <w:t xml:space="preserve">Новокубанского городского поселения Новокубанского района </w:t>
      </w:r>
      <w:r w:rsidRPr="00962BFD">
        <w:rPr>
          <w:sz w:val="28"/>
          <w:szCs w:val="28"/>
        </w:rPr>
        <w:t>по адресу: г. Новокубанск, ул. Первомайская, 1</w:t>
      </w:r>
      <w:r>
        <w:rPr>
          <w:sz w:val="28"/>
          <w:szCs w:val="28"/>
        </w:rPr>
        <w:t>28</w:t>
      </w:r>
      <w:r w:rsidRPr="00962BFD">
        <w:rPr>
          <w:sz w:val="28"/>
          <w:szCs w:val="28"/>
        </w:rPr>
        <w:t>) (также - общественная приемная), ежедневно, кроме выходных и праздничных дней, с 9.00 до 13.00 и с 14.00 до 1</w:t>
      </w:r>
      <w:r>
        <w:rPr>
          <w:sz w:val="28"/>
          <w:szCs w:val="28"/>
        </w:rPr>
        <w:t>8</w:t>
      </w:r>
      <w:r w:rsidRPr="00962BFD">
        <w:rPr>
          <w:sz w:val="28"/>
          <w:szCs w:val="28"/>
        </w:rPr>
        <w:t>.00.</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Телефон администрации </w:t>
      </w:r>
      <w:r>
        <w:rPr>
          <w:sz w:val="28"/>
          <w:szCs w:val="28"/>
        </w:rPr>
        <w:t>Новокубанского городского поселения Новокубанского района</w:t>
      </w:r>
      <w:r w:rsidRPr="00962BFD">
        <w:rPr>
          <w:sz w:val="28"/>
          <w:szCs w:val="28"/>
        </w:rPr>
        <w:t xml:space="preserve">, по которому осуществляется прием телефонных звонков в соответствии с утвержденным режимом работы администрации: </w:t>
      </w:r>
      <w:r>
        <w:rPr>
          <w:sz w:val="28"/>
          <w:szCs w:val="28"/>
        </w:rPr>
        <w:t xml:space="preserve">        </w:t>
      </w:r>
      <w:r w:rsidRPr="00962BFD">
        <w:rPr>
          <w:sz w:val="28"/>
          <w:szCs w:val="28"/>
        </w:rPr>
        <w:t>+7 (86195) 3</w:t>
      </w:r>
      <w:r>
        <w:rPr>
          <w:sz w:val="28"/>
          <w:szCs w:val="28"/>
        </w:rPr>
        <w:t>0760</w:t>
      </w:r>
      <w:r w:rsidRPr="00962BFD">
        <w:rPr>
          <w:sz w:val="28"/>
          <w:szCs w:val="28"/>
        </w:rPr>
        <w:t>.</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Телефон</w:t>
      </w:r>
      <w:r>
        <w:rPr>
          <w:sz w:val="28"/>
          <w:szCs w:val="28"/>
        </w:rPr>
        <w:t xml:space="preserve"> </w:t>
      </w:r>
      <w:r w:rsidRPr="00962BFD">
        <w:rPr>
          <w:sz w:val="28"/>
          <w:szCs w:val="28"/>
        </w:rPr>
        <w:t>«горячей линии»</w:t>
      </w:r>
      <w:r>
        <w:rPr>
          <w:sz w:val="28"/>
          <w:szCs w:val="28"/>
        </w:rPr>
        <w:t xml:space="preserve"> </w:t>
      </w:r>
      <w:r w:rsidRPr="00962BFD">
        <w:rPr>
          <w:sz w:val="28"/>
          <w:szCs w:val="28"/>
        </w:rPr>
        <w:t xml:space="preserve">администрации </w:t>
      </w:r>
      <w:r>
        <w:rPr>
          <w:sz w:val="28"/>
          <w:szCs w:val="28"/>
        </w:rPr>
        <w:t>Новокубанского городского поселения Новокубанского района</w:t>
      </w:r>
      <w:r w:rsidRPr="00962BFD">
        <w:rPr>
          <w:sz w:val="28"/>
          <w:szCs w:val="28"/>
        </w:rPr>
        <w:t>: +</w:t>
      </w:r>
      <w:r>
        <w:rPr>
          <w:sz w:val="28"/>
          <w:szCs w:val="28"/>
        </w:rPr>
        <w:t>8 (86195)30760</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Справочный телефон общественной приемной</w:t>
      </w:r>
      <w:r>
        <w:rPr>
          <w:sz w:val="28"/>
          <w:szCs w:val="28"/>
        </w:rPr>
        <w:t>: +7 (86195)30760</w:t>
      </w:r>
      <w:r w:rsidRPr="00962BFD">
        <w:rPr>
          <w:sz w:val="28"/>
          <w:szCs w:val="28"/>
        </w:rPr>
        <w:t>.</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Официальный сайт администрации </w:t>
      </w:r>
      <w:r>
        <w:rPr>
          <w:sz w:val="28"/>
          <w:szCs w:val="28"/>
        </w:rPr>
        <w:t xml:space="preserve">Новокубанского городского поселения Новокубанского района </w:t>
      </w:r>
      <w:r w:rsidRPr="00962BFD">
        <w:rPr>
          <w:sz w:val="28"/>
          <w:szCs w:val="28"/>
        </w:rPr>
        <w:t xml:space="preserve">в информационно- телекоммуникационной сети «Интернет»: </w:t>
      </w:r>
      <w:r w:rsidRPr="00FD3C4C">
        <w:rPr>
          <w:sz w:val="28"/>
          <w:szCs w:val="28"/>
        </w:rPr>
        <w:t>https://www.ngpnr.ru/</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Официальный адрес электронной почты администрации </w:t>
      </w:r>
      <w:r>
        <w:rPr>
          <w:sz w:val="28"/>
          <w:szCs w:val="28"/>
        </w:rPr>
        <w:t>Новокубанского городского поселения Новокубанского района</w:t>
      </w:r>
      <w:r w:rsidRPr="00962BFD">
        <w:rPr>
          <w:sz w:val="28"/>
          <w:szCs w:val="28"/>
        </w:rPr>
        <w:t xml:space="preserve"> в  информационно- телекоммуникационной сети«Интернет»: </w:t>
      </w:r>
      <w:hyperlink r:id="rId18" w:history="1">
        <w:r w:rsidRPr="006E5F21">
          <w:rPr>
            <w:rStyle w:val="affff"/>
            <w:lang w:val="en-US"/>
          </w:rPr>
          <w:t>admgornovokub</w:t>
        </w:r>
        <w:r w:rsidRPr="006E5F21">
          <w:rPr>
            <w:rStyle w:val="affff"/>
            <w:sz w:val="28"/>
            <w:szCs w:val="28"/>
          </w:rPr>
          <w:t>@</w:t>
        </w:r>
        <w:r w:rsidRPr="006E5F21">
          <w:rPr>
            <w:rStyle w:val="affff"/>
            <w:sz w:val="28"/>
            <w:szCs w:val="28"/>
            <w:lang w:val="en-US"/>
          </w:rPr>
          <w:t>mail</w:t>
        </w:r>
        <w:r w:rsidRPr="006E5F21">
          <w:rPr>
            <w:rStyle w:val="affff"/>
            <w:sz w:val="28"/>
            <w:szCs w:val="28"/>
          </w:rPr>
          <w:t>.ru</w:t>
        </w:r>
      </w:hyperlink>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lastRenderedPageBreak/>
        <w:t>Официальный адрес электронной почты общественной приемной  по</w:t>
      </w:r>
      <w:r>
        <w:rPr>
          <w:sz w:val="28"/>
          <w:szCs w:val="28"/>
        </w:rPr>
        <w:t xml:space="preserve"> работе с обращениями граждан отдела организационно-кадровой работы</w:t>
      </w:r>
      <w:r w:rsidRPr="00962BFD">
        <w:rPr>
          <w:sz w:val="28"/>
          <w:szCs w:val="28"/>
        </w:rPr>
        <w:t xml:space="preserve"> администрации </w:t>
      </w:r>
      <w:r>
        <w:rPr>
          <w:sz w:val="28"/>
          <w:szCs w:val="28"/>
        </w:rPr>
        <w:t>Новокубанского городского поселения Новокубанского района</w:t>
      </w:r>
      <w:r w:rsidRPr="00962BFD">
        <w:rPr>
          <w:sz w:val="28"/>
          <w:szCs w:val="28"/>
        </w:rPr>
        <w:t xml:space="preserve"> в информационно- телекоммуникационной сети «Интернет»:  </w:t>
      </w:r>
      <w:hyperlink r:id="rId19" w:history="1">
        <w:r w:rsidRPr="006E5F21">
          <w:rPr>
            <w:rStyle w:val="affff"/>
            <w:lang w:val="en-US"/>
          </w:rPr>
          <w:t>admgornovokub</w:t>
        </w:r>
        <w:r w:rsidRPr="006E5F21">
          <w:rPr>
            <w:rStyle w:val="affff"/>
            <w:sz w:val="28"/>
            <w:szCs w:val="28"/>
          </w:rPr>
          <w:t>@</w:t>
        </w:r>
        <w:r w:rsidRPr="006E5F21">
          <w:rPr>
            <w:rStyle w:val="affff"/>
            <w:sz w:val="28"/>
            <w:szCs w:val="28"/>
            <w:lang w:val="en-US"/>
          </w:rPr>
          <w:t>mail</w:t>
        </w:r>
        <w:r w:rsidRPr="006E5F21">
          <w:rPr>
            <w:rStyle w:val="affff"/>
            <w:sz w:val="28"/>
            <w:szCs w:val="28"/>
          </w:rPr>
          <w:t>.ru</w:t>
        </w:r>
      </w:hyperlink>
    </w:p>
    <w:p w:rsidR="008C161B" w:rsidRPr="001F1E2E" w:rsidRDefault="008C161B" w:rsidP="00572E93">
      <w:pPr>
        <w:pStyle w:val="affffc"/>
        <w:numPr>
          <w:ilvl w:val="1"/>
          <w:numId w:val="18"/>
        </w:numPr>
        <w:shd w:val="clear" w:color="auto" w:fill="auto"/>
        <w:tabs>
          <w:tab w:val="left" w:pos="709"/>
        </w:tabs>
        <w:spacing w:before="0" w:after="0" w:line="240" w:lineRule="auto"/>
        <w:ind w:left="0" w:firstLine="709"/>
        <w:jc w:val="both"/>
        <w:rPr>
          <w:sz w:val="28"/>
          <w:szCs w:val="28"/>
        </w:rPr>
      </w:pPr>
      <w:r>
        <w:rPr>
          <w:sz w:val="28"/>
          <w:szCs w:val="28"/>
        </w:rPr>
        <w:t xml:space="preserve"> </w:t>
      </w:r>
      <w:r w:rsidRPr="001F1E2E">
        <w:rPr>
          <w:sz w:val="28"/>
          <w:szCs w:val="28"/>
        </w:rPr>
        <w:t>Информирование граждан работниками, ответственными за организацию работы с обращениями, в общественной приемной осуществляется при:</w:t>
      </w:r>
      <w:r>
        <w:rPr>
          <w:sz w:val="28"/>
          <w:szCs w:val="28"/>
        </w:rPr>
        <w:t xml:space="preserve"> </w:t>
      </w:r>
      <w:r w:rsidRPr="001F1E2E">
        <w:rPr>
          <w:sz w:val="28"/>
          <w:szCs w:val="28"/>
        </w:rPr>
        <w:t>непосредственном обращении гражданина лично по телефону, письменно почтой, электронной почтой в администрацию, общественную приемную, также при обращении  гражданина на официальном сайте администрации, на</w:t>
      </w:r>
      <w:r>
        <w:rPr>
          <w:sz w:val="28"/>
          <w:szCs w:val="28"/>
        </w:rPr>
        <w:t xml:space="preserve"> </w:t>
      </w:r>
      <w:r w:rsidRPr="001F1E2E">
        <w:rPr>
          <w:sz w:val="28"/>
          <w:szCs w:val="28"/>
        </w:rPr>
        <w:t>«</w:t>
      </w:r>
      <w:hyperlink r:id="rId20" w:tgtFrame="_blank" w:history="1">
        <w:r w:rsidRPr="001F1E2E">
          <w:rPr>
            <w:sz w:val="28"/>
            <w:szCs w:val="28"/>
          </w:rPr>
          <w:t>Едином портале</w:t>
        </w:r>
      </w:hyperlink>
      <w:r w:rsidRPr="001F1E2E">
        <w:rPr>
          <w:sz w:val="28"/>
          <w:szCs w:val="28"/>
        </w:rPr>
        <w:t>»;</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размещении информационных материалов в сети</w:t>
      </w:r>
      <w:r>
        <w:rPr>
          <w:sz w:val="28"/>
          <w:szCs w:val="28"/>
        </w:rPr>
        <w:t xml:space="preserve"> </w:t>
      </w:r>
      <w:r w:rsidRPr="00962BFD">
        <w:rPr>
          <w:sz w:val="28"/>
          <w:szCs w:val="28"/>
        </w:rPr>
        <w:t xml:space="preserve">«Интернет» на официальном сайте администрации </w:t>
      </w:r>
      <w:r>
        <w:rPr>
          <w:sz w:val="28"/>
          <w:szCs w:val="28"/>
        </w:rPr>
        <w:t>Новокубанского городского поселения Новокубанского района</w:t>
      </w:r>
      <w:r w:rsidRPr="00962BFD">
        <w:rPr>
          <w:sz w:val="28"/>
          <w:szCs w:val="28"/>
        </w:rPr>
        <w:t>.</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На входе в общественную приемную в доступном для обозрения месте размещается вывеска, содержащая информацию о режиме работы общественной приемной.</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Консультирование граждан осуществляется как в устной, так и в письменной форме.</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При информировании граждан о ходе и результатах рассмотрения обращений, ответах на телефонные звонки и устные обращения работник,</w:t>
      </w:r>
      <w:r>
        <w:rPr>
          <w:sz w:val="28"/>
          <w:szCs w:val="28"/>
        </w:rPr>
        <w:t xml:space="preserve"> </w:t>
      </w:r>
      <w:r w:rsidRPr="00962BFD">
        <w:rPr>
          <w:sz w:val="28"/>
          <w:szCs w:val="28"/>
        </w:rPr>
        <w:t>ответственный за организацию работы с обращениями,</w:t>
      </w:r>
      <w:r>
        <w:rPr>
          <w:sz w:val="28"/>
          <w:szCs w:val="28"/>
        </w:rPr>
        <w:t xml:space="preserve"> </w:t>
      </w:r>
      <w:r w:rsidRPr="00962BFD">
        <w:rPr>
          <w:sz w:val="28"/>
          <w:szCs w:val="28"/>
        </w:rPr>
        <w:t>подробно, в вежливой (корректной) форме информирует граждан по интересующим их вопросам. Если отсутствует возможность ответить на поставленный вопрос, гражданину сообщается телефонный номер, по которому можно получить необходимую информацию. При ответе на телефонный звонок работник,</w:t>
      </w:r>
      <w:r>
        <w:rPr>
          <w:sz w:val="28"/>
          <w:szCs w:val="28"/>
        </w:rPr>
        <w:t xml:space="preserve"> </w:t>
      </w:r>
      <w:r w:rsidRPr="00962BFD">
        <w:rPr>
          <w:sz w:val="28"/>
          <w:szCs w:val="28"/>
        </w:rPr>
        <w:t>ответственный за организацию работы с обращениями</w:t>
      </w:r>
      <w:r>
        <w:rPr>
          <w:sz w:val="28"/>
          <w:szCs w:val="28"/>
        </w:rPr>
        <w:t xml:space="preserve">, </w:t>
      </w:r>
      <w:r w:rsidRPr="00962BFD">
        <w:rPr>
          <w:sz w:val="28"/>
          <w:szCs w:val="28"/>
        </w:rPr>
        <w:t>называет наименование общественной приемной, свои фамилию, имя, отчество, замещаемую должность.</w:t>
      </w:r>
    </w:p>
    <w:p w:rsidR="008C161B" w:rsidRDefault="008C161B" w:rsidP="008C161B">
      <w:pPr>
        <w:pStyle w:val="affffc"/>
        <w:shd w:val="clear" w:color="auto" w:fill="auto"/>
        <w:tabs>
          <w:tab w:val="left" w:pos="1489"/>
        </w:tabs>
        <w:spacing w:before="0" w:after="0" w:line="240" w:lineRule="auto"/>
        <w:ind w:firstLine="709"/>
        <w:jc w:val="both"/>
        <w:rPr>
          <w:sz w:val="28"/>
          <w:szCs w:val="28"/>
        </w:rPr>
      </w:pPr>
      <w:r>
        <w:rPr>
          <w:sz w:val="28"/>
          <w:szCs w:val="28"/>
        </w:rPr>
        <w:t xml:space="preserve">6.4 </w:t>
      </w:r>
      <w:r w:rsidRPr="00962BFD">
        <w:rPr>
          <w:sz w:val="28"/>
          <w:szCs w:val="28"/>
        </w:rPr>
        <w:t xml:space="preserve">На информационном стенде или терминале в общественной приемной размещаются следующие материалы: текст Инструкции; тексты федеральных и краевых законов и других нормативных правовых актов, определяющих порядок рассмотрения обращений граждан, доступ граждан к информации о деятельности органов местного самоуправления в Новокубанском районе; телефоны и график работы, почтовый адрес, адреса электронной почты администрации </w:t>
      </w:r>
      <w:r>
        <w:rPr>
          <w:sz w:val="28"/>
          <w:szCs w:val="28"/>
        </w:rPr>
        <w:t>Новокубанского городского поселения Новокубанского района</w:t>
      </w:r>
      <w:r w:rsidRPr="00962BFD">
        <w:rPr>
          <w:sz w:val="28"/>
          <w:szCs w:val="28"/>
        </w:rPr>
        <w:t>,</w:t>
      </w:r>
      <w:r>
        <w:rPr>
          <w:sz w:val="28"/>
          <w:szCs w:val="28"/>
        </w:rPr>
        <w:t xml:space="preserve"> общественной приемной</w:t>
      </w:r>
      <w:r w:rsidRPr="00962BFD">
        <w:rPr>
          <w:sz w:val="28"/>
          <w:szCs w:val="28"/>
        </w:rPr>
        <w:t xml:space="preserve">; графики приема граждан должностными лицами администрации </w:t>
      </w:r>
      <w:r>
        <w:rPr>
          <w:sz w:val="28"/>
          <w:szCs w:val="28"/>
        </w:rPr>
        <w:t>Новокубанского городского поселения Новокубанского района</w:t>
      </w:r>
      <w:r w:rsidRPr="00962BFD">
        <w:rPr>
          <w:sz w:val="28"/>
          <w:szCs w:val="28"/>
        </w:rPr>
        <w:t xml:space="preserve"> образования и иная информация, касающаяся вопросов рассмотрения обращений граждан.</w:t>
      </w:r>
      <w:r>
        <w:rPr>
          <w:sz w:val="28"/>
          <w:szCs w:val="28"/>
        </w:rPr>
        <w:t xml:space="preserve"> </w:t>
      </w:r>
    </w:p>
    <w:p w:rsidR="008C161B" w:rsidRPr="00962BFD" w:rsidRDefault="008C161B" w:rsidP="008C161B">
      <w:pPr>
        <w:pStyle w:val="affffc"/>
        <w:shd w:val="clear" w:color="auto" w:fill="auto"/>
        <w:tabs>
          <w:tab w:val="left" w:pos="1489"/>
        </w:tabs>
        <w:spacing w:before="0" w:after="0" w:line="240" w:lineRule="auto"/>
        <w:ind w:firstLine="709"/>
        <w:jc w:val="both"/>
        <w:rPr>
          <w:sz w:val="28"/>
          <w:szCs w:val="28"/>
        </w:rPr>
      </w:pPr>
    </w:p>
    <w:p w:rsidR="008C161B" w:rsidRPr="00962BFD" w:rsidRDefault="008C161B" w:rsidP="00572E93">
      <w:pPr>
        <w:pStyle w:val="affffc"/>
        <w:numPr>
          <w:ilvl w:val="0"/>
          <w:numId w:val="20"/>
        </w:numPr>
        <w:shd w:val="clear" w:color="auto" w:fill="auto"/>
        <w:tabs>
          <w:tab w:val="left" w:pos="1489"/>
        </w:tabs>
        <w:spacing w:before="0" w:after="0" w:line="240" w:lineRule="auto"/>
        <w:rPr>
          <w:b/>
          <w:sz w:val="28"/>
          <w:szCs w:val="28"/>
        </w:rPr>
      </w:pPr>
      <w:r w:rsidRPr="00962BFD">
        <w:rPr>
          <w:b/>
          <w:sz w:val="28"/>
          <w:szCs w:val="28"/>
        </w:rPr>
        <w:t>ПОДГОТОВКА СТАТИСТИЧЕСКИХ СВЕДЕНИЙ И АНАЛИТИЧЕСКИХ ЗАПИСОК О РАССМОТРЕНИИ ОБРАЩЕНИЙ ГРАЖДАН</w:t>
      </w:r>
    </w:p>
    <w:p w:rsidR="008C161B" w:rsidRPr="00962BFD" w:rsidRDefault="008C161B" w:rsidP="008C161B">
      <w:pPr>
        <w:pStyle w:val="affffc"/>
        <w:shd w:val="clear" w:color="auto" w:fill="auto"/>
        <w:tabs>
          <w:tab w:val="left" w:pos="1489"/>
        </w:tabs>
        <w:spacing w:before="0" w:after="0" w:line="240" w:lineRule="auto"/>
        <w:ind w:firstLine="0"/>
        <w:jc w:val="left"/>
        <w:rPr>
          <w:sz w:val="28"/>
          <w:szCs w:val="28"/>
        </w:rPr>
      </w:pPr>
    </w:p>
    <w:p w:rsidR="008C161B" w:rsidRPr="00962BFD" w:rsidRDefault="008C161B" w:rsidP="008C161B">
      <w:pPr>
        <w:pStyle w:val="affffc"/>
        <w:shd w:val="clear" w:color="auto" w:fill="auto"/>
        <w:tabs>
          <w:tab w:val="left" w:pos="1215"/>
        </w:tabs>
        <w:spacing w:before="0" w:after="0" w:line="240" w:lineRule="auto"/>
        <w:ind w:firstLine="709"/>
        <w:jc w:val="both"/>
        <w:rPr>
          <w:sz w:val="28"/>
          <w:szCs w:val="28"/>
        </w:rPr>
      </w:pPr>
      <w:r>
        <w:rPr>
          <w:sz w:val="28"/>
          <w:szCs w:val="28"/>
        </w:rPr>
        <w:lastRenderedPageBreak/>
        <w:t xml:space="preserve">7.1 </w:t>
      </w:r>
      <w:r w:rsidRPr="00962BFD">
        <w:rPr>
          <w:sz w:val="28"/>
          <w:szCs w:val="28"/>
        </w:rPr>
        <w:t>Целью подготовки статистических сведений и аналитических записок о рассмотрении обращений граждан является изучение актуальных проблем граждан, проживающих на территории Новокубанского района, получение объективной информации о деятельности органов местного самоуправления по рассмотрению обращений граждан, а также разработка по результатам проведенной информационно-аналитической работы обоснованных предложений по повышению эффективности деятельности органов местного самоуправления Новокубанского района, направленной на защиту законных интересов и прав граждан.</w:t>
      </w:r>
    </w:p>
    <w:p w:rsidR="008C161B" w:rsidRPr="00962BFD" w:rsidRDefault="008C161B" w:rsidP="008C161B">
      <w:pPr>
        <w:pStyle w:val="affffc"/>
        <w:shd w:val="clear" w:color="auto" w:fill="auto"/>
        <w:tabs>
          <w:tab w:val="left" w:pos="1278"/>
        </w:tabs>
        <w:spacing w:before="0" w:after="0" w:line="240" w:lineRule="auto"/>
        <w:ind w:firstLine="709"/>
        <w:jc w:val="both"/>
        <w:rPr>
          <w:sz w:val="28"/>
          <w:szCs w:val="28"/>
        </w:rPr>
      </w:pPr>
      <w:r>
        <w:rPr>
          <w:sz w:val="28"/>
          <w:szCs w:val="28"/>
        </w:rPr>
        <w:t xml:space="preserve">7.2 </w:t>
      </w:r>
      <w:r w:rsidRPr="00962BFD">
        <w:rPr>
          <w:sz w:val="28"/>
          <w:szCs w:val="28"/>
        </w:rPr>
        <w:t>Работник</w:t>
      </w:r>
      <w:r>
        <w:rPr>
          <w:sz w:val="28"/>
          <w:szCs w:val="28"/>
        </w:rPr>
        <w:t xml:space="preserve"> организационно отдела</w:t>
      </w:r>
      <w:r w:rsidRPr="00962BFD">
        <w:rPr>
          <w:sz w:val="28"/>
          <w:szCs w:val="28"/>
        </w:rPr>
        <w:t>, не позднее 15-го числа месяца, следующего за отчетным кварталом, заполняет в соответствующих формах, размещенных в государственной информационной системе Краснодарского края</w:t>
      </w:r>
      <w:r>
        <w:rPr>
          <w:sz w:val="28"/>
          <w:szCs w:val="28"/>
        </w:rPr>
        <w:t xml:space="preserve"> </w:t>
      </w:r>
      <w:r w:rsidRPr="00962BFD">
        <w:rPr>
          <w:sz w:val="28"/>
          <w:szCs w:val="28"/>
        </w:rPr>
        <w:t>«Информационная система планирования и мониторинга социально-экономического развития Краснодарского края» в информационно-телекоммуникационной сети</w:t>
      </w:r>
      <w:r>
        <w:rPr>
          <w:sz w:val="28"/>
          <w:szCs w:val="28"/>
        </w:rPr>
        <w:t xml:space="preserve"> </w:t>
      </w:r>
      <w:r w:rsidRPr="00962BFD">
        <w:rPr>
          <w:sz w:val="28"/>
          <w:szCs w:val="28"/>
        </w:rPr>
        <w:t>«Интернет», статистические сведения о результатах рассмотрения обращений граждан и предоставляет, в установленном порядке,  статистические данные и пояснительные записки к ним по итогам полугодия (до 15 июля) и года (до 15 января года, следующего за отчетным) в управление по работе с обращениями граждан администрации Краснодарского края.</w:t>
      </w:r>
    </w:p>
    <w:p w:rsidR="008C161B" w:rsidRPr="00962BFD" w:rsidRDefault="008C161B" w:rsidP="008C161B">
      <w:pPr>
        <w:pStyle w:val="affffc"/>
        <w:shd w:val="clear" w:color="auto" w:fill="auto"/>
        <w:tabs>
          <w:tab w:val="left" w:pos="1239"/>
        </w:tabs>
        <w:spacing w:before="0" w:after="0" w:line="240" w:lineRule="auto"/>
        <w:ind w:firstLine="709"/>
        <w:jc w:val="both"/>
        <w:rPr>
          <w:sz w:val="28"/>
          <w:szCs w:val="28"/>
        </w:rPr>
      </w:pPr>
      <w:r>
        <w:rPr>
          <w:sz w:val="28"/>
          <w:szCs w:val="28"/>
        </w:rPr>
        <w:t xml:space="preserve">7.3 </w:t>
      </w:r>
      <w:r w:rsidRPr="00962BFD">
        <w:rPr>
          <w:sz w:val="28"/>
          <w:szCs w:val="28"/>
        </w:rPr>
        <w:t>При подготовке указанных сведений работники, ответственные за организацию работы с обращениями,</w:t>
      </w:r>
      <w:r>
        <w:rPr>
          <w:sz w:val="28"/>
          <w:szCs w:val="28"/>
        </w:rPr>
        <w:t xml:space="preserve"> </w:t>
      </w:r>
      <w:r w:rsidRPr="00962BFD">
        <w:rPr>
          <w:sz w:val="28"/>
          <w:szCs w:val="28"/>
        </w:rPr>
        <w:t xml:space="preserve">и структурные подразделения администрации </w:t>
      </w:r>
      <w:r>
        <w:rPr>
          <w:sz w:val="28"/>
          <w:szCs w:val="28"/>
        </w:rPr>
        <w:t>Новокубанского городского поселения Новокубанского района</w:t>
      </w:r>
      <w:r w:rsidRPr="00962BFD">
        <w:rPr>
          <w:sz w:val="28"/>
          <w:szCs w:val="28"/>
        </w:rPr>
        <w:t xml:space="preserve"> осуществляют в том числе:</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анализ поступивших письменных и устных обращений граждан; </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сбор и обобщение информации о количестве поступивших за отчетный период письменных и устных обращений граждан, соблюдении установленных действующим законодательством сроков рассмотрения обращений граждан, характере поставленных в обращениях граждан вопросов, а также о количестве повторных письменных обращений граждан;</w:t>
      </w:r>
    </w:p>
    <w:p w:rsidR="008C161B" w:rsidRPr="00962BFD" w:rsidRDefault="008C161B" w:rsidP="008C161B">
      <w:pPr>
        <w:pStyle w:val="affffc"/>
        <w:shd w:val="clear" w:color="auto" w:fill="auto"/>
        <w:spacing w:before="0" w:after="0" w:line="240" w:lineRule="auto"/>
        <w:ind w:firstLine="709"/>
        <w:jc w:val="both"/>
        <w:rPr>
          <w:sz w:val="28"/>
          <w:szCs w:val="28"/>
        </w:rPr>
      </w:pPr>
      <w:r w:rsidRPr="00962BFD">
        <w:rPr>
          <w:sz w:val="28"/>
          <w:szCs w:val="28"/>
        </w:rPr>
        <w:t xml:space="preserve">сбор информации о количестве поступивших жалоб на действия (бездействие) структурных подразделений администрации </w:t>
      </w:r>
      <w:r>
        <w:rPr>
          <w:sz w:val="28"/>
          <w:szCs w:val="28"/>
        </w:rPr>
        <w:t>Новокубанского городского поселения Новокубанского района</w:t>
      </w:r>
      <w:r w:rsidRPr="00962BFD">
        <w:rPr>
          <w:sz w:val="28"/>
          <w:szCs w:val="28"/>
        </w:rPr>
        <w:t xml:space="preserve"> и их должностных лиц при рассмотрении обращений граждан;</w:t>
      </w:r>
    </w:p>
    <w:p w:rsidR="008C161B" w:rsidRPr="00962BFD" w:rsidRDefault="008C161B" w:rsidP="008C161B">
      <w:pPr>
        <w:ind w:firstLine="709"/>
        <w:jc w:val="both"/>
        <w:rPr>
          <w:rFonts w:ascii="Times New Roman" w:eastAsiaTheme="minorHAnsi" w:hAnsi="Times New Roman"/>
          <w:sz w:val="28"/>
          <w:szCs w:val="28"/>
          <w:lang w:eastAsia="en-US"/>
        </w:rPr>
      </w:pPr>
      <w:r w:rsidRPr="00962BFD">
        <w:rPr>
          <w:rFonts w:ascii="Times New Roman" w:eastAsiaTheme="minorHAnsi" w:hAnsi="Times New Roman"/>
          <w:sz w:val="28"/>
          <w:szCs w:val="28"/>
          <w:lang w:eastAsia="en-US"/>
        </w:rPr>
        <w:t xml:space="preserve">сбор информации о количестве поступивших актов прокурорского реагирования на нарушения, допущенные при рассмотрении обращений граждан должностными лицами администрации </w:t>
      </w:r>
      <w:r>
        <w:rPr>
          <w:rFonts w:ascii="Times New Roman" w:eastAsiaTheme="minorHAnsi" w:hAnsi="Times New Roman"/>
          <w:sz w:val="28"/>
          <w:szCs w:val="28"/>
          <w:lang w:eastAsia="en-US"/>
        </w:rPr>
        <w:t>Новокубанского городского поселения Новокубанского района</w:t>
      </w:r>
      <w:r w:rsidRPr="00962BFD">
        <w:rPr>
          <w:rFonts w:ascii="Times New Roman" w:eastAsiaTheme="minorHAnsi" w:hAnsi="Times New Roman"/>
          <w:sz w:val="28"/>
          <w:szCs w:val="28"/>
          <w:lang w:eastAsia="en-US"/>
        </w:rPr>
        <w:t xml:space="preserve"> и принятым по ним мерам.</w:t>
      </w:r>
    </w:p>
    <w:p w:rsidR="008C161B" w:rsidRPr="00962BFD" w:rsidRDefault="008C161B" w:rsidP="008C161B">
      <w:pPr>
        <w:pStyle w:val="affffc"/>
        <w:shd w:val="clear" w:color="auto" w:fill="auto"/>
        <w:tabs>
          <w:tab w:val="left" w:pos="1278"/>
        </w:tabs>
        <w:spacing w:before="0" w:after="0" w:line="240" w:lineRule="auto"/>
        <w:ind w:firstLine="709"/>
        <w:jc w:val="both"/>
        <w:rPr>
          <w:sz w:val="28"/>
          <w:szCs w:val="28"/>
        </w:rPr>
      </w:pPr>
      <w:r>
        <w:rPr>
          <w:sz w:val="28"/>
          <w:szCs w:val="28"/>
        </w:rPr>
        <w:t xml:space="preserve">7.4 </w:t>
      </w:r>
      <w:r w:rsidRPr="00962BFD">
        <w:rPr>
          <w:sz w:val="28"/>
          <w:szCs w:val="28"/>
        </w:rPr>
        <w:t xml:space="preserve">Работник </w:t>
      </w:r>
      <w:r>
        <w:rPr>
          <w:sz w:val="28"/>
          <w:szCs w:val="28"/>
        </w:rPr>
        <w:t xml:space="preserve">отдела организационно-кадровой работы готовит </w:t>
      </w:r>
      <w:r w:rsidRPr="00962BFD">
        <w:rPr>
          <w:sz w:val="28"/>
          <w:szCs w:val="28"/>
        </w:rPr>
        <w:t>статистические сведения и аналитическую информацию о результатах рассмотрения обращений граждан, сравнительную характеристику по аналогичному периоду предыдущих го</w:t>
      </w:r>
      <w:r>
        <w:rPr>
          <w:sz w:val="28"/>
          <w:szCs w:val="28"/>
        </w:rPr>
        <w:t>дов</w:t>
      </w:r>
      <w:r w:rsidRPr="00962BFD">
        <w:rPr>
          <w:sz w:val="28"/>
          <w:szCs w:val="28"/>
        </w:rPr>
        <w:t xml:space="preserve"> и предоставляет статистику и аналитическую информацию по итогам полугодия (до 10 июля) и года (до 13 января года, следующего за отчетным), по согласованию с начальником </w:t>
      </w:r>
      <w:r>
        <w:rPr>
          <w:sz w:val="28"/>
          <w:szCs w:val="28"/>
        </w:rPr>
        <w:t xml:space="preserve">отдела </w:t>
      </w:r>
      <w:r w:rsidRPr="00962BFD">
        <w:rPr>
          <w:sz w:val="28"/>
          <w:szCs w:val="28"/>
        </w:rPr>
        <w:t>о</w:t>
      </w:r>
      <w:r>
        <w:rPr>
          <w:sz w:val="28"/>
          <w:szCs w:val="28"/>
        </w:rPr>
        <w:t>рганизационно-кадровой работы</w:t>
      </w:r>
      <w:r w:rsidRPr="00962BFD">
        <w:rPr>
          <w:sz w:val="28"/>
          <w:szCs w:val="28"/>
        </w:rPr>
        <w:t xml:space="preserve"> администрации </w:t>
      </w:r>
      <w:r>
        <w:rPr>
          <w:sz w:val="28"/>
          <w:szCs w:val="28"/>
        </w:rPr>
        <w:t xml:space="preserve">Новокубанского городского </w:t>
      </w:r>
      <w:r>
        <w:rPr>
          <w:sz w:val="28"/>
          <w:szCs w:val="28"/>
        </w:rPr>
        <w:lastRenderedPageBreak/>
        <w:t>поселения Новокубанского района</w:t>
      </w:r>
      <w:r w:rsidRPr="00962BFD">
        <w:rPr>
          <w:sz w:val="28"/>
          <w:szCs w:val="28"/>
        </w:rPr>
        <w:t xml:space="preserve">, главе </w:t>
      </w:r>
      <w:r>
        <w:rPr>
          <w:sz w:val="28"/>
          <w:szCs w:val="28"/>
        </w:rPr>
        <w:t>Новокубанского городского поселения Новокубанского района</w:t>
      </w:r>
      <w:r w:rsidRPr="00962BFD">
        <w:rPr>
          <w:sz w:val="28"/>
          <w:szCs w:val="28"/>
        </w:rPr>
        <w:t xml:space="preserve"> и заместителю главы.</w:t>
      </w:r>
    </w:p>
    <w:p w:rsidR="008C161B" w:rsidRPr="00962BFD" w:rsidRDefault="008C161B" w:rsidP="008C161B">
      <w:pPr>
        <w:pStyle w:val="affffc"/>
        <w:shd w:val="clear" w:color="auto" w:fill="auto"/>
        <w:tabs>
          <w:tab w:val="left" w:pos="1278"/>
        </w:tabs>
        <w:spacing w:before="0" w:after="0" w:line="240" w:lineRule="auto"/>
        <w:ind w:firstLine="0"/>
        <w:jc w:val="both"/>
        <w:rPr>
          <w:sz w:val="28"/>
          <w:szCs w:val="28"/>
        </w:rPr>
      </w:pPr>
    </w:p>
    <w:p w:rsidR="008C161B" w:rsidRPr="00962BFD" w:rsidRDefault="008C161B" w:rsidP="008C161B">
      <w:pPr>
        <w:pStyle w:val="affffc"/>
        <w:shd w:val="clear" w:color="auto" w:fill="auto"/>
        <w:tabs>
          <w:tab w:val="left" w:pos="1278"/>
        </w:tabs>
        <w:spacing w:before="0" w:after="0" w:line="240" w:lineRule="auto"/>
        <w:ind w:firstLine="0"/>
        <w:jc w:val="both"/>
        <w:rPr>
          <w:sz w:val="28"/>
          <w:szCs w:val="28"/>
        </w:rPr>
      </w:pPr>
    </w:p>
    <w:p w:rsidR="008C161B" w:rsidRPr="00962BFD" w:rsidRDefault="008C161B" w:rsidP="008C161B">
      <w:pPr>
        <w:pStyle w:val="affffc"/>
        <w:shd w:val="clear" w:color="auto" w:fill="auto"/>
        <w:tabs>
          <w:tab w:val="left" w:pos="1278"/>
        </w:tabs>
        <w:spacing w:before="0" w:after="0" w:line="240" w:lineRule="auto"/>
        <w:ind w:firstLine="0"/>
        <w:jc w:val="both"/>
        <w:rPr>
          <w:sz w:val="28"/>
          <w:szCs w:val="28"/>
        </w:rPr>
      </w:pPr>
      <w:r w:rsidRPr="00962BFD">
        <w:rPr>
          <w:sz w:val="28"/>
          <w:szCs w:val="28"/>
        </w:rPr>
        <w:t xml:space="preserve">Заместитель главы </w:t>
      </w:r>
    </w:p>
    <w:p w:rsidR="008C161B" w:rsidRDefault="008C161B" w:rsidP="008C161B">
      <w:pPr>
        <w:pStyle w:val="affffc"/>
        <w:shd w:val="clear" w:color="auto" w:fill="auto"/>
        <w:tabs>
          <w:tab w:val="left" w:pos="1278"/>
          <w:tab w:val="left" w:pos="7938"/>
        </w:tabs>
        <w:spacing w:before="0" w:after="0" w:line="240" w:lineRule="auto"/>
        <w:ind w:firstLine="0"/>
        <w:jc w:val="both"/>
        <w:rPr>
          <w:sz w:val="28"/>
          <w:szCs w:val="28"/>
        </w:rPr>
      </w:pPr>
      <w:r>
        <w:rPr>
          <w:sz w:val="28"/>
          <w:szCs w:val="28"/>
        </w:rPr>
        <w:t>Новокубанского городского поселения</w:t>
      </w:r>
    </w:p>
    <w:p w:rsidR="008C161B" w:rsidRDefault="008C161B" w:rsidP="008C161B">
      <w:pPr>
        <w:pStyle w:val="affffc"/>
        <w:shd w:val="clear" w:color="auto" w:fill="auto"/>
        <w:tabs>
          <w:tab w:val="left" w:pos="1278"/>
          <w:tab w:val="left" w:pos="7938"/>
        </w:tabs>
        <w:spacing w:before="0" w:after="0" w:line="240" w:lineRule="auto"/>
        <w:ind w:firstLine="0"/>
        <w:jc w:val="both"/>
        <w:rPr>
          <w:sz w:val="28"/>
          <w:szCs w:val="28"/>
        </w:rPr>
      </w:pPr>
      <w:r>
        <w:rPr>
          <w:sz w:val="28"/>
          <w:szCs w:val="28"/>
        </w:rPr>
        <w:t xml:space="preserve">Новокубанского района, начальник </w:t>
      </w:r>
    </w:p>
    <w:p w:rsidR="008C161B" w:rsidRPr="00962BFD" w:rsidRDefault="008C161B" w:rsidP="008C161B">
      <w:pPr>
        <w:pStyle w:val="affffc"/>
        <w:shd w:val="clear" w:color="auto" w:fill="auto"/>
        <w:tabs>
          <w:tab w:val="left" w:pos="1278"/>
          <w:tab w:val="left" w:pos="7938"/>
        </w:tabs>
        <w:spacing w:before="0" w:after="0" w:line="240" w:lineRule="auto"/>
        <w:ind w:firstLine="0"/>
        <w:jc w:val="both"/>
        <w:rPr>
          <w:sz w:val="28"/>
          <w:szCs w:val="28"/>
        </w:rPr>
      </w:pPr>
      <w:r>
        <w:rPr>
          <w:sz w:val="28"/>
          <w:szCs w:val="28"/>
        </w:rPr>
        <w:t>отдела муниципального контроля</w:t>
      </w:r>
      <w:r w:rsidRPr="00962BFD">
        <w:rPr>
          <w:sz w:val="28"/>
          <w:szCs w:val="28"/>
        </w:rPr>
        <w:tab/>
      </w:r>
      <w:r>
        <w:rPr>
          <w:sz w:val="28"/>
          <w:szCs w:val="28"/>
        </w:rPr>
        <w:t>А.Е. Ворожко</w:t>
      </w:r>
    </w:p>
    <w:p w:rsidR="008C161B" w:rsidRPr="008019C2" w:rsidRDefault="008C161B" w:rsidP="00560F0B">
      <w:pPr>
        <w:pStyle w:val="ConsPlusNormal"/>
        <w:widowControl/>
        <w:ind w:firstLine="0"/>
        <w:jc w:val="both"/>
        <w:rPr>
          <w:spacing w:val="-6"/>
        </w:rPr>
      </w:pPr>
    </w:p>
    <w:sectPr w:rsidR="008C161B" w:rsidRPr="008019C2" w:rsidSect="000F4285">
      <w:headerReference w:type="even" r:id="rId21"/>
      <w:headerReference w:type="default" r:id="rId22"/>
      <w:pgSz w:w="11900" w:h="16800"/>
      <w:pgMar w:top="1134" w:right="567" w:bottom="1134" w:left="1701" w:header="720" w:footer="720" w:gutter="0"/>
      <w:cols w:space="720"/>
      <w:noEndnote/>
      <w:titlePg/>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533" w:rsidRDefault="00D70533">
      <w:r>
        <w:separator/>
      </w:r>
    </w:p>
  </w:endnote>
  <w:endnote w:type="continuationSeparator" w:id="1">
    <w:p w:rsidR="00D70533" w:rsidRDefault="00D7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533" w:rsidRDefault="00D70533">
      <w:r>
        <w:separator/>
      </w:r>
    </w:p>
  </w:footnote>
  <w:footnote w:type="continuationSeparator" w:id="1">
    <w:p w:rsidR="00D70533" w:rsidRDefault="00D705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8BD" w:rsidRDefault="004E68BD" w:rsidP="00AA6D65">
    <w:pPr>
      <w:pStyle w:val="affff0"/>
      <w:framePr w:wrap="around" w:vAnchor="text" w:hAnchor="margin" w:xAlign="center" w:y="1"/>
      <w:rPr>
        <w:rStyle w:val="affff2"/>
      </w:rPr>
    </w:pPr>
  </w:p>
  <w:p w:rsidR="004E68BD" w:rsidRDefault="004E68BD" w:rsidP="00C90F54">
    <w:pPr>
      <w:pStyle w:val="affff0"/>
      <w:tabs>
        <w:tab w:val="clear" w:pos="4677"/>
        <w:tab w:val="clear" w:pos="9355"/>
        <w:tab w:val="left" w:pos="532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8BD" w:rsidRPr="000F4285" w:rsidRDefault="00FC66A0">
    <w:pPr>
      <w:pStyle w:val="affff0"/>
      <w:jc w:val="center"/>
      <w:rPr>
        <w:rFonts w:ascii="Times New Roman" w:hAnsi="Times New Roman"/>
        <w:color w:val="FFFFFF" w:themeColor="background1"/>
        <w:sz w:val="24"/>
        <w:szCs w:val="24"/>
      </w:rPr>
    </w:pPr>
    <w:r w:rsidRPr="000F4285">
      <w:rPr>
        <w:rFonts w:ascii="Times New Roman" w:hAnsi="Times New Roman"/>
        <w:color w:val="FFFFFF" w:themeColor="background1"/>
        <w:sz w:val="24"/>
        <w:szCs w:val="24"/>
      </w:rPr>
      <w:fldChar w:fldCharType="begin"/>
    </w:r>
    <w:r w:rsidR="004E68BD" w:rsidRPr="000F4285">
      <w:rPr>
        <w:rFonts w:ascii="Times New Roman" w:hAnsi="Times New Roman"/>
        <w:color w:val="FFFFFF" w:themeColor="background1"/>
        <w:sz w:val="24"/>
        <w:szCs w:val="24"/>
      </w:rPr>
      <w:instrText xml:space="preserve"> PAGE   \* MERGEFORMAT </w:instrText>
    </w:r>
    <w:r w:rsidRPr="000F4285">
      <w:rPr>
        <w:rFonts w:ascii="Times New Roman" w:hAnsi="Times New Roman"/>
        <w:color w:val="FFFFFF" w:themeColor="background1"/>
        <w:sz w:val="24"/>
        <w:szCs w:val="24"/>
      </w:rPr>
      <w:fldChar w:fldCharType="separate"/>
    </w:r>
    <w:r w:rsidR="00E64C38">
      <w:rPr>
        <w:rFonts w:ascii="Times New Roman" w:hAnsi="Times New Roman"/>
        <w:noProof/>
        <w:color w:val="FFFFFF" w:themeColor="background1"/>
        <w:sz w:val="24"/>
        <w:szCs w:val="24"/>
      </w:rPr>
      <w:t>41</w:t>
    </w:r>
    <w:r w:rsidRPr="000F4285">
      <w:rPr>
        <w:rFonts w:ascii="Times New Roman" w:hAnsi="Times New Roman"/>
        <w:color w:val="FFFFFF" w:themeColor="background1"/>
        <w:sz w:val="24"/>
        <w:szCs w:val="24"/>
      </w:rPr>
      <w:fldChar w:fldCharType="end"/>
    </w:r>
  </w:p>
  <w:p w:rsidR="004E68BD" w:rsidRDefault="004E68BD">
    <w:pPr>
      <w:pStyle w:val="afff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5"/>
    <w:multiLevelType w:val="multilevel"/>
    <w:tmpl w:val="2D64C61E"/>
    <w:lvl w:ilvl="0">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2.1.%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7"/>
    <w:multiLevelType w:val="multilevel"/>
    <w:tmpl w:val="00000006"/>
    <w:lvl w:ilvl="0">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09"/>
    <w:multiLevelType w:val="multilevel"/>
    <w:tmpl w:val="00000008"/>
    <w:lvl w:ilvl="0">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8"/>
      <w:numFmt w:val="decimal"/>
      <w:lvlText w:val="2.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0B"/>
    <w:multiLevelType w:val="multilevel"/>
    <w:tmpl w:val="0000000A"/>
    <w:lvl w:ilvl="0">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000000D"/>
    <w:multiLevelType w:val="multilevel"/>
    <w:tmpl w:val="0000000C"/>
    <w:lvl w:ilvl="0">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6">
    <w:nsid w:val="00000011"/>
    <w:multiLevelType w:val="multilevel"/>
    <w:tmpl w:val="D8385B6C"/>
    <w:lvl w:ilvl="0">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2.6.%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7">
    <w:nsid w:val="00000013"/>
    <w:multiLevelType w:val="multilevel"/>
    <w:tmpl w:val="D040C6B0"/>
    <w:lvl w:ilvl="0">
      <w:start w:val="1"/>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3"/>
      <w:numFmt w:val="decimal"/>
      <w:lvlText w:val="3.1.%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8">
    <w:nsid w:val="00000015"/>
    <w:multiLevelType w:val="multilevel"/>
    <w:tmpl w:val="F97A3F5E"/>
    <w:lvl w:ilvl="0">
      <w:start w:val="1"/>
      <w:numFmt w:val="decimal"/>
      <w:lvlText w:val="3.2.%1."/>
      <w:lvlJc w:val="left"/>
      <w:rPr>
        <w:rFonts w:ascii="Times New Roman" w:hAnsi="Times New Roman" w:cs="Times New Roman"/>
        <w:b w:val="0"/>
        <w:bCs w:val="0"/>
        <w:i w:val="0"/>
        <w:iCs w:val="0"/>
        <w:smallCaps w:val="0"/>
        <w:strike w:val="0"/>
        <w:color w:val="auto"/>
        <w:spacing w:val="0"/>
        <w:w w:val="100"/>
        <w:position w:val="0"/>
        <w:sz w:val="27"/>
        <w:szCs w:val="27"/>
        <w:u w:val="none"/>
      </w:rPr>
    </w:lvl>
    <w:lvl w:ilvl="1">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9">
    <w:nsid w:val="00000017"/>
    <w:multiLevelType w:val="multilevel"/>
    <w:tmpl w:val="00000016"/>
    <w:lvl w:ilvl="0">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3.%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0">
    <w:nsid w:val="00000019"/>
    <w:multiLevelType w:val="multilevel"/>
    <w:tmpl w:val="9C365BD4"/>
    <w:lvl w:ilvl="0">
      <w:start w:val="1"/>
      <w:numFmt w:val="decimal"/>
      <w:lvlText w:val="4.%1"/>
      <w:lvlJc w:val="left"/>
      <w:rPr>
        <w:rFonts w:hint="default"/>
        <w:b w:val="0"/>
        <w:bCs w:val="0"/>
        <w:i w:val="0"/>
        <w:iCs w:val="0"/>
        <w:smallCaps w:val="0"/>
        <w:strike w:val="0"/>
        <w:color w:val="000000"/>
        <w:spacing w:val="0"/>
        <w:w w:val="100"/>
        <w:position w:val="0"/>
        <w:sz w:val="27"/>
        <w:szCs w:val="27"/>
        <w:u w:val="none"/>
      </w:rPr>
    </w:lvl>
    <w:lvl w:ilvl="1">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1">
    <w:nsid w:val="0000001B"/>
    <w:multiLevelType w:val="multilevel"/>
    <w:tmpl w:val="10A29690"/>
    <w:lvl w:ilvl="0">
      <w:start w:val="1"/>
      <w:numFmt w:val="decimal"/>
      <w:lvlText w:val="4.%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4.%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1"/>
      <w:numFmt w:val="decimal"/>
      <w:lvlText w:val="4.%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4.%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4.%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1"/>
      <w:numFmt w:val="decimal"/>
      <w:lvlText w:val="4.%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4.%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4.%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12">
    <w:nsid w:val="0000001F"/>
    <w:multiLevelType w:val="multilevel"/>
    <w:tmpl w:val="88DA7F70"/>
    <w:lvl w:ilvl="0">
      <w:start w:val="1"/>
      <w:numFmt w:val="decimal"/>
      <w:lvlText w:val="5.%1"/>
      <w:lvlJc w:val="left"/>
      <w:pPr>
        <w:ind w:left="0" w:firstLine="0"/>
      </w:pPr>
      <w:rPr>
        <w:rFonts w:hint="default"/>
        <w:b w:val="0"/>
        <w:bCs w:val="0"/>
        <w:i w:val="0"/>
        <w:iCs w:val="0"/>
        <w:smallCaps w:val="0"/>
        <w:strike w:val="0"/>
        <w:color w:val="000000"/>
        <w:spacing w:val="0"/>
        <w:w w:val="100"/>
        <w:position w:val="0"/>
        <w:sz w:val="27"/>
        <w:szCs w:val="27"/>
        <w:u w:val="none"/>
      </w:rPr>
    </w:lvl>
    <w:lvl w:ilvl="1">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13">
    <w:nsid w:val="056A7212"/>
    <w:multiLevelType w:val="hybridMultilevel"/>
    <w:tmpl w:val="300EDEF4"/>
    <w:lvl w:ilvl="0" w:tplc="86747D3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D84005"/>
    <w:multiLevelType w:val="multilevel"/>
    <w:tmpl w:val="84567A72"/>
    <w:lvl w:ilvl="0">
      <w:start w:val="2"/>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451F662A"/>
    <w:multiLevelType w:val="multilevel"/>
    <w:tmpl w:val="676C0F48"/>
    <w:lvl w:ilvl="0">
      <w:start w:val="7"/>
      <w:numFmt w:val="decimal"/>
      <w:lvlText w:val="%1"/>
      <w:lvlJc w:val="left"/>
      <w:pPr>
        <w:ind w:left="375" w:hanging="375"/>
      </w:pPr>
      <w:rPr>
        <w:rFonts w:hint="default"/>
      </w:rPr>
    </w:lvl>
    <w:lvl w:ilvl="1">
      <w:start w:val="3"/>
      <w:numFmt w:val="decimal"/>
      <w:lvlText w:val="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CCA2DA1"/>
    <w:multiLevelType w:val="multilevel"/>
    <w:tmpl w:val="8C946B2C"/>
    <w:lvl w:ilvl="0">
      <w:start w:val="4"/>
      <w:numFmt w:val="decimal"/>
      <w:lvlText w:val="%1."/>
      <w:lvlJc w:val="left"/>
      <w:pPr>
        <w:ind w:left="770" w:hanging="770"/>
      </w:pPr>
      <w:rPr>
        <w:rFonts w:hint="default"/>
      </w:rPr>
    </w:lvl>
    <w:lvl w:ilvl="1">
      <w:start w:val="11"/>
      <w:numFmt w:val="decimal"/>
      <w:lvlText w:val="%1.%2."/>
      <w:lvlJc w:val="left"/>
      <w:pPr>
        <w:ind w:left="1130" w:hanging="770"/>
      </w:pPr>
      <w:rPr>
        <w:rFonts w:hint="default"/>
      </w:rPr>
    </w:lvl>
    <w:lvl w:ilvl="2">
      <w:start w:val="1"/>
      <w:numFmt w:val="decimal"/>
      <w:lvlText w:val="%1.%2.%3."/>
      <w:lvlJc w:val="left"/>
      <w:pPr>
        <w:ind w:left="1490" w:hanging="77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508D01DD"/>
    <w:multiLevelType w:val="multilevel"/>
    <w:tmpl w:val="6AB4EDEA"/>
    <w:lvl w:ilvl="0">
      <w:start w:val="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BBF5976"/>
    <w:multiLevelType w:val="hybridMultilevel"/>
    <w:tmpl w:val="647ED584"/>
    <w:lvl w:ilvl="0" w:tplc="C34A7666">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74D139E3"/>
    <w:multiLevelType w:val="multilevel"/>
    <w:tmpl w:val="3B7ECFB4"/>
    <w:lvl w:ilvl="0">
      <w:start w:val="2"/>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8"/>
  </w:num>
  <w:num w:numId="2">
    <w:abstractNumId w:val="4"/>
  </w:num>
  <w:num w:numId="3">
    <w:abstractNumId w:val="0"/>
  </w:num>
  <w:num w:numId="4">
    <w:abstractNumId w:val="1"/>
  </w:num>
  <w:num w:numId="5">
    <w:abstractNumId w:val="2"/>
  </w:num>
  <w:num w:numId="6">
    <w:abstractNumId w:val="3"/>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6"/>
  </w:num>
  <w:num w:numId="16">
    <w:abstractNumId w:val="14"/>
  </w:num>
  <w:num w:numId="17">
    <w:abstractNumId w:val="19"/>
  </w:num>
  <w:num w:numId="18">
    <w:abstractNumId w:val="15"/>
  </w:num>
  <w:num w:numId="19">
    <w:abstractNumId w:val="17"/>
  </w:num>
  <w:num w:numId="20">
    <w:abstractNumId w:val="1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embedSystemFonts/>
  <w:bordersDoNotSurroundHeader/>
  <w:bordersDoNotSurroundFooter/>
  <w:stylePaneFormatFilter w:val="3F01"/>
  <w:defaultTabStop w:val="720"/>
  <w:evenAndOddHeaders/>
  <w:drawingGridHorizontalSpacing w:val="13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441E99"/>
    <w:rsid w:val="00023CFF"/>
    <w:rsid w:val="00081AEA"/>
    <w:rsid w:val="000824F4"/>
    <w:rsid w:val="000913C6"/>
    <w:rsid w:val="000918B2"/>
    <w:rsid w:val="000948CA"/>
    <w:rsid w:val="000A7CC7"/>
    <w:rsid w:val="000D75FD"/>
    <w:rsid w:val="000E058A"/>
    <w:rsid w:val="000E30B4"/>
    <w:rsid w:val="000E5862"/>
    <w:rsid w:val="000E6870"/>
    <w:rsid w:val="000F1725"/>
    <w:rsid w:val="000F4285"/>
    <w:rsid w:val="00101B24"/>
    <w:rsid w:val="00105E49"/>
    <w:rsid w:val="00114630"/>
    <w:rsid w:val="001314D9"/>
    <w:rsid w:val="00194B77"/>
    <w:rsid w:val="001D77AF"/>
    <w:rsid w:val="001D7CA4"/>
    <w:rsid w:val="001E00B9"/>
    <w:rsid w:val="001F68F7"/>
    <w:rsid w:val="00202A7D"/>
    <w:rsid w:val="0020475A"/>
    <w:rsid w:val="00220DDE"/>
    <w:rsid w:val="0022724C"/>
    <w:rsid w:val="00241E82"/>
    <w:rsid w:val="00250DE9"/>
    <w:rsid w:val="00251C04"/>
    <w:rsid w:val="002535AC"/>
    <w:rsid w:val="00254CA8"/>
    <w:rsid w:val="00267451"/>
    <w:rsid w:val="002710DA"/>
    <w:rsid w:val="00277FC0"/>
    <w:rsid w:val="0028102A"/>
    <w:rsid w:val="00293BA3"/>
    <w:rsid w:val="002C078F"/>
    <w:rsid w:val="002C5413"/>
    <w:rsid w:val="002C5C45"/>
    <w:rsid w:val="002F17A6"/>
    <w:rsid w:val="002F4435"/>
    <w:rsid w:val="00312E7A"/>
    <w:rsid w:val="00322CF0"/>
    <w:rsid w:val="00336C84"/>
    <w:rsid w:val="00353CA9"/>
    <w:rsid w:val="00372B94"/>
    <w:rsid w:val="00380D56"/>
    <w:rsid w:val="00381A2B"/>
    <w:rsid w:val="00381AEB"/>
    <w:rsid w:val="00390067"/>
    <w:rsid w:val="00391331"/>
    <w:rsid w:val="00394B7E"/>
    <w:rsid w:val="003A2995"/>
    <w:rsid w:val="003D1845"/>
    <w:rsid w:val="003F11D7"/>
    <w:rsid w:val="003F3BDE"/>
    <w:rsid w:val="003F4F78"/>
    <w:rsid w:val="0041408F"/>
    <w:rsid w:val="0042414F"/>
    <w:rsid w:val="0043569C"/>
    <w:rsid w:val="00441E99"/>
    <w:rsid w:val="00445846"/>
    <w:rsid w:val="00455F1E"/>
    <w:rsid w:val="00461C89"/>
    <w:rsid w:val="004725CE"/>
    <w:rsid w:val="0048125E"/>
    <w:rsid w:val="00483E0A"/>
    <w:rsid w:val="00493954"/>
    <w:rsid w:val="0049553C"/>
    <w:rsid w:val="00496CDD"/>
    <w:rsid w:val="004A0A9A"/>
    <w:rsid w:val="004B2E98"/>
    <w:rsid w:val="004C1500"/>
    <w:rsid w:val="004D75A5"/>
    <w:rsid w:val="004E68BD"/>
    <w:rsid w:val="00504161"/>
    <w:rsid w:val="005070C4"/>
    <w:rsid w:val="00510474"/>
    <w:rsid w:val="005161D5"/>
    <w:rsid w:val="00522849"/>
    <w:rsid w:val="00560F0B"/>
    <w:rsid w:val="00572E93"/>
    <w:rsid w:val="005D1D3E"/>
    <w:rsid w:val="005E2508"/>
    <w:rsid w:val="005E3E8B"/>
    <w:rsid w:val="005F4F46"/>
    <w:rsid w:val="00613C81"/>
    <w:rsid w:val="00616173"/>
    <w:rsid w:val="006164D0"/>
    <w:rsid w:val="00621A81"/>
    <w:rsid w:val="00637670"/>
    <w:rsid w:val="00645701"/>
    <w:rsid w:val="00662A46"/>
    <w:rsid w:val="006773F2"/>
    <w:rsid w:val="006D53EB"/>
    <w:rsid w:val="006E213C"/>
    <w:rsid w:val="006E2673"/>
    <w:rsid w:val="006F1A87"/>
    <w:rsid w:val="007121E2"/>
    <w:rsid w:val="00712FE3"/>
    <w:rsid w:val="0071449A"/>
    <w:rsid w:val="007402AC"/>
    <w:rsid w:val="00740637"/>
    <w:rsid w:val="00747C93"/>
    <w:rsid w:val="00770A43"/>
    <w:rsid w:val="007721E9"/>
    <w:rsid w:val="007878E6"/>
    <w:rsid w:val="00795F1C"/>
    <w:rsid w:val="00796194"/>
    <w:rsid w:val="007B66CC"/>
    <w:rsid w:val="007D764F"/>
    <w:rsid w:val="007F198F"/>
    <w:rsid w:val="008019C2"/>
    <w:rsid w:val="00811176"/>
    <w:rsid w:val="008244CE"/>
    <w:rsid w:val="00826FB5"/>
    <w:rsid w:val="008450DB"/>
    <w:rsid w:val="008571CA"/>
    <w:rsid w:val="00857AF7"/>
    <w:rsid w:val="00865E5A"/>
    <w:rsid w:val="008745E9"/>
    <w:rsid w:val="00892987"/>
    <w:rsid w:val="008C161B"/>
    <w:rsid w:val="008C302F"/>
    <w:rsid w:val="008C5683"/>
    <w:rsid w:val="008F54D9"/>
    <w:rsid w:val="008F669B"/>
    <w:rsid w:val="009570A3"/>
    <w:rsid w:val="00972C31"/>
    <w:rsid w:val="009805A9"/>
    <w:rsid w:val="009821BE"/>
    <w:rsid w:val="00992DBB"/>
    <w:rsid w:val="00993DFA"/>
    <w:rsid w:val="009C0473"/>
    <w:rsid w:val="009C3D4E"/>
    <w:rsid w:val="009C3D79"/>
    <w:rsid w:val="009C794C"/>
    <w:rsid w:val="009D0692"/>
    <w:rsid w:val="009D1F92"/>
    <w:rsid w:val="009E372A"/>
    <w:rsid w:val="009F5926"/>
    <w:rsid w:val="00A03C32"/>
    <w:rsid w:val="00A266E9"/>
    <w:rsid w:val="00A32F43"/>
    <w:rsid w:val="00A76B4E"/>
    <w:rsid w:val="00A826BC"/>
    <w:rsid w:val="00A90A72"/>
    <w:rsid w:val="00AA00BA"/>
    <w:rsid w:val="00AA6D65"/>
    <w:rsid w:val="00AB015B"/>
    <w:rsid w:val="00AD2006"/>
    <w:rsid w:val="00AF6F84"/>
    <w:rsid w:val="00B101F2"/>
    <w:rsid w:val="00B16863"/>
    <w:rsid w:val="00B41F3D"/>
    <w:rsid w:val="00B53814"/>
    <w:rsid w:val="00B72200"/>
    <w:rsid w:val="00B749C5"/>
    <w:rsid w:val="00BC0751"/>
    <w:rsid w:val="00BC4072"/>
    <w:rsid w:val="00C06CAF"/>
    <w:rsid w:val="00C173CA"/>
    <w:rsid w:val="00C2687A"/>
    <w:rsid w:val="00C45D1E"/>
    <w:rsid w:val="00C532B5"/>
    <w:rsid w:val="00C90F54"/>
    <w:rsid w:val="00C93007"/>
    <w:rsid w:val="00CA333E"/>
    <w:rsid w:val="00CA5F71"/>
    <w:rsid w:val="00CA6332"/>
    <w:rsid w:val="00CB1821"/>
    <w:rsid w:val="00CB35DE"/>
    <w:rsid w:val="00CC0CB7"/>
    <w:rsid w:val="00CD649E"/>
    <w:rsid w:val="00CE03DC"/>
    <w:rsid w:val="00CE4C79"/>
    <w:rsid w:val="00CE5DD6"/>
    <w:rsid w:val="00CF048C"/>
    <w:rsid w:val="00CF250E"/>
    <w:rsid w:val="00D05FF4"/>
    <w:rsid w:val="00D10788"/>
    <w:rsid w:val="00D20F2F"/>
    <w:rsid w:val="00D24420"/>
    <w:rsid w:val="00D27FFD"/>
    <w:rsid w:val="00D43633"/>
    <w:rsid w:val="00D43C51"/>
    <w:rsid w:val="00D4474D"/>
    <w:rsid w:val="00D57B52"/>
    <w:rsid w:val="00D70533"/>
    <w:rsid w:val="00D76828"/>
    <w:rsid w:val="00D8383B"/>
    <w:rsid w:val="00D83C79"/>
    <w:rsid w:val="00DA7B2B"/>
    <w:rsid w:val="00DB084C"/>
    <w:rsid w:val="00DC6013"/>
    <w:rsid w:val="00DD1C4F"/>
    <w:rsid w:val="00DE4FD9"/>
    <w:rsid w:val="00DF15D5"/>
    <w:rsid w:val="00E12BD2"/>
    <w:rsid w:val="00E16EA9"/>
    <w:rsid w:val="00E20754"/>
    <w:rsid w:val="00E20ADC"/>
    <w:rsid w:val="00E23859"/>
    <w:rsid w:val="00E2425A"/>
    <w:rsid w:val="00E41672"/>
    <w:rsid w:val="00E64C38"/>
    <w:rsid w:val="00E66FFD"/>
    <w:rsid w:val="00E8380F"/>
    <w:rsid w:val="00E9115F"/>
    <w:rsid w:val="00E92908"/>
    <w:rsid w:val="00EA7667"/>
    <w:rsid w:val="00EB6641"/>
    <w:rsid w:val="00EB76F8"/>
    <w:rsid w:val="00EC0940"/>
    <w:rsid w:val="00EC2260"/>
    <w:rsid w:val="00EC741F"/>
    <w:rsid w:val="00F14270"/>
    <w:rsid w:val="00F14428"/>
    <w:rsid w:val="00F21B3B"/>
    <w:rsid w:val="00F2722A"/>
    <w:rsid w:val="00F46DC4"/>
    <w:rsid w:val="00F478FC"/>
    <w:rsid w:val="00F6409E"/>
    <w:rsid w:val="00F66861"/>
    <w:rsid w:val="00F81167"/>
    <w:rsid w:val="00F95821"/>
    <w:rsid w:val="00FC66A0"/>
    <w:rsid w:val="00FE3990"/>
    <w:rsid w:val="00FE7C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940"/>
    <w:pPr>
      <w:widowControl w:val="0"/>
      <w:autoSpaceDE w:val="0"/>
      <w:autoSpaceDN w:val="0"/>
      <w:adjustRightInd w:val="0"/>
    </w:pPr>
    <w:rPr>
      <w:rFonts w:ascii="Arial" w:hAnsi="Arial"/>
      <w:sz w:val="26"/>
      <w:szCs w:val="26"/>
    </w:rPr>
  </w:style>
  <w:style w:type="paragraph" w:styleId="1">
    <w:name w:val="heading 1"/>
    <w:basedOn w:val="a"/>
    <w:next w:val="a"/>
    <w:link w:val="10"/>
    <w:uiPriority w:val="99"/>
    <w:qFormat/>
    <w:rsid w:val="00EC0940"/>
    <w:pPr>
      <w:spacing w:before="108" w:after="108"/>
      <w:jc w:val="center"/>
      <w:outlineLvl w:val="0"/>
    </w:pPr>
    <w:rPr>
      <w:b/>
      <w:bCs/>
      <w:color w:val="26282F"/>
      <w:sz w:val="24"/>
      <w:szCs w:val="24"/>
    </w:rPr>
  </w:style>
  <w:style w:type="paragraph" w:styleId="2">
    <w:name w:val="heading 2"/>
    <w:basedOn w:val="1"/>
    <w:next w:val="a"/>
    <w:link w:val="20"/>
    <w:uiPriority w:val="99"/>
    <w:qFormat/>
    <w:rsid w:val="00EC0940"/>
    <w:pPr>
      <w:spacing w:before="0" w:after="0"/>
      <w:jc w:val="both"/>
      <w:outlineLvl w:val="1"/>
    </w:pPr>
    <w:rPr>
      <w:b w:val="0"/>
      <w:bCs w:val="0"/>
      <w:color w:val="auto"/>
    </w:rPr>
  </w:style>
  <w:style w:type="paragraph" w:styleId="3">
    <w:name w:val="heading 3"/>
    <w:basedOn w:val="2"/>
    <w:next w:val="a"/>
    <w:link w:val="30"/>
    <w:uiPriority w:val="99"/>
    <w:qFormat/>
    <w:rsid w:val="00EC0940"/>
    <w:pPr>
      <w:outlineLvl w:val="2"/>
    </w:pPr>
  </w:style>
  <w:style w:type="paragraph" w:styleId="4">
    <w:name w:val="heading 4"/>
    <w:basedOn w:val="3"/>
    <w:next w:val="a"/>
    <w:link w:val="40"/>
    <w:uiPriority w:val="99"/>
    <w:qFormat/>
    <w:rsid w:val="00EC0940"/>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EC0940"/>
    <w:rPr>
      <w:rFonts w:ascii="Cambria" w:hAnsi="Cambria" w:cs="Times New Roman"/>
      <w:b/>
      <w:bCs/>
      <w:kern w:val="32"/>
      <w:sz w:val="32"/>
      <w:szCs w:val="32"/>
    </w:rPr>
  </w:style>
  <w:style w:type="character" w:customStyle="1" w:styleId="20">
    <w:name w:val="Заголовок 2 Знак"/>
    <w:basedOn w:val="a0"/>
    <w:link w:val="2"/>
    <w:uiPriority w:val="9"/>
    <w:semiHidden/>
    <w:locked/>
    <w:rsid w:val="00EC0940"/>
    <w:rPr>
      <w:rFonts w:ascii="Cambria" w:hAnsi="Cambria" w:cs="Times New Roman"/>
      <w:b/>
      <w:bCs/>
      <w:i/>
      <w:iCs/>
      <w:sz w:val="28"/>
      <w:szCs w:val="28"/>
    </w:rPr>
  </w:style>
  <w:style w:type="character" w:customStyle="1" w:styleId="30">
    <w:name w:val="Заголовок 3 Знак"/>
    <w:basedOn w:val="a0"/>
    <w:link w:val="3"/>
    <w:uiPriority w:val="9"/>
    <w:semiHidden/>
    <w:locked/>
    <w:rsid w:val="00EC0940"/>
    <w:rPr>
      <w:rFonts w:ascii="Cambria" w:hAnsi="Cambria" w:cs="Times New Roman"/>
      <w:b/>
      <w:bCs/>
      <w:sz w:val="26"/>
      <w:szCs w:val="26"/>
    </w:rPr>
  </w:style>
  <w:style w:type="character" w:customStyle="1" w:styleId="40">
    <w:name w:val="Заголовок 4 Знак"/>
    <w:basedOn w:val="a0"/>
    <w:link w:val="4"/>
    <w:uiPriority w:val="9"/>
    <w:semiHidden/>
    <w:locked/>
    <w:rsid w:val="00EC0940"/>
    <w:rPr>
      <w:rFonts w:ascii="Calibri" w:hAnsi="Calibri" w:cs="Times New Roman"/>
      <w:b/>
      <w:bCs/>
      <w:sz w:val="28"/>
      <w:szCs w:val="28"/>
    </w:rPr>
  </w:style>
  <w:style w:type="character" w:customStyle="1" w:styleId="a3">
    <w:name w:val="Цветовое выделение"/>
    <w:uiPriority w:val="99"/>
    <w:rsid w:val="00EC0940"/>
    <w:rPr>
      <w:b/>
      <w:color w:val="26282F"/>
      <w:sz w:val="26"/>
    </w:rPr>
  </w:style>
  <w:style w:type="character" w:customStyle="1" w:styleId="a4">
    <w:name w:val="Гипертекстовая ссылка"/>
    <w:basedOn w:val="a3"/>
    <w:uiPriority w:val="99"/>
    <w:rsid w:val="00EC0940"/>
    <w:rPr>
      <w:rFonts w:cs="Times New Roman"/>
      <w:b/>
      <w:color w:val="106BBE"/>
      <w:sz w:val="26"/>
    </w:rPr>
  </w:style>
  <w:style w:type="character" w:customStyle="1" w:styleId="a5">
    <w:name w:val="Активная гипертекстовая ссылка"/>
    <w:basedOn w:val="a4"/>
    <w:uiPriority w:val="99"/>
    <w:rsid w:val="00EC0940"/>
    <w:rPr>
      <w:rFonts w:cs="Times New Roman"/>
      <w:b/>
      <w:color w:val="106BBE"/>
      <w:sz w:val="26"/>
      <w:u w:val="single"/>
    </w:rPr>
  </w:style>
  <w:style w:type="paragraph" w:customStyle="1" w:styleId="a6">
    <w:name w:val="Внимание"/>
    <w:basedOn w:val="a"/>
    <w:next w:val="a"/>
    <w:uiPriority w:val="99"/>
    <w:rsid w:val="00EC0940"/>
    <w:pPr>
      <w:spacing w:before="240" w:after="240"/>
      <w:ind w:left="420" w:right="420" w:firstLine="300"/>
      <w:jc w:val="both"/>
    </w:pPr>
    <w:rPr>
      <w:sz w:val="24"/>
      <w:szCs w:val="24"/>
      <w:shd w:val="clear" w:color="auto" w:fill="FAF3E9"/>
    </w:rPr>
  </w:style>
  <w:style w:type="paragraph" w:customStyle="1" w:styleId="a7">
    <w:name w:val="Внимание: криминал!!"/>
    <w:basedOn w:val="a6"/>
    <w:next w:val="a"/>
    <w:uiPriority w:val="99"/>
    <w:rsid w:val="00EC0940"/>
    <w:pPr>
      <w:spacing w:before="0" w:after="0"/>
      <w:ind w:left="0" w:right="0" w:firstLine="0"/>
    </w:pPr>
    <w:rPr>
      <w:shd w:val="clear" w:color="auto" w:fill="auto"/>
    </w:rPr>
  </w:style>
  <w:style w:type="paragraph" w:customStyle="1" w:styleId="a8">
    <w:name w:val="Внимание: недобросовестность!"/>
    <w:basedOn w:val="a6"/>
    <w:next w:val="a"/>
    <w:uiPriority w:val="99"/>
    <w:rsid w:val="00EC0940"/>
    <w:pPr>
      <w:spacing w:before="0" w:after="0"/>
      <w:ind w:left="0" w:right="0" w:firstLine="0"/>
    </w:pPr>
    <w:rPr>
      <w:shd w:val="clear" w:color="auto" w:fill="auto"/>
    </w:rPr>
  </w:style>
  <w:style w:type="character" w:customStyle="1" w:styleId="a9">
    <w:name w:val="Выделение для Базового Поиска"/>
    <w:basedOn w:val="a3"/>
    <w:uiPriority w:val="99"/>
    <w:rsid w:val="00EC0940"/>
    <w:rPr>
      <w:rFonts w:cs="Times New Roman"/>
      <w:b/>
      <w:color w:val="0058A9"/>
      <w:sz w:val="26"/>
    </w:rPr>
  </w:style>
  <w:style w:type="character" w:customStyle="1" w:styleId="aa">
    <w:name w:val="Выделение для Базового Поиска (курсив)"/>
    <w:basedOn w:val="a9"/>
    <w:uiPriority w:val="99"/>
    <w:rsid w:val="00EC0940"/>
    <w:rPr>
      <w:rFonts w:cs="Times New Roman"/>
      <w:b/>
      <w:i/>
      <w:iCs/>
      <w:color w:val="0058A9"/>
      <w:sz w:val="26"/>
    </w:rPr>
  </w:style>
  <w:style w:type="paragraph" w:customStyle="1" w:styleId="ab">
    <w:name w:val="Основное меню (преемственное)"/>
    <w:basedOn w:val="a"/>
    <w:next w:val="a"/>
    <w:uiPriority w:val="99"/>
    <w:rsid w:val="00EC0940"/>
    <w:pPr>
      <w:jc w:val="both"/>
    </w:pPr>
    <w:rPr>
      <w:rFonts w:ascii="Verdana" w:hAnsi="Verdana" w:cs="Verdana"/>
      <w:sz w:val="24"/>
      <w:szCs w:val="24"/>
    </w:rPr>
  </w:style>
  <w:style w:type="paragraph" w:customStyle="1" w:styleId="ac">
    <w:name w:val="Заголовок"/>
    <w:basedOn w:val="ab"/>
    <w:next w:val="a"/>
    <w:uiPriority w:val="99"/>
    <w:rsid w:val="00EC0940"/>
    <w:rPr>
      <w:rFonts w:ascii="Arial" w:hAnsi="Arial" w:cs="Times New Roman"/>
      <w:b/>
      <w:bCs/>
      <w:color w:val="0058A9"/>
      <w:shd w:val="clear" w:color="auto" w:fill="F4F8FC"/>
    </w:rPr>
  </w:style>
  <w:style w:type="paragraph" w:customStyle="1" w:styleId="ad">
    <w:name w:val="Заголовок группы контролов"/>
    <w:basedOn w:val="a"/>
    <w:next w:val="a"/>
    <w:uiPriority w:val="99"/>
    <w:rsid w:val="00EC0940"/>
    <w:pPr>
      <w:jc w:val="both"/>
    </w:pPr>
    <w:rPr>
      <w:b/>
      <w:bCs/>
      <w:color w:val="000000"/>
      <w:sz w:val="24"/>
      <w:szCs w:val="24"/>
    </w:rPr>
  </w:style>
  <w:style w:type="paragraph" w:customStyle="1" w:styleId="ae">
    <w:name w:val="Заголовок для информации об изменениях"/>
    <w:basedOn w:val="1"/>
    <w:next w:val="a"/>
    <w:uiPriority w:val="99"/>
    <w:rsid w:val="00EC0940"/>
    <w:pPr>
      <w:spacing w:before="0" w:after="0"/>
      <w:jc w:val="both"/>
      <w:outlineLvl w:val="9"/>
    </w:pPr>
    <w:rPr>
      <w:b w:val="0"/>
      <w:bCs w:val="0"/>
      <w:color w:val="auto"/>
      <w:sz w:val="20"/>
      <w:szCs w:val="20"/>
      <w:shd w:val="clear" w:color="auto" w:fill="FFFFFF"/>
    </w:rPr>
  </w:style>
  <w:style w:type="paragraph" w:customStyle="1" w:styleId="af">
    <w:name w:val="Заголовок приложения"/>
    <w:basedOn w:val="a"/>
    <w:next w:val="a"/>
    <w:uiPriority w:val="99"/>
    <w:rsid w:val="00EC0940"/>
    <w:pPr>
      <w:jc w:val="right"/>
    </w:pPr>
    <w:rPr>
      <w:sz w:val="24"/>
      <w:szCs w:val="24"/>
    </w:rPr>
  </w:style>
  <w:style w:type="paragraph" w:customStyle="1" w:styleId="af0">
    <w:name w:val="Заголовок распахивающейся части диалога"/>
    <w:basedOn w:val="a"/>
    <w:next w:val="a"/>
    <w:uiPriority w:val="99"/>
    <w:rsid w:val="00EC0940"/>
    <w:pPr>
      <w:jc w:val="both"/>
    </w:pPr>
    <w:rPr>
      <w:i/>
      <w:iCs/>
      <w:color w:val="000080"/>
      <w:sz w:val="24"/>
      <w:szCs w:val="24"/>
    </w:rPr>
  </w:style>
  <w:style w:type="character" w:customStyle="1" w:styleId="af1">
    <w:name w:val="Заголовок своего сообщения"/>
    <w:basedOn w:val="a3"/>
    <w:uiPriority w:val="99"/>
    <w:rsid w:val="00EC0940"/>
    <w:rPr>
      <w:rFonts w:cs="Times New Roman"/>
      <w:b/>
      <w:color w:val="26282F"/>
      <w:sz w:val="26"/>
    </w:rPr>
  </w:style>
  <w:style w:type="paragraph" w:customStyle="1" w:styleId="af2">
    <w:name w:val="Заголовок статьи"/>
    <w:basedOn w:val="a"/>
    <w:next w:val="a"/>
    <w:uiPriority w:val="99"/>
    <w:rsid w:val="00EC0940"/>
    <w:pPr>
      <w:ind w:left="1612" w:hanging="892"/>
      <w:jc w:val="both"/>
    </w:pPr>
    <w:rPr>
      <w:sz w:val="24"/>
      <w:szCs w:val="24"/>
    </w:rPr>
  </w:style>
  <w:style w:type="character" w:customStyle="1" w:styleId="af3">
    <w:name w:val="Заголовок чужого сообщения"/>
    <w:basedOn w:val="a3"/>
    <w:uiPriority w:val="99"/>
    <w:rsid w:val="00EC0940"/>
    <w:rPr>
      <w:rFonts w:cs="Times New Roman"/>
      <w:b/>
      <w:color w:val="FF0000"/>
      <w:sz w:val="26"/>
    </w:rPr>
  </w:style>
  <w:style w:type="paragraph" w:customStyle="1" w:styleId="af4">
    <w:name w:val="Заголовок ЭР (левое окно)"/>
    <w:basedOn w:val="a"/>
    <w:next w:val="a"/>
    <w:uiPriority w:val="99"/>
    <w:rsid w:val="00EC0940"/>
    <w:pPr>
      <w:spacing w:before="300" w:after="250"/>
      <w:jc w:val="center"/>
    </w:pPr>
    <w:rPr>
      <w:b/>
      <w:bCs/>
      <w:color w:val="26282F"/>
      <w:sz w:val="28"/>
      <w:szCs w:val="28"/>
    </w:rPr>
  </w:style>
  <w:style w:type="paragraph" w:customStyle="1" w:styleId="af5">
    <w:name w:val="Заголовок ЭР (правое окно)"/>
    <w:basedOn w:val="af4"/>
    <w:next w:val="a"/>
    <w:uiPriority w:val="99"/>
    <w:rsid w:val="00EC0940"/>
    <w:pPr>
      <w:spacing w:before="0" w:after="0"/>
      <w:jc w:val="left"/>
    </w:pPr>
    <w:rPr>
      <w:b w:val="0"/>
      <w:bCs w:val="0"/>
      <w:color w:val="auto"/>
      <w:sz w:val="24"/>
      <w:szCs w:val="24"/>
    </w:rPr>
  </w:style>
  <w:style w:type="paragraph" w:customStyle="1" w:styleId="af6">
    <w:name w:val="Интерактивный заголовок"/>
    <w:basedOn w:val="ac"/>
    <w:next w:val="a"/>
    <w:uiPriority w:val="99"/>
    <w:rsid w:val="00EC0940"/>
    <w:rPr>
      <w:b w:val="0"/>
      <w:bCs w:val="0"/>
      <w:color w:val="auto"/>
      <w:u w:val="single"/>
      <w:shd w:val="clear" w:color="auto" w:fill="auto"/>
    </w:rPr>
  </w:style>
  <w:style w:type="paragraph" w:customStyle="1" w:styleId="af7">
    <w:name w:val="Текст информации об изменениях"/>
    <w:basedOn w:val="a"/>
    <w:next w:val="a"/>
    <w:uiPriority w:val="99"/>
    <w:rsid w:val="00EC0940"/>
    <w:pPr>
      <w:jc w:val="both"/>
    </w:pPr>
    <w:rPr>
      <w:color w:val="353842"/>
      <w:sz w:val="20"/>
      <w:szCs w:val="20"/>
    </w:rPr>
  </w:style>
  <w:style w:type="paragraph" w:customStyle="1" w:styleId="af8">
    <w:name w:val="Информация об изменениях"/>
    <w:basedOn w:val="af7"/>
    <w:next w:val="a"/>
    <w:uiPriority w:val="99"/>
    <w:rsid w:val="00EC0940"/>
    <w:pPr>
      <w:spacing w:before="180"/>
      <w:ind w:left="360" w:right="360"/>
    </w:pPr>
    <w:rPr>
      <w:color w:val="auto"/>
      <w:sz w:val="24"/>
      <w:szCs w:val="24"/>
      <w:shd w:val="clear" w:color="auto" w:fill="EAEFED"/>
    </w:rPr>
  </w:style>
  <w:style w:type="paragraph" w:customStyle="1" w:styleId="af9">
    <w:name w:val="Текст (справка)"/>
    <w:basedOn w:val="a"/>
    <w:next w:val="a"/>
    <w:uiPriority w:val="99"/>
    <w:rsid w:val="00EC0940"/>
    <w:pPr>
      <w:ind w:left="170" w:right="170"/>
    </w:pPr>
    <w:rPr>
      <w:sz w:val="24"/>
      <w:szCs w:val="24"/>
    </w:rPr>
  </w:style>
  <w:style w:type="paragraph" w:customStyle="1" w:styleId="afa">
    <w:name w:val="Комментарий"/>
    <w:basedOn w:val="af9"/>
    <w:next w:val="a"/>
    <w:uiPriority w:val="99"/>
    <w:rsid w:val="00EC0940"/>
    <w:pPr>
      <w:spacing w:before="75"/>
      <w:ind w:left="0"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EC0940"/>
    <w:pPr>
      <w:spacing w:before="0"/>
    </w:pPr>
    <w:rPr>
      <w:i/>
      <w:iCs/>
    </w:rPr>
  </w:style>
  <w:style w:type="paragraph" w:customStyle="1" w:styleId="afc">
    <w:name w:val="Текст (лев. подпись)"/>
    <w:basedOn w:val="a"/>
    <w:next w:val="a"/>
    <w:uiPriority w:val="99"/>
    <w:rsid w:val="00EC0940"/>
    <w:rPr>
      <w:sz w:val="24"/>
      <w:szCs w:val="24"/>
    </w:rPr>
  </w:style>
  <w:style w:type="paragraph" w:customStyle="1" w:styleId="afd">
    <w:name w:val="Колонтитул (левый)"/>
    <w:basedOn w:val="afc"/>
    <w:next w:val="a"/>
    <w:uiPriority w:val="99"/>
    <w:rsid w:val="00EC0940"/>
    <w:pPr>
      <w:jc w:val="both"/>
    </w:pPr>
    <w:rPr>
      <w:sz w:val="16"/>
      <w:szCs w:val="16"/>
    </w:rPr>
  </w:style>
  <w:style w:type="paragraph" w:customStyle="1" w:styleId="afe">
    <w:name w:val="Текст (прав. подпись)"/>
    <w:basedOn w:val="a"/>
    <w:next w:val="a"/>
    <w:uiPriority w:val="99"/>
    <w:rsid w:val="00EC0940"/>
    <w:pPr>
      <w:jc w:val="right"/>
    </w:pPr>
    <w:rPr>
      <w:sz w:val="24"/>
      <w:szCs w:val="24"/>
    </w:rPr>
  </w:style>
  <w:style w:type="paragraph" w:customStyle="1" w:styleId="aff">
    <w:name w:val="Колонтитул (правый)"/>
    <w:basedOn w:val="afe"/>
    <w:next w:val="a"/>
    <w:uiPriority w:val="99"/>
    <w:rsid w:val="00EC0940"/>
    <w:pPr>
      <w:jc w:val="both"/>
    </w:pPr>
    <w:rPr>
      <w:sz w:val="16"/>
      <w:szCs w:val="16"/>
    </w:rPr>
  </w:style>
  <w:style w:type="paragraph" w:customStyle="1" w:styleId="aff0">
    <w:name w:val="Комментарий пользователя"/>
    <w:basedOn w:val="afa"/>
    <w:next w:val="a"/>
    <w:uiPriority w:val="99"/>
    <w:rsid w:val="00EC0940"/>
    <w:pPr>
      <w:spacing w:before="0"/>
      <w:jc w:val="left"/>
    </w:pPr>
    <w:rPr>
      <w:shd w:val="clear" w:color="auto" w:fill="FFDFE0"/>
    </w:rPr>
  </w:style>
  <w:style w:type="paragraph" w:customStyle="1" w:styleId="aff1">
    <w:name w:val="Куда обратиться?"/>
    <w:basedOn w:val="a6"/>
    <w:next w:val="a"/>
    <w:uiPriority w:val="99"/>
    <w:rsid w:val="00EC0940"/>
    <w:pPr>
      <w:spacing w:before="0" w:after="0"/>
      <w:ind w:left="0" w:right="0" w:firstLine="0"/>
    </w:pPr>
    <w:rPr>
      <w:shd w:val="clear" w:color="auto" w:fill="auto"/>
    </w:rPr>
  </w:style>
  <w:style w:type="paragraph" w:customStyle="1" w:styleId="aff2">
    <w:name w:val="Моноширинный"/>
    <w:basedOn w:val="a"/>
    <w:next w:val="a"/>
    <w:uiPriority w:val="99"/>
    <w:rsid w:val="00EC0940"/>
    <w:pPr>
      <w:jc w:val="both"/>
    </w:pPr>
    <w:rPr>
      <w:rFonts w:ascii="Courier New" w:hAnsi="Courier New" w:cs="Courier New"/>
      <w:sz w:val="22"/>
      <w:szCs w:val="22"/>
    </w:rPr>
  </w:style>
  <w:style w:type="character" w:customStyle="1" w:styleId="aff3">
    <w:name w:val="Найденные слова"/>
    <w:basedOn w:val="a3"/>
    <w:uiPriority w:val="99"/>
    <w:rsid w:val="00EC0940"/>
    <w:rPr>
      <w:rFonts w:cs="Times New Roman"/>
      <w:b/>
      <w:color w:val="26282F"/>
      <w:sz w:val="26"/>
      <w:shd w:val="clear" w:color="auto" w:fill="FFF580"/>
    </w:rPr>
  </w:style>
  <w:style w:type="character" w:customStyle="1" w:styleId="aff4">
    <w:name w:val="Не вступил в силу"/>
    <w:basedOn w:val="a3"/>
    <w:uiPriority w:val="99"/>
    <w:rsid w:val="00EC0940"/>
    <w:rPr>
      <w:rFonts w:cs="Times New Roman"/>
      <w:b/>
      <w:color w:val="000000"/>
      <w:sz w:val="26"/>
      <w:shd w:val="clear" w:color="auto" w:fill="D8EDE8"/>
    </w:rPr>
  </w:style>
  <w:style w:type="paragraph" w:customStyle="1" w:styleId="aff5">
    <w:name w:val="Необходимые документы"/>
    <w:basedOn w:val="a6"/>
    <w:next w:val="a"/>
    <w:uiPriority w:val="99"/>
    <w:rsid w:val="00EC0940"/>
    <w:pPr>
      <w:spacing w:before="0" w:after="0"/>
      <w:ind w:left="0" w:right="0" w:firstLine="118"/>
    </w:pPr>
    <w:rPr>
      <w:shd w:val="clear" w:color="auto" w:fill="auto"/>
    </w:rPr>
  </w:style>
  <w:style w:type="paragraph" w:customStyle="1" w:styleId="aff6">
    <w:name w:val="Нормальный (таблица)"/>
    <w:basedOn w:val="a"/>
    <w:next w:val="a"/>
    <w:uiPriority w:val="99"/>
    <w:rsid w:val="00EC0940"/>
    <w:pPr>
      <w:jc w:val="both"/>
    </w:pPr>
    <w:rPr>
      <w:sz w:val="24"/>
      <w:szCs w:val="24"/>
    </w:rPr>
  </w:style>
  <w:style w:type="paragraph" w:customStyle="1" w:styleId="aff7">
    <w:name w:val="Объект"/>
    <w:basedOn w:val="a"/>
    <w:next w:val="a"/>
    <w:uiPriority w:val="99"/>
    <w:rsid w:val="00EC0940"/>
    <w:pPr>
      <w:jc w:val="both"/>
    </w:pPr>
    <w:rPr>
      <w:rFonts w:ascii="Times New Roman" w:hAnsi="Times New Roman"/>
    </w:rPr>
  </w:style>
  <w:style w:type="paragraph" w:customStyle="1" w:styleId="aff8">
    <w:name w:val="Таблицы (моноширинный)"/>
    <w:basedOn w:val="a"/>
    <w:next w:val="a"/>
    <w:uiPriority w:val="99"/>
    <w:rsid w:val="00EC0940"/>
    <w:pPr>
      <w:jc w:val="both"/>
    </w:pPr>
    <w:rPr>
      <w:rFonts w:ascii="Courier New" w:hAnsi="Courier New" w:cs="Courier New"/>
      <w:sz w:val="22"/>
      <w:szCs w:val="22"/>
    </w:rPr>
  </w:style>
  <w:style w:type="paragraph" w:customStyle="1" w:styleId="aff9">
    <w:name w:val="Оглавление"/>
    <w:basedOn w:val="aff8"/>
    <w:next w:val="a"/>
    <w:uiPriority w:val="99"/>
    <w:rsid w:val="00EC0940"/>
    <w:pPr>
      <w:ind w:left="140"/>
    </w:pPr>
    <w:rPr>
      <w:rFonts w:ascii="Arial" w:hAnsi="Arial" w:cs="Times New Roman"/>
      <w:sz w:val="24"/>
      <w:szCs w:val="24"/>
    </w:rPr>
  </w:style>
  <w:style w:type="character" w:customStyle="1" w:styleId="affa">
    <w:name w:val="Опечатки"/>
    <w:uiPriority w:val="99"/>
    <w:rsid w:val="00EC0940"/>
    <w:rPr>
      <w:color w:val="FF0000"/>
      <w:sz w:val="26"/>
    </w:rPr>
  </w:style>
  <w:style w:type="paragraph" w:customStyle="1" w:styleId="affb">
    <w:name w:val="Переменная часть"/>
    <w:basedOn w:val="ab"/>
    <w:next w:val="a"/>
    <w:uiPriority w:val="99"/>
    <w:rsid w:val="00EC0940"/>
    <w:rPr>
      <w:rFonts w:ascii="Arial" w:hAnsi="Arial" w:cs="Times New Roman"/>
      <w:sz w:val="20"/>
      <w:szCs w:val="20"/>
    </w:rPr>
  </w:style>
  <w:style w:type="paragraph" w:customStyle="1" w:styleId="affc">
    <w:name w:val="Подвал для информации об изменениях"/>
    <w:basedOn w:val="1"/>
    <w:next w:val="a"/>
    <w:uiPriority w:val="99"/>
    <w:rsid w:val="00EC0940"/>
    <w:pPr>
      <w:spacing w:before="0" w:after="0"/>
      <w:jc w:val="both"/>
      <w:outlineLvl w:val="9"/>
    </w:pPr>
    <w:rPr>
      <w:b w:val="0"/>
      <w:bCs w:val="0"/>
      <w:color w:val="auto"/>
      <w:sz w:val="20"/>
      <w:szCs w:val="20"/>
    </w:rPr>
  </w:style>
  <w:style w:type="paragraph" w:customStyle="1" w:styleId="affd">
    <w:name w:val="Подзаголовок для информации об изменениях"/>
    <w:basedOn w:val="af7"/>
    <w:next w:val="a"/>
    <w:uiPriority w:val="99"/>
    <w:rsid w:val="00EC0940"/>
    <w:rPr>
      <w:b/>
      <w:bCs/>
      <w:sz w:val="24"/>
      <w:szCs w:val="24"/>
    </w:rPr>
  </w:style>
  <w:style w:type="paragraph" w:customStyle="1" w:styleId="affe">
    <w:name w:val="Подчёркнуный текст"/>
    <w:basedOn w:val="a"/>
    <w:next w:val="a"/>
    <w:uiPriority w:val="99"/>
    <w:rsid w:val="00EC0940"/>
    <w:pPr>
      <w:jc w:val="both"/>
    </w:pPr>
    <w:rPr>
      <w:sz w:val="24"/>
      <w:szCs w:val="24"/>
    </w:rPr>
  </w:style>
  <w:style w:type="paragraph" w:customStyle="1" w:styleId="afff">
    <w:name w:val="Постоянная часть"/>
    <w:basedOn w:val="ab"/>
    <w:next w:val="a"/>
    <w:uiPriority w:val="99"/>
    <w:rsid w:val="00EC0940"/>
    <w:rPr>
      <w:rFonts w:ascii="Arial" w:hAnsi="Arial" w:cs="Times New Roman"/>
      <w:sz w:val="22"/>
      <w:szCs w:val="22"/>
    </w:rPr>
  </w:style>
  <w:style w:type="paragraph" w:customStyle="1" w:styleId="afff0">
    <w:name w:val="Прижатый влево"/>
    <w:basedOn w:val="a"/>
    <w:next w:val="a"/>
    <w:uiPriority w:val="99"/>
    <w:rsid w:val="00EC0940"/>
    <w:rPr>
      <w:sz w:val="24"/>
      <w:szCs w:val="24"/>
    </w:rPr>
  </w:style>
  <w:style w:type="paragraph" w:customStyle="1" w:styleId="afff1">
    <w:name w:val="Пример."/>
    <w:basedOn w:val="a6"/>
    <w:next w:val="a"/>
    <w:uiPriority w:val="99"/>
    <w:rsid w:val="00EC0940"/>
    <w:pPr>
      <w:spacing w:before="0" w:after="0"/>
      <w:ind w:left="0" w:right="0" w:firstLine="0"/>
    </w:pPr>
    <w:rPr>
      <w:shd w:val="clear" w:color="auto" w:fill="auto"/>
    </w:rPr>
  </w:style>
  <w:style w:type="paragraph" w:customStyle="1" w:styleId="afff2">
    <w:name w:val="Примечание."/>
    <w:basedOn w:val="a6"/>
    <w:next w:val="a"/>
    <w:uiPriority w:val="99"/>
    <w:rsid w:val="00EC0940"/>
    <w:pPr>
      <w:spacing w:before="0" w:after="0"/>
      <w:ind w:left="0" w:right="0" w:firstLine="0"/>
    </w:pPr>
    <w:rPr>
      <w:shd w:val="clear" w:color="auto" w:fill="auto"/>
    </w:rPr>
  </w:style>
  <w:style w:type="character" w:customStyle="1" w:styleId="afff3">
    <w:name w:val="Продолжение ссылки"/>
    <w:basedOn w:val="a4"/>
    <w:uiPriority w:val="99"/>
    <w:rsid w:val="00EC0940"/>
    <w:rPr>
      <w:rFonts w:cs="Times New Roman"/>
      <w:b/>
      <w:color w:val="106BBE"/>
      <w:sz w:val="26"/>
    </w:rPr>
  </w:style>
  <w:style w:type="paragraph" w:customStyle="1" w:styleId="afff4">
    <w:name w:val="Словарная статья"/>
    <w:basedOn w:val="a"/>
    <w:next w:val="a"/>
    <w:uiPriority w:val="99"/>
    <w:rsid w:val="00EC0940"/>
    <w:pPr>
      <w:ind w:right="118"/>
      <w:jc w:val="both"/>
    </w:pPr>
    <w:rPr>
      <w:sz w:val="24"/>
      <w:szCs w:val="24"/>
    </w:rPr>
  </w:style>
  <w:style w:type="character" w:customStyle="1" w:styleId="afff5">
    <w:name w:val="Сравнение редакций"/>
    <w:basedOn w:val="a3"/>
    <w:uiPriority w:val="99"/>
    <w:rsid w:val="00EC0940"/>
    <w:rPr>
      <w:rFonts w:cs="Times New Roman"/>
      <w:b/>
      <w:color w:val="26282F"/>
      <w:sz w:val="26"/>
    </w:rPr>
  </w:style>
  <w:style w:type="character" w:customStyle="1" w:styleId="afff6">
    <w:name w:val="Сравнение редакций. Добавленный фрагмент"/>
    <w:uiPriority w:val="99"/>
    <w:rsid w:val="00EC0940"/>
    <w:rPr>
      <w:color w:val="000000"/>
      <w:shd w:val="clear" w:color="auto" w:fill="C1D7FF"/>
    </w:rPr>
  </w:style>
  <w:style w:type="character" w:customStyle="1" w:styleId="afff7">
    <w:name w:val="Сравнение редакций. Удаленный фрагмент"/>
    <w:uiPriority w:val="99"/>
    <w:rsid w:val="00EC0940"/>
    <w:rPr>
      <w:color w:val="000000"/>
      <w:shd w:val="clear" w:color="auto" w:fill="C4C413"/>
    </w:rPr>
  </w:style>
  <w:style w:type="paragraph" w:customStyle="1" w:styleId="afff8">
    <w:name w:val="Ссылка на официальную публикацию"/>
    <w:basedOn w:val="a"/>
    <w:next w:val="a"/>
    <w:uiPriority w:val="99"/>
    <w:rsid w:val="00EC0940"/>
    <w:pPr>
      <w:jc w:val="both"/>
    </w:pPr>
    <w:rPr>
      <w:sz w:val="24"/>
      <w:szCs w:val="24"/>
    </w:rPr>
  </w:style>
  <w:style w:type="paragraph" w:customStyle="1" w:styleId="afff9">
    <w:name w:val="Текст в таблице"/>
    <w:basedOn w:val="aff6"/>
    <w:next w:val="a"/>
    <w:uiPriority w:val="99"/>
    <w:rsid w:val="00EC0940"/>
    <w:pPr>
      <w:ind w:firstLine="500"/>
    </w:pPr>
  </w:style>
  <w:style w:type="paragraph" w:customStyle="1" w:styleId="afffa">
    <w:name w:val="Текст ЭР (см. также)"/>
    <w:basedOn w:val="a"/>
    <w:next w:val="a"/>
    <w:uiPriority w:val="99"/>
    <w:rsid w:val="00EC0940"/>
    <w:pPr>
      <w:spacing w:before="200"/>
    </w:pPr>
    <w:rPr>
      <w:sz w:val="22"/>
      <w:szCs w:val="22"/>
    </w:rPr>
  </w:style>
  <w:style w:type="paragraph" w:customStyle="1" w:styleId="afffb">
    <w:name w:val="Технический комментарий"/>
    <w:basedOn w:val="a"/>
    <w:next w:val="a"/>
    <w:uiPriority w:val="99"/>
    <w:rsid w:val="00EC0940"/>
    <w:rPr>
      <w:color w:val="463F31"/>
      <w:sz w:val="24"/>
      <w:szCs w:val="24"/>
      <w:shd w:val="clear" w:color="auto" w:fill="FFFFA6"/>
    </w:rPr>
  </w:style>
  <w:style w:type="character" w:customStyle="1" w:styleId="afffc">
    <w:name w:val="Утратил силу"/>
    <w:basedOn w:val="a3"/>
    <w:uiPriority w:val="99"/>
    <w:rsid w:val="00EC0940"/>
    <w:rPr>
      <w:rFonts w:cs="Times New Roman"/>
      <w:b/>
      <w:strike/>
      <w:color w:val="666600"/>
      <w:sz w:val="26"/>
    </w:rPr>
  </w:style>
  <w:style w:type="paragraph" w:customStyle="1" w:styleId="afffd">
    <w:name w:val="Формула"/>
    <w:basedOn w:val="a"/>
    <w:next w:val="a"/>
    <w:uiPriority w:val="99"/>
    <w:rsid w:val="00EC0940"/>
    <w:pPr>
      <w:spacing w:before="240" w:after="240"/>
      <w:ind w:left="420" w:right="420" w:firstLine="300"/>
      <w:jc w:val="both"/>
    </w:pPr>
    <w:rPr>
      <w:sz w:val="24"/>
      <w:szCs w:val="24"/>
      <w:shd w:val="clear" w:color="auto" w:fill="FAF3E9"/>
    </w:rPr>
  </w:style>
  <w:style w:type="paragraph" w:customStyle="1" w:styleId="afffe">
    <w:name w:val="Центрированный (таблица)"/>
    <w:basedOn w:val="aff6"/>
    <w:next w:val="a"/>
    <w:uiPriority w:val="99"/>
    <w:rsid w:val="00EC0940"/>
    <w:pPr>
      <w:jc w:val="center"/>
    </w:pPr>
  </w:style>
  <w:style w:type="paragraph" w:customStyle="1" w:styleId="-">
    <w:name w:val="ЭР-содержание (правое окно)"/>
    <w:basedOn w:val="a"/>
    <w:next w:val="a"/>
    <w:uiPriority w:val="99"/>
    <w:rsid w:val="00EC0940"/>
    <w:pPr>
      <w:spacing w:before="300"/>
    </w:pPr>
  </w:style>
  <w:style w:type="character" w:styleId="affff">
    <w:name w:val="Hyperlink"/>
    <w:basedOn w:val="a0"/>
    <w:uiPriority w:val="99"/>
    <w:rsid w:val="008C302F"/>
    <w:rPr>
      <w:rFonts w:cs="Times New Roman"/>
      <w:color w:val="0000FF"/>
      <w:u w:val="single"/>
    </w:rPr>
  </w:style>
  <w:style w:type="paragraph" w:customStyle="1" w:styleId="ConsPlusNormal">
    <w:name w:val="ConsPlusNormal"/>
    <w:rsid w:val="000F1725"/>
    <w:pPr>
      <w:widowControl w:val="0"/>
      <w:autoSpaceDE w:val="0"/>
      <w:autoSpaceDN w:val="0"/>
      <w:adjustRightInd w:val="0"/>
      <w:ind w:firstLine="720"/>
    </w:pPr>
    <w:rPr>
      <w:rFonts w:ascii="Arial" w:hAnsi="Arial" w:cs="Arial"/>
    </w:rPr>
  </w:style>
  <w:style w:type="paragraph" w:styleId="affff0">
    <w:name w:val="header"/>
    <w:basedOn w:val="a"/>
    <w:link w:val="affff1"/>
    <w:uiPriority w:val="99"/>
    <w:rsid w:val="00081AEA"/>
    <w:pPr>
      <w:tabs>
        <w:tab w:val="center" w:pos="4677"/>
        <w:tab w:val="right" w:pos="9355"/>
      </w:tabs>
    </w:pPr>
  </w:style>
  <w:style w:type="character" w:customStyle="1" w:styleId="affff1">
    <w:name w:val="Верхний колонтитул Знак"/>
    <w:basedOn w:val="a0"/>
    <w:link w:val="affff0"/>
    <w:uiPriority w:val="99"/>
    <w:locked/>
    <w:rsid w:val="00EC0940"/>
    <w:rPr>
      <w:rFonts w:ascii="Arial" w:hAnsi="Arial" w:cs="Times New Roman"/>
      <w:sz w:val="26"/>
      <w:szCs w:val="26"/>
    </w:rPr>
  </w:style>
  <w:style w:type="character" w:styleId="affff2">
    <w:name w:val="page number"/>
    <w:basedOn w:val="a0"/>
    <w:uiPriority w:val="99"/>
    <w:rsid w:val="00081AEA"/>
    <w:rPr>
      <w:rFonts w:cs="Times New Roman"/>
    </w:rPr>
  </w:style>
  <w:style w:type="paragraph" w:customStyle="1" w:styleId="affff3">
    <w:name w:val="Знак"/>
    <w:basedOn w:val="a"/>
    <w:uiPriority w:val="99"/>
    <w:rsid w:val="00F14270"/>
    <w:pPr>
      <w:widowControl/>
      <w:autoSpaceDE/>
      <w:autoSpaceDN/>
      <w:adjustRightInd/>
    </w:pPr>
    <w:rPr>
      <w:rFonts w:ascii="Verdana" w:hAnsi="Verdana" w:cs="Verdana"/>
      <w:sz w:val="20"/>
      <w:szCs w:val="20"/>
      <w:lang w:val="en-US" w:eastAsia="en-US"/>
    </w:rPr>
  </w:style>
  <w:style w:type="paragraph" w:styleId="21">
    <w:name w:val="List 2"/>
    <w:basedOn w:val="a"/>
    <w:uiPriority w:val="99"/>
    <w:rsid w:val="00F14270"/>
    <w:pPr>
      <w:ind w:left="566" w:hanging="283"/>
    </w:pPr>
    <w:rPr>
      <w:rFonts w:cs="Arial"/>
      <w:sz w:val="20"/>
      <w:szCs w:val="20"/>
    </w:rPr>
  </w:style>
  <w:style w:type="paragraph" w:customStyle="1" w:styleId="ConsNormal">
    <w:name w:val="ConsNormal"/>
    <w:uiPriority w:val="99"/>
    <w:rsid w:val="00FE3990"/>
    <w:pPr>
      <w:widowControl w:val="0"/>
      <w:autoSpaceDE w:val="0"/>
      <w:autoSpaceDN w:val="0"/>
      <w:adjustRightInd w:val="0"/>
      <w:ind w:firstLine="720"/>
    </w:pPr>
    <w:rPr>
      <w:rFonts w:ascii="Arial" w:hAnsi="Arial" w:cs="Arial"/>
    </w:rPr>
  </w:style>
  <w:style w:type="paragraph" w:customStyle="1" w:styleId="ConsPlusNormal0">
    <w:name w:val="ConsPlusNormal Знак"/>
    <w:link w:val="ConsPlusNormal1"/>
    <w:uiPriority w:val="99"/>
    <w:rsid w:val="009E372A"/>
    <w:pPr>
      <w:widowControl w:val="0"/>
      <w:autoSpaceDE w:val="0"/>
      <w:autoSpaceDN w:val="0"/>
      <w:adjustRightInd w:val="0"/>
      <w:ind w:firstLine="720"/>
    </w:pPr>
    <w:rPr>
      <w:rFonts w:ascii="Arial" w:hAnsi="Arial"/>
      <w:sz w:val="24"/>
      <w:szCs w:val="22"/>
    </w:rPr>
  </w:style>
  <w:style w:type="character" w:customStyle="1" w:styleId="ConsPlusNormal1">
    <w:name w:val="ConsPlusNormal Знак Знак"/>
    <w:link w:val="ConsPlusNormal0"/>
    <w:uiPriority w:val="99"/>
    <w:locked/>
    <w:rsid w:val="009E372A"/>
    <w:rPr>
      <w:rFonts w:ascii="Arial" w:hAnsi="Arial"/>
      <w:sz w:val="22"/>
    </w:rPr>
  </w:style>
  <w:style w:type="table" w:styleId="affff4">
    <w:name w:val="Table Grid"/>
    <w:basedOn w:val="a1"/>
    <w:uiPriority w:val="99"/>
    <w:rsid w:val="00740637"/>
    <w:pPr>
      <w:widowControl w:val="0"/>
      <w:autoSpaceDE w:val="0"/>
      <w:autoSpaceDN w:val="0"/>
      <w:adjustRightInd w:val="0"/>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FollowedHyperlink"/>
    <w:basedOn w:val="a0"/>
    <w:uiPriority w:val="99"/>
    <w:rsid w:val="00616173"/>
    <w:rPr>
      <w:rFonts w:cs="Times New Roman"/>
      <w:color w:val="800080"/>
      <w:u w:val="single"/>
    </w:rPr>
  </w:style>
  <w:style w:type="paragraph" w:styleId="affff6">
    <w:name w:val="Balloon Text"/>
    <w:basedOn w:val="a"/>
    <w:link w:val="affff7"/>
    <w:uiPriority w:val="99"/>
    <w:semiHidden/>
    <w:rsid w:val="00D8383B"/>
    <w:rPr>
      <w:rFonts w:ascii="Tahoma" w:hAnsi="Tahoma" w:cs="Tahoma"/>
      <w:sz w:val="16"/>
      <w:szCs w:val="16"/>
    </w:rPr>
  </w:style>
  <w:style w:type="character" w:customStyle="1" w:styleId="affff7">
    <w:name w:val="Текст выноски Знак"/>
    <w:basedOn w:val="a0"/>
    <w:link w:val="affff6"/>
    <w:uiPriority w:val="99"/>
    <w:semiHidden/>
    <w:locked/>
    <w:rsid w:val="00EC0940"/>
    <w:rPr>
      <w:rFonts w:ascii="Tahoma" w:hAnsi="Tahoma" w:cs="Tahoma"/>
      <w:sz w:val="16"/>
      <w:szCs w:val="16"/>
    </w:rPr>
  </w:style>
  <w:style w:type="paragraph" w:styleId="affff8">
    <w:name w:val="Block Text"/>
    <w:basedOn w:val="a"/>
    <w:uiPriority w:val="99"/>
    <w:rsid w:val="00EC741F"/>
    <w:pPr>
      <w:widowControl/>
      <w:autoSpaceDE/>
      <w:autoSpaceDN/>
      <w:adjustRightInd/>
      <w:ind w:left="-567" w:right="-1050" w:firstLine="1287"/>
      <w:jc w:val="both"/>
    </w:pPr>
    <w:rPr>
      <w:rFonts w:ascii="Times New Roman" w:hAnsi="Times New Roman"/>
      <w:sz w:val="28"/>
      <w:szCs w:val="20"/>
    </w:rPr>
  </w:style>
  <w:style w:type="paragraph" w:styleId="affff9">
    <w:name w:val="footer"/>
    <w:basedOn w:val="a"/>
    <w:link w:val="affffa"/>
    <w:uiPriority w:val="99"/>
    <w:unhideWhenUsed/>
    <w:rsid w:val="00EC741F"/>
    <w:pPr>
      <w:tabs>
        <w:tab w:val="center" w:pos="4677"/>
        <w:tab w:val="right" w:pos="9355"/>
      </w:tabs>
    </w:pPr>
  </w:style>
  <w:style w:type="character" w:customStyle="1" w:styleId="affffa">
    <w:name w:val="Нижний колонтитул Знак"/>
    <w:basedOn w:val="a0"/>
    <w:link w:val="affff9"/>
    <w:uiPriority w:val="99"/>
    <w:locked/>
    <w:rsid w:val="00EC741F"/>
    <w:rPr>
      <w:rFonts w:ascii="Arial" w:hAnsi="Arial" w:cs="Times New Roman"/>
      <w:sz w:val="26"/>
      <w:szCs w:val="26"/>
    </w:rPr>
  </w:style>
  <w:style w:type="paragraph" w:styleId="affffb">
    <w:name w:val="List Paragraph"/>
    <w:basedOn w:val="a"/>
    <w:uiPriority w:val="34"/>
    <w:qFormat/>
    <w:rsid w:val="002F4435"/>
    <w:pPr>
      <w:ind w:left="720"/>
      <w:contextualSpacing/>
    </w:pPr>
  </w:style>
  <w:style w:type="character" w:customStyle="1" w:styleId="11">
    <w:name w:val="Основной текст Знак1"/>
    <w:basedOn w:val="a0"/>
    <w:link w:val="affffc"/>
    <w:uiPriority w:val="99"/>
    <w:locked/>
    <w:rsid w:val="009C3D4E"/>
    <w:rPr>
      <w:sz w:val="27"/>
      <w:szCs w:val="27"/>
      <w:shd w:val="clear" w:color="auto" w:fill="FFFFFF"/>
    </w:rPr>
  </w:style>
  <w:style w:type="paragraph" w:styleId="affffc">
    <w:name w:val="Body Text"/>
    <w:basedOn w:val="a"/>
    <w:link w:val="11"/>
    <w:uiPriority w:val="99"/>
    <w:rsid w:val="009C3D4E"/>
    <w:pPr>
      <w:widowControl/>
      <w:shd w:val="clear" w:color="auto" w:fill="FFFFFF"/>
      <w:autoSpaceDE/>
      <w:autoSpaceDN/>
      <w:adjustRightInd/>
      <w:spacing w:before="240" w:after="840" w:line="240" w:lineRule="atLeast"/>
      <w:ind w:hanging="1960"/>
      <w:jc w:val="center"/>
    </w:pPr>
    <w:rPr>
      <w:rFonts w:ascii="Times New Roman" w:hAnsi="Times New Roman"/>
      <w:sz w:val="27"/>
      <w:szCs w:val="27"/>
    </w:rPr>
  </w:style>
  <w:style w:type="character" w:customStyle="1" w:styleId="affffd">
    <w:name w:val="Основной текст Знак"/>
    <w:basedOn w:val="a0"/>
    <w:uiPriority w:val="99"/>
    <w:semiHidden/>
    <w:rsid w:val="009C3D4E"/>
    <w:rPr>
      <w:rFonts w:ascii="Arial" w:hAnsi="Arial"/>
      <w:sz w:val="26"/>
      <w:szCs w:val="26"/>
    </w:rPr>
  </w:style>
  <w:style w:type="character" w:customStyle="1" w:styleId="affffe">
    <w:name w:val="Колонтитул_"/>
    <w:basedOn w:val="a0"/>
    <w:link w:val="12"/>
    <w:uiPriority w:val="99"/>
    <w:locked/>
    <w:rsid w:val="008C161B"/>
    <w:rPr>
      <w:shd w:val="clear" w:color="auto" w:fill="FFFFFF"/>
    </w:rPr>
  </w:style>
  <w:style w:type="character" w:customStyle="1" w:styleId="afffff">
    <w:name w:val="Колонтитул"/>
    <w:basedOn w:val="affffe"/>
    <w:uiPriority w:val="99"/>
    <w:rsid w:val="008C161B"/>
    <w:rPr>
      <w:spacing w:val="0"/>
    </w:rPr>
  </w:style>
  <w:style w:type="paragraph" w:customStyle="1" w:styleId="12">
    <w:name w:val="Колонтитул1"/>
    <w:basedOn w:val="a"/>
    <w:link w:val="affffe"/>
    <w:uiPriority w:val="99"/>
    <w:rsid w:val="008C161B"/>
    <w:pPr>
      <w:widowControl/>
      <w:shd w:val="clear" w:color="auto" w:fill="FFFFFF"/>
      <w:autoSpaceDE/>
      <w:autoSpaceDN/>
      <w:adjustRightInd/>
    </w:pPr>
    <w:rPr>
      <w:rFonts w:ascii="Times New Roman" w:hAnsi="Times New Roman"/>
      <w:sz w:val="20"/>
      <w:szCs w:val="20"/>
    </w:rPr>
  </w:style>
  <w:style w:type="character" w:styleId="afffff0">
    <w:name w:val="Emphasis"/>
    <w:basedOn w:val="a0"/>
    <w:uiPriority w:val="20"/>
    <w:qFormat/>
    <w:rsid w:val="008C161B"/>
    <w:rPr>
      <w:i/>
      <w:iCs/>
    </w:rPr>
  </w:style>
  <w:style w:type="paragraph" w:customStyle="1" w:styleId="aligncenter">
    <w:name w:val="align_center"/>
    <w:basedOn w:val="a"/>
    <w:rsid w:val="008C161B"/>
    <w:pPr>
      <w:widowControl/>
      <w:autoSpaceDE/>
      <w:autoSpaceDN/>
      <w:adjustRightInd/>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s://novokubanskiy.ru/" TargetMode="External"/><Relationship Id="rId18" Type="http://schemas.openxmlformats.org/officeDocument/2006/relationships/hyperlink" Target="mailto:admgornovokub@mail.r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gosuslugi.ru/" TargetMode="External"/><Relationship Id="rId12" Type="http://schemas.openxmlformats.org/officeDocument/2006/relationships/hyperlink" Target="http://www.gosuslugi.ru/"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fontTable" Target="fontTable.xml"/><Relationship Id="rId10" Type="http://schemas.openxmlformats.org/officeDocument/2006/relationships/hyperlink" Target="https://www.gosuslugi.ru/" TargetMode="External"/><Relationship Id="rId19" Type="http://schemas.openxmlformats.org/officeDocument/2006/relationships/hyperlink" Target="mailto:admgornovokub@mail.ru" TargetMode="External"/><Relationship Id="rId4" Type="http://schemas.openxmlformats.org/officeDocument/2006/relationships/webSettings" Target="webSettings.xml"/><Relationship Id="rId9" Type="http://schemas.openxmlformats.org/officeDocument/2006/relationships/hyperlink" Target="https://www.ngpnr.ru/" TargetMode="External"/><Relationship Id="rId14" Type="http://schemas.openxmlformats.org/officeDocument/2006/relationships/hyperlink" Target="https://internet.garant.ru/"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15730</Words>
  <Characters>89666</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по предоставлению муниципальной услуги: «Предоставление копий правовых актов администрации муниципального образования  Новокубанский район»</vt:lpstr>
    </vt:vector>
  </TitlesOfParts>
  <Company>НПП "Гарант-Сервис"</Company>
  <LinksUpToDate>false</LinksUpToDate>
  <CharactersWithSpaces>105186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по предоставлению муниципальной услуги: «Предоставление копий правовых актов администрации муниципального образования  Новокубанский район»</dc:title>
  <dc:creator>НПП "Гарант-Сервис"</dc:creator>
  <dc:description>Документ экспортирован из системы ГАРАНТ</dc:description>
  <cp:lastModifiedBy>1</cp:lastModifiedBy>
  <cp:revision>16</cp:revision>
  <cp:lastPrinted>2024-07-24T08:00:00Z</cp:lastPrinted>
  <dcterms:created xsi:type="dcterms:W3CDTF">2024-03-05T07:41:00Z</dcterms:created>
  <dcterms:modified xsi:type="dcterms:W3CDTF">2024-07-31T12:39:00Z</dcterms:modified>
</cp:coreProperties>
</file>